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FC7" w:rsidRPr="006628DD" w:rsidRDefault="00D46FC7" w:rsidP="00D46FC7">
      <w:pPr>
        <w:keepNext/>
        <w:keepLines/>
        <w:jc w:val="center"/>
        <w:outlineLvl w:val="3"/>
        <w:rPr>
          <w:rFonts w:eastAsia="Arial Unicode MS"/>
          <w:color w:val="000000"/>
          <w:lang w:eastAsia="ru-RU"/>
        </w:rPr>
      </w:pPr>
      <w:r w:rsidRPr="006628DD">
        <w:rPr>
          <w:rFonts w:eastAsia="Arial Unicode MS"/>
          <w:color w:val="000000"/>
        </w:rPr>
        <w:t>Приложение к основной профессиональной образовательной программе по специальности</w:t>
      </w:r>
    </w:p>
    <w:p w:rsidR="00D46FC7" w:rsidRDefault="00D46FC7" w:rsidP="00D46FC7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 w:rsidRPr="006628DD">
        <w:rPr>
          <w:rFonts w:eastAsia="Arial Unicode MS"/>
          <w:b/>
          <w:color w:val="000000"/>
        </w:rPr>
        <w:t xml:space="preserve"> </w:t>
      </w:r>
    </w:p>
    <w:p w:rsidR="00D46FC7" w:rsidRPr="006628DD" w:rsidRDefault="00D46FC7" w:rsidP="00D46FC7">
      <w:pPr>
        <w:keepNext/>
        <w:keepLines/>
        <w:jc w:val="center"/>
        <w:outlineLvl w:val="3"/>
        <w:rPr>
          <w:rFonts w:eastAsia="Arial Unicode MS"/>
          <w:b/>
          <w:color w:val="000000"/>
          <w:sz w:val="24"/>
          <w:szCs w:val="24"/>
        </w:rPr>
      </w:pPr>
      <w:r w:rsidRPr="006628DD">
        <w:rPr>
          <w:rFonts w:eastAsia="Arial Unicode MS"/>
          <w:b/>
          <w:color w:val="000000"/>
        </w:rPr>
        <w:t>МИНИСТЕРСТВО ОБРАЗОВАНИЯ И НАУКИ РД</w:t>
      </w:r>
    </w:p>
    <w:p w:rsidR="00D46FC7" w:rsidRPr="006628DD" w:rsidRDefault="00D46FC7" w:rsidP="00D46FC7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 w:rsidRPr="006628DD">
        <w:rPr>
          <w:rFonts w:eastAsia="Arial Unicode MS"/>
          <w:b/>
          <w:color w:val="000000"/>
        </w:rPr>
        <w:t xml:space="preserve">ГОСУДАРСТВЕННОЕ БЮДЖЕТНОЕ ПРОФЕССИОНАЛЬНОЕ </w:t>
      </w:r>
    </w:p>
    <w:p w:rsidR="00D46FC7" w:rsidRPr="006628DD" w:rsidRDefault="00D46FC7" w:rsidP="00D46FC7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 w:rsidRPr="006628DD">
        <w:rPr>
          <w:rFonts w:eastAsia="Arial Unicode MS"/>
          <w:b/>
          <w:color w:val="000000"/>
        </w:rPr>
        <w:t xml:space="preserve">ОБРАЗОВАТЕЛЬНОЕ УЧРЕЖДЕНИЕ  </w:t>
      </w:r>
    </w:p>
    <w:p w:rsidR="00D46FC7" w:rsidRPr="006628DD" w:rsidRDefault="00D46FC7" w:rsidP="00D46FC7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 w:rsidRPr="006628DD">
        <w:rPr>
          <w:rFonts w:eastAsia="Arial Unicode MS"/>
          <w:b/>
          <w:color w:val="000000"/>
        </w:rPr>
        <w:t>«ТЕХНИЧЕСКИЙ КОЛЛЕДЖ ИМЕНИ Р.Н.АШУРАЛИЕВА»</w:t>
      </w:r>
    </w:p>
    <w:p w:rsidR="00D46FC7" w:rsidRPr="006628DD" w:rsidRDefault="00D46FC7" w:rsidP="00D46FC7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  <w:lang w:eastAsia="ru-RU"/>
        </w:rPr>
      </w:pPr>
    </w:p>
    <w:p w:rsidR="00D46FC7" w:rsidRPr="006628DD" w:rsidRDefault="00D46FC7" w:rsidP="00D46FC7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D46FC7" w:rsidRPr="006628DD" w:rsidTr="00D85455">
        <w:trPr>
          <w:trHeight w:val="2976"/>
        </w:trPr>
        <w:tc>
          <w:tcPr>
            <w:tcW w:w="4656" w:type="dxa"/>
          </w:tcPr>
          <w:p w:rsidR="00D46FC7" w:rsidRPr="006628DD" w:rsidRDefault="00D46FC7" w:rsidP="00D854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6"/>
              <w:jc w:val="both"/>
              <w:rPr>
                <w:rFonts w:eastAsia="Arial Unicode MS"/>
                <w:color w:val="000000"/>
                <w:kern w:val="2"/>
              </w:rPr>
            </w:pPr>
            <w:r w:rsidRPr="006628DD">
              <w:t xml:space="preserve"> </w:t>
            </w:r>
            <w:r w:rsidRPr="006628DD">
              <w:rPr>
                <w:rFonts w:eastAsia="Arial Unicode MS"/>
                <w:color w:val="000000"/>
              </w:rPr>
              <w:t xml:space="preserve">                   ОДОБРЕНО</w:t>
            </w:r>
          </w:p>
          <w:p w:rsidR="00D46FC7" w:rsidRPr="006628DD" w:rsidRDefault="00D46FC7" w:rsidP="00D85455">
            <w:pPr>
              <w:tabs>
                <w:tab w:val="left" w:leader="underscore" w:pos="1819"/>
                <w:tab w:val="left" w:leader="underscore" w:pos="3437"/>
              </w:tabs>
              <w:adjustRightInd w:val="0"/>
              <w:spacing w:before="120"/>
              <w:ind w:left="576"/>
              <w:jc w:val="both"/>
              <w:rPr>
                <w:color w:val="181818"/>
              </w:rPr>
            </w:pPr>
            <w:r w:rsidRPr="006628DD">
              <w:rPr>
                <w:rFonts w:eastAsia="Arial Unicode MS"/>
                <w:color w:val="000000"/>
              </w:rPr>
              <w:t>предметной (цикловой) комиссией УГС 21.00.00 «</w:t>
            </w:r>
            <w:r w:rsidRPr="006628DD">
              <w:rPr>
                <w:rStyle w:val="a5"/>
                <w:color w:val="333333"/>
                <w:shd w:val="clear" w:color="auto" w:fill="FFFFFF"/>
              </w:rPr>
              <w:t>Прикладная геология, горное дело, нефтегазовое дело и геодезия</w:t>
            </w:r>
            <w:r w:rsidRPr="006628DD">
              <w:rPr>
                <w:rFonts w:eastAsia="Arial Unicode MS"/>
                <w:color w:val="000000"/>
              </w:rPr>
              <w:t>»</w:t>
            </w:r>
          </w:p>
          <w:p w:rsidR="00D46FC7" w:rsidRPr="006628DD" w:rsidRDefault="00D46FC7" w:rsidP="00D85455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6160" behindDoc="1" locked="0" layoutInCell="1" allowOverlap="1">
                  <wp:simplePos x="0" y="0"/>
                  <wp:positionH relativeFrom="column">
                    <wp:posOffset>396240</wp:posOffset>
                  </wp:positionH>
                  <wp:positionV relativeFrom="paragraph">
                    <wp:posOffset>99695</wp:posOffset>
                  </wp:positionV>
                  <wp:extent cx="1533525" cy="676275"/>
                  <wp:effectExtent l="0" t="0" r="9525" b="9525"/>
                  <wp:wrapNone/>
                  <wp:docPr id="120" name="Рисунок 120" descr="C:\Users\ASUS\Desktop\Документы\Колледж 2018-2019\Печати\Подписи Рабочие программы\моя подпис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C:\Users\ASUS\Desktop\Документы\Колледж 2018-2019\Печати\Подписи Рабочие программы\моя подпис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28DD">
              <w:t>Протокол № _</w:t>
            </w:r>
            <w:r w:rsidRPr="006628DD">
              <w:rPr>
                <w:u w:val="single"/>
              </w:rPr>
              <w:t>9</w:t>
            </w:r>
            <w:r w:rsidRPr="006628DD">
              <w:t>_от 30 апреля 2025 г.</w:t>
            </w:r>
            <w:r w:rsidRPr="006628DD">
              <w:rPr>
                <w:rFonts w:eastAsia="Arial Unicode MS"/>
                <w:color w:val="000000"/>
              </w:rPr>
              <w:t xml:space="preserve"> Председатель П(Ц)К</w:t>
            </w:r>
          </w:p>
          <w:p w:rsidR="00D46FC7" w:rsidRPr="006628DD" w:rsidRDefault="00D46FC7" w:rsidP="00D85455">
            <w:pPr>
              <w:tabs>
                <w:tab w:val="left" w:leader="underscore" w:pos="1819"/>
                <w:tab w:val="left" w:leader="underscore" w:pos="3437"/>
              </w:tabs>
              <w:adjustRightInd w:val="0"/>
              <w:rPr>
                <w:rFonts w:eastAsia="Arial Unicode MS"/>
                <w:color w:val="000000"/>
                <w:lang w:eastAsia="ru-RU"/>
              </w:rPr>
            </w:pPr>
          </w:p>
          <w:p w:rsidR="00D46FC7" w:rsidRPr="006628DD" w:rsidRDefault="00D46FC7" w:rsidP="00D85455">
            <w:pPr>
              <w:tabs>
                <w:tab w:val="left" w:leader="underscore" w:pos="1819"/>
                <w:tab w:val="left" w:leader="underscore" w:pos="3437"/>
              </w:tabs>
              <w:adjustRightInd w:val="0"/>
              <w:jc w:val="center"/>
              <w:rPr>
                <w:color w:val="181818"/>
                <w:u w:val="single"/>
              </w:rPr>
            </w:pPr>
            <w:r w:rsidRPr="006628DD">
              <w:rPr>
                <w:rFonts w:eastAsia="Arial Unicode MS"/>
                <w:color w:val="000000"/>
              </w:rPr>
              <w:t>_________________   Р.А. Курбанов</w:t>
            </w:r>
          </w:p>
          <w:p w:rsidR="00D46FC7" w:rsidRPr="006628DD" w:rsidRDefault="00D46FC7" w:rsidP="00D85455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firstLine="709"/>
              <w:rPr>
                <w:rFonts w:eastAsia="Arial Unicode MS"/>
                <w:color w:val="000000"/>
              </w:rPr>
            </w:pPr>
            <w:r w:rsidRPr="006628DD">
              <w:rPr>
                <w:rFonts w:eastAsia="Arial Unicode MS"/>
                <w:color w:val="000000"/>
                <w:sz w:val="18"/>
              </w:rPr>
              <w:t>Подпись</w:t>
            </w:r>
            <w:r w:rsidRPr="006628DD">
              <w:rPr>
                <w:rFonts w:eastAsia="Arial Unicode MS"/>
                <w:color w:val="000000"/>
              </w:rPr>
              <w:t xml:space="preserve">      </w:t>
            </w:r>
          </w:p>
          <w:p w:rsidR="00D46FC7" w:rsidRPr="006628DD" w:rsidRDefault="00D46FC7" w:rsidP="00D85455">
            <w:pPr>
              <w:tabs>
                <w:tab w:val="left" w:leader="underscore" w:pos="1819"/>
                <w:tab w:val="left" w:leader="underscore" w:pos="3437"/>
              </w:tabs>
              <w:adjustRightInd w:val="0"/>
              <w:jc w:val="both"/>
              <w:rPr>
                <w:rFonts w:eastAsia="Arial Unicode MS"/>
                <w:color w:val="000000"/>
              </w:rPr>
            </w:pPr>
            <w:r w:rsidRPr="006628DD">
              <w:rPr>
                <w:rFonts w:eastAsia="Arial Unicode MS"/>
                <w:color w:val="000000"/>
              </w:rPr>
              <w:t xml:space="preserve"> </w:t>
            </w:r>
          </w:p>
        </w:tc>
      </w:tr>
    </w:tbl>
    <w:p w:rsidR="00D46FC7" w:rsidRPr="006628DD" w:rsidRDefault="00D46FC7" w:rsidP="00D46FC7">
      <w:pPr>
        <w:keepNext/>
        <w:keepLines/>
        <w:jc w:val="both"/>
        <w:outlineLvl w:val="3"/>
        <w:rPr>
          <w:rFonts w:eastAsia="Arial Unicode MS"/>
          <w:b/>
          <w:color w:val="000000"/>
          <w:sz w:val="28"/>
          <w:szCs w:val="28"/>
          <w:lang w:eastAsia="ru-RU"/>
        </w:rPr>
      </w:pPr>
    </w:p>
    <w:p w:rsidR="00D46FC7" w:rsidRPr="006628DD" w:rsidRDefault="00D46FC7" w:rsidP="00D46FC7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D46FC7" w:rsidRDefault="00D46FC7" w:rsidP="00D46FC7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D46FC7" w:rsidRPr="006628DD" w:rsidRDefault="00D46FC7" w:rsidP="00D46FC7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D46FC7" w:rsidRPr="006628DD" w:rsidRDefault="00D46FC7" w:rsidP="00D46FC7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D46FC7" w:rsidRPr="006628DD" w:rsidRDefault="00D46FC7" w:rsidP="00D46FC7">
      <w:pPr>
        <w:keepNext/>
        <w:keepLines/>
        <w:jc w:val="center"/>
        <w:outlineLvl w:val="3"/>
        <w:rPr>
          <w:rFonts w:eastAsia="Arial Unicode MS"/>
          <w:b/>
          <w:color w:val="000000"/>
          <w:sz w:val="32"/>
          <w:szCs w:val="28"/>
        </w:rPr>
      </w:pPr>
      <w:r w:rsidRPr="006628DD">
        <w:rPr>
          <w:rFonts w:eastAsia="Arial Unicode MS"/>
          <w:b/>
          <w:color w:val="000000"/>
          <w:sz w:val="28"/>
          <w:szCs w:val="28"/>
        </w:rPr>
        <w:t>ФОНД ОЦЕНОЧНЫХ СРЕДСТВ ДИСЦИПЛИНЫ</w:t>
      </w:r>
    </w:p>
    <w:p w:rsidR="00D46FC7" w:rsidRPr="006628DD" w:rsidRDefault="00D46FC7" w:rsidP="00D46FC7">
      <w:pPr>
        <w:keepNext/>
        <w:keepLines/>
        <w:jc w:val="center"/>
        <w:outlineLvl w:val="3"/>
        <w:rPr>
          <w:sz w:val="28"/>
          <w:szCs w:val="28"/>
          <w:u w:val="single"/>
        </w:rPr>
      </w:pPr>
    </w:p>
    <w:p w:rsidR="00D46FC7" w:rsidRPr="00D46FC7" w:rsidRDefault="00D46FC7" w:rsidP="00D46FC7">
      <w:pPr>
        <w:keepNext/>
        <w:keepLines/>
        <w:jc w:val="center"/>
        <w:outlineLvl w:val="3"/>
        <w:rPr>
          <w:sz w:val="28"/>
          <w:szCs w:val="28"/>
          <w:u w:val="single"/>
        </w:rPr>
      </w:pPr>
      <w:bookmarkStart w:id="0" w:name="_GoBack"/>
      <w:r w:rsidRPr="00D46FC7">
        <w:rPr>
          <w:sz w:val="28"/>
          <w:szCs w:val="28"/>
          <w:u w:val="single"/>
        </w:rPr>
        <w:t>ОП.05 Электротехника и электроника</w:t>
      </w:r>
    </w:p>
    <w:bookmarkEnd w:id="0"/>
    <w:p w:rsidR="00D46FC7" w:rsidRPr="00D46FC7" w:rsidRDefault="00D46FC7" w:rsidP="00D46FC7">
      <w:pPr>
        <w:keepNext/>
        <w:keepLines/>
        <w:jc w:val="center"/>
        <w:outlineLvl w:val="3"/>
        <w:rPr>
          <w:rFonts w:eastAsia="Arial Unicode MS"/>
          <w:color w:val="000000"/>
          <w:sz w:val="28"/>
          <w:szCs w:val="28"/>
        </w:rPr>
      </w:pPr>
    </w:p>
    <w:p w:rsidR="00D46FC7" w:rsidRPr="00D46FC7" w:rsidRDefault="00D46FC7" w:rsidP="00D46FC7">
      <w:pPr>
        <w:keepNext/>
        <w:keepLines/>
        <w:ind w:right="-427"/>
        <w:jc w:val="center"/>
        <w:outlineLvl w:val="3"/>
        <w:rPr>
          <w:rFonts w:eastAsia="Arial Unicode MS"/>
          <w:color w:val="000000"/>
          <w:sz w:val="28"/>
          <w:szCs w:val="28"/>
        </w:rPr>
      </w:pPr>
      <w:r w:rsidRPr="00D46FC7">
        <w:rPr>
          <w:rFonts w:eastAsia="Arial Unicode MS"/>
          <w:color w:val="000000"/>
          <w:sz w:val="28"/>
          <w:szCs w:val="28"/>
        </w:rPr>
        <w:t xml:space="preserve">Специальность: </w:t>
      </w:r>
      <w:r w:rsidRPr="00D46FC7">
        <w:rPr>
          <w:rFonts w:eastAsia="Arial Unicode MS"/>
          <w:color w:val="000000"/>
          <w:sz w:val="28"/>
          <w:szCs w:val="28"/>
          <w:u w:val="single"/>
        </w:rPr>
        <w:t>21</w:t>
      </w:r>
      <w:r w:rsidRPr="00D46FC7">
        <w:rPr>
          <w:sz w:val="28"/>
          <w:szCs w:val="28"/>
          <w:u w:val="single"/>
        </w:rPr>
        <w:t>.02.02 Бурение нефтяных и газовых скважин</w:t>
      </w:r>
    </w:p>
    <w:p w:rsidR="00D46FC7" w:rsidRPr="00D46FC7" w:rsidRDefault="00D46FC7" w:rsidP="00D46FC7">
      <w:pPr>
        <w:keepNext/>
        <w:keepLines/>
        <w:jc w:val="center"/>
        <w:outlineLvl w:val="3"/>
        <w:rPr>
          <w:rFonts w:eastAsia="Arial Unicode MS"/>
          <w:color w:val="000000"/>
          <w:sz w:val="28"/>
          <w:szCs w:val="28"/>
          <w:u w:val="single"/>
        </w:rPr>
      </w:pPr>
    </w:p>
    <w:p w:rsidR="00D46FC7" w:rsidRPr="00D46FC7" w:rsidRDefault="00D46FC7" w:rsidP="00D46FC7">
      <w:pPr>
        <w:keepNext/>
        <w:keepLines/>
        <w:jc w:val="center"/>
        <w:outlineLvl w:val="3"/>
        <w:rPr>
          <w:rFonts w:eastAsia="Arial Unicode MS"/>
          <w:color w:val="000000"/>
          <w:sz w:val="28"/>
          <w:szCs w:val="28"/>
        </w:rPr>
      </w:pPr>
      <w:r w:rsidRPr="00D46FC7">
        <w:rPr>
          <w:rFonts w:eastAsia="Arial Unicode MS"/>
          <w:color w:val="000000"/>
          <w:sz w:val="28"/>
          <w:szCs w:val="28"/>
        </w:rPr>
        <w:t xml:space="preserve">Квалификация: </w:t>
      </w:r>
      <w:r w:rsidRPr="00D46FC7">
        <w:rPr>
          <w:sz w:val="28"/>
          <w:szCs w:val="28"/>
        </w:rPr>
        <w:t>техник-технолог</w:t>
      </w:r>
    </w:p>
    <w:p w:rsidR="00D46FC7" w:rsidRPr="00D46FC7" w:rsidRDefault="00D46FC7" w:rsidP="00D46FC7">
      <w:pPr>
        <w:keepNext/>
        <w:keepLines/>
        <w:outlineLvl w:val="3"/>
        <w:rPr>
          <w:rFonts w:eastAsia="Arial Unicode MS"/>
          <w:color w:val="000000"/>
          <w:sz w:val="28"/>
          <w:szCs w:val="28"/>
        </w:rPr>
      </w:pPr>
    </w:p>
    <w:p w:rsidR="00D46FC7" w:rsidRPr="00D46FC7" w:rsidRDefault="00D46FC7" w:rsidP="00D46FC7">
      <w:pPr>
        <w:keepNext/>
        <w:keepLines/>
        <w:outlineLvl w:val="3"/>
        <w:rPr>
          <w:rFonts w:eastAsia="Arial Unicode MS"/>
          <w:color w:val="000000"/>
          <w:sz w:val="28"/>
          <w:szCs w:val="28"/>
        </w:rPr>
      </w:pPr>
    </w:p>
    <w:p w:rsidR="00D46FC7" w:rsidRPr="00D46FC7" w:rsidRDefault="00D46FC7" w:rsidP="00D46FC7">
      <w:pPr>
        <w:keepNext/>
        <w:keepLines/>
        <w:outlineLvl w:val="3"/>
        <w:rPr>
          <w:rFonts w:eastAsia="Arial Unicode MS"/>
          <w:color w:val="000000"/>
          <w:sz w:val="28"/>
          <w:szCs w:val="28"/>
        </w:rPr>
      </w:pPr>
    </w:p>
    <w:p w:rsidR="00D46FC7" w:rsidRPr="00D46FC7" w:rsidRDefault="00D46FC7" w:rsidP="00D46FC7">
      <w:pPr>
        <w:tabs>
          <w:tab w:val="left" w:leader="underscore" w:pos="1819"/>
          <w:tab w:val="left" w:leader="underscore" w:pos="3437"/>
        </w:tabs>
        <w:adjustRightInd w:val="0"/>
        <w:ind w:firstLine="567"/>
        <w:rPr>
          <w:rFonts w:eastAsia="Arial Unicode MS"/>
          <w:color w:val="000000"/>
          <w:sz w:val="28"/>
          <w:szCs w:val="28"/>
        </w:rPr>
      </w:pPr>
    </w:p>
    <w:p w:rsidR="00D46FC7" w:rsidRPr="00D46FC7" w:rsidRDefault="00D46FC7" w:rsidP="00D46FC7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  <w:sz w:val="28"/>
          <w:szCs w:val="28"/>
        </w:rPr>
      </w:pPr>
    </w:p>
    <w:p w:rsidR="00D46FC7" w:rsidRPr="00D46FC7" w:rsidRDefault="00D46FC7" w:rsidP="00D46FC7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  <w:sz w:val="28"/>
          <w:szCs w:val="28"/>
        </w:rPr>
      </w:pPr>
    </w:p>
    <w:p w:rsidR="00D46FC7" w:rsidRPr="00D46FC7" w:rsidRDefault="00D46FC7" w:rsidP="00D46FC7">
      <w:pPr>
        <w:tabs>
          <w:tab w:val="left" w:leader="underscore" w:pos="1819"/>
          <w:tab w:val="left" w:leader="underscore" w:pos="3437"/>
        </w:tabs>
        <w:adjustRightInd w:val="0"/>
        <w:ind w:firstLine="567"/>
        <w:rPr>
          <w:rFonts w:eastAsia="Arial Unicode MS"/>
          <w:color w:val="000000"/>
          <w:sz w:val="28"/>
          <w:szCs w:val="28"/>
        </w:rPr>
      </w:pPr>
    </w:p>
    <w:p w:rsidR="00D46FC7" w:rsidRPr="00D46FC7" w:rsidRDefault="00D46FC7" w:rsidP="00D46FC7">
      <w:pPr>
        <w:tabs>
          <w:tab w:val="left" w:leader="underscore" w:pos="1819"/>
          <w:tab w:val="left" w:leader="underscore" w:pos="3437"/>
        </w:tabs>
        <w:adjustRightInd w:val="0"/>
        <w:ind w:firstLine="567"/>
        <w:rPr>
          <w:rFonts w:eastAsia="Arial Unicode MS"/>
          <w:color w:val="000000"/>
          <w:sz w:val="28"/>
          <w:szCs w:val="28"/>
        </w:rPr>
      </w:pPr>
    </w:p>
    <w:p w:rsidR="00D46FC7" w:rsidRPr="00D46FC7" w:rsidRDefault="00D46FC7" w:rsidP="00D46FC7">
      <w:pPr>
        <w:tabs>
          <w:tab w:val="left" w:leader="underscore" w:pos="1819"/>
          <w:tab w:val="left" w:leader="underscore" w:pos="3437"/>
        </w:tabs>
        <w:adjustRightInd w:val="0"/>
        <w:ind w:firstLine="567"/>
        <w:rPr>
          <w:rFonts w:eastAsia="Arial Unicode MS"/>
          <w:color w:val="000000"/>
          <w:sz w:val="28"/>
          <w:szCs w:val="28"/>
        </w:rPr>
      </w:pPr>
    </w:p>
    <w:p w:rsidR="00D46FC7" w:rsidRPr="00D46FC7" w:rsidRDefault="00D46FC7" w:rsidP="00D46FC7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  <w:sz w:val="28"/>
          <w:szCs w:val="28"/>
        </w:rPr>
      </w:pPr>
    </w:p>
    <w:p w:rsidR="00D46FC7" w:rsidRPr="00D46FC7" w:rsidRDefault="00D46FC7" w:rsidP="00D46FC7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  <w:sz w:val="28"/>
          <w:szCs w:val="28"/>
        </w:rPr>
      </w:pPr>
    </w:p>
    <w:p w:rsidR="00D46FC7" w:rsidRPr="00D46FC7" w:rsidRDefault="00D46FC7" w:rsidP="00D46FC7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  <w:sz w:val="28"/>
          <w:szCs w:val="28"/>
        </w:rPr>
      </w:pPr>
    </w:p>
    <w:p w:rsidR="00D46FC7" w:rsidRPr="00D46FC7" w:rsidRDefault="00D46FC7" w:rsidP="00D46FC7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  <w:sz w:val="28"/>
          <w:szCs w:val="28"/>
        </w:rPr>
      </w:pPr>
    </w:p>
    <w:p w:rsidR="00D46FC7" w:rsidRPr="00D46FC7" w:rsidRDefault="00D46FC7" w:rsidP="00D46FC7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  <w:sz w:val="28"/>
          <w:szCs w:val="28"/>
        </w:rPr>
      </w:pPr>
    </w:p>
    <w:p w:rsidR="00D46FC7" w:rsidRPr="00D46FC7" w:rsidRDefault="00D46FC7" w:rsidP="00D46FC7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  <w:sz w:val="28"/>
          <w:szCs w:val="28"/>
        </w:rPr>
      </w:pPr>
    </w:p>
    <w:p w:rsidR="00D46FC7" w:rsidRPr="00D46FC7" w:rsidRDefault="00D46FC7" w:rsidP="00D46FC7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  <w:sz w:val="28"/>
          <w:szCs w:val="28"/>
        </w:rPr>
      </w:pPr>
    </w:p>
    <w:p w:rsidR="00D46FC7" w:rsidRPr="00D46FC7" w:rsidRDefault="00D46FC7" w:rsidP="00D46FC7">
      <w:pPr>
        <w:tabs>
          <w:tab w:val="left" w:leader="underscore" w:pos="1819"/>
          <w:tab w:val="left" w:leader="underscore" w:pos="3437"/>
        </w:tabs>
        <w:adjustRightInd w:val="0"/>
        <w:ind w:firstLine="567"/>
        <w:rPr>
          <w:rFonts w:eastAsia="Arial Unicode MS"/>
          <w:color w:val="000000"/>
          <w:sz w:val="28"/>
          <w:szCs w:val="28"/>
        </w:rPr>
      </w:pPr>
    </w:p>
    <w:p w:rsidR="00D46FC7" w:rsidRPr="00D46FC7" w:rsidRDefault="00D46FC7" w:rsidP="00D46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000000"/>
          <w:kern w:val="2"/>
          <w:sz w:val="28"/>
          <w:szCs w:val="28"/>
        </w:rPr>
      </w:pPr>
      <w:r w:rsidRPr="00D46FC7">
        <w:rPr>
          <w:bCs/>
          <w:sz w:val="28"/>
          <w:szCs w:val="28"/>
        </w:rPr>
        <w:t xml:space="preserve">г. Махачкала 2025 г. </w:t>
      </w:r>
      <w:r w:rsidRPr="00D46FC7">
        <w:rPr>
          <w:b/>
          <w:color w:val="000000"/>
          <w:sz w:val="28"/>
          <w:szCs w:val="28"/>
        </w:rPr>
        <w:t xml:space="preserve"> </w:t>
      </w:r>
    </w:p>
    <w:p w:rsidR="008D318D" w:rsidRPr="00D46FC7" w:rsidRDefault="00304807" w:rsidP="00D46FC7">
      <w:pPr>
        <w:keepNext/>
        <w:keepLines/>
        <w:jc w:val="center"/>
        <w:outlineLvl w:val="3"/>
        <w:rPr>
          <w:b/>
        </w:rPr>
      </w:pPr>
      <w:r w:rsidRPr="00D46FC7">
        <w:rPr>
          <w:rFonts w:eastAsia="Arial Unicode MS"/>
          <w:b/>
          <w:color w:val="000000"/>
        </w:rPr>
        <w:lastRenderedPageBreak/>
        <w:t xml:space="preserve"> </w:t>
      </w:r>
      <w:r w:rsidRPr="00D46FC7">
        <w:rPr>
          <w:b/>
          <w:spacing w:val="-2"/>
        </w:rPr>
        <w:t>СОДЕРЖАНИЕ</w:t>
      </w:r>
    </w:p>
    <w:p w:rsidR="008D318D" w:rsidRDefault="008D318D">
      <w:pPr>
        <w:pStyle w:val="a3"/>
        <w:rPr>
          <w:b/>
          <w:sz w:val="20"/>
        </w:rPr>
      </w:pPr>
    </w:p>
    <w:p w:rsidR="008D318D" w:rsidRDefault="008D318D">
      <w:pPr>
        <w:pStyle w:val="a3"/>
        <w:spacing w:before="20"/>
        <w:rPr>
          <w:b/>
          <w:sz w:val="20"/>
        </w:rPr>
      </w:pPr>
    </w:p>
    <w:tbl>
      <w:tblPr>
        <w:tblW w:w="0" w:type="auto"/>
        <w:tblInd w:w="14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5"/>
        <w:gridCol w:w="909"/>
      </w:tblGrid>
      <w:tr w:rsidR="008D318D">
        <w:trPr>
          <w:trHeight w:val="419"/>
        </w:trPr>
        <w:tc>
          <w:tcPr>
            <w:tcW w:w="7585" w:type="dxa"/>
          </w:tcPr>
          <w:p w:rsidR="008D318D" w:rsidRDefault="00304807">
            <w:pPr>
              <w:pStyle w:val="TableParagraph"/>
              <w:spacing w:line="311" w:lineRule="exact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ФОНДА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</w:t>
            </w:r>
          </w:p>
        </w:tc>
        <w:tc>
          <w:tcPr>
            <w:tcW w:w="909" w:type="dxa"/>
          </w:tcPr>
          <w:p w:rsidR="008D318D" w:rsidRDefault="00304807">
            <w:pPr>
              <w:pStyle w:val="TableParagraph"/>
              <w:spacing w:line="311" w:lineRule="exact"/>
              <w:ind w:left="576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8D318D">
        <w:trPr>
          <w:trHeight w:val="527"/>
        </w:trPr>
        <w:tc>
          <w:tcPr>
            <w:tcW w:w="7585" w:type="dxa"/>
          </w:tcPr>
          <w:p w:rsidR="008D318D" w:rsidRDefault="00304807">
            <w:pPr>
              <w:pStyle w:val="TableParagraph"/>
              <w:spacing w:before="97" w:line="240" w:lineRule="auto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ТИПОВЫЕ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ВАРИАНТАМ</w:t>
            </w:r>
          </w:p>
        </w:tc>
        <w:tc>
          <w:tcPr>
            <w:tcW w:w="909" w:type="dxa"/>
          </w:tcPr>
          <w:p w:rsidR="008D318D" w:rsidRDefault="00304807">
            <w:pPr>
              <w:pStyle w:val="TableParagraph"/>
              <w:spacing w:before="97" w:line="240" w:lineRule="auto"/>
              <w:ind w:left="576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8D318D">
        <w:trPr>
          <w:trHeight w:val="712"/>
        </w:trPr>
        <w:tc>
          <w:tcPr>
            <w:tcW w:w="7585" w:type="dxa"/>
            <w:vMerge w:val="restart"/>
          </w:tcPr>
          <w:p w:rsidR="008D318D" w:rsidRDefault="00304807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before="97" w:line="276" w:lineRule="auto"/>
              <w:ind w:left="409" w:right="574"/>
              <w:rPr>
                <w:sz w:val="28"/>
              </w:rPr>
            </w:pPr>
            <w:r>
              <w:rPr>
                <w:sz w:val="28"/>
              </w:rPr>
              <w:t>ФОНД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ПРОВЕДЕНИЯ ПРОМЕЖУТОЧНОЙ АТТЕСТАЦИИ</w:t>
            </w:r>
          </w:p>
          <w:p w:rsidR="008D318D" w:rsidRDefault="00304807">
            <w:pPr>
              <w:pStyle w:val="TableParagraph"/>
              <w:numPr>
                <w:ilvl w:val="1"/>
                <w:numId w:val="1"/>
              </w:numPr>
              <w:tabs>
                <w:tab w:val="left" w:pos="770"/>
              </w:tabs>
              <w:spacing w:before="157" w:line="276" w:lineRule="auto"/>
              <w:ind w:right="1020"/>
              <w:rPr>
                <w:sz w:val="28"/>
              </w:rPr>
            </w:pPr>
            <w:r>
              <w:rPr>
                <w:sz w:val="28"/>
              </w:rPr>
              <w:t>ЗАДАНИЯ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КОНТРОЛЬНОЙ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ВАРИАНТАМ</w:t>
            </w:r>
          </w:p>
          <w:p w:rsidR="008D318D" w:rsidRDefault="00304807">
            <w:pPr>
              <w:pStyle w:val="TableParagraph"/>
              <w:numPr>
                <w:ilvl w:val="1"/>
                <w:numId w:val="1"/>
              </w:numPr>
              <w:tabs>
                <w:tab w:val="left" w:pos="770"/>
              </w:tabs>
              <w:spacing w:before="160" w:line="240" w:lineRule="auto"/>
              <w:ind w:hanging="720"/>
              <w:rPr>
                <w:sz w:val="28"/>
              </w:rPr>
            </w:pPr>
            <w:r>
              <w:rPr>
                <w:spacing w:val="-2"/>
                <w:sz w:val="28"/>
              </w:rPr>
              <w:t>ЭКЗАМЕНАЦИОННЫЕ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БИЛЕТЫ</w:t>
            </w:r>
          </w:p>
        </w:tc>
        <w:tc>
          <w:tcPr>
            <w:tcW w:w="909" w:type="dxa"/>
          </w:tcPr>
          <w:p w:rsidR="008D318D" w:rsidRDefault="00304807">
            <w:pPr>
              <w:pStyle w:val="TableParagraph"/>
              <w:spacing w:before="97" w:line="240" w:lineRule="auto"/>
              <w:ind w:left="576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</w:tr>
      <w:tr w:rsidR="008D318D">
        <w:trPr>
          <w:trHeight w:val="898"/>
        </w:trPr>
        <w:tc>
          <w:tcPr>
            <w:tcW w:w="7585" w:type="dxa"/>
            <w:vMerge/>
            <w:tcBorders>
              <w:top w:val="nil"/>
            </w:tcBorders>
          </w:tcPr>
          <w:p w:rsidR="008D318D" w:rsidRDefault="008D318D">
            <w:pPr>
              <w:rPr>
                <w:sz w:val="2"/>
                <w:szCs w:val="2"/>
              </w:rPr>
            </w:pPr>
          </w:p>
        </w:tc>
        <w:tc>
          <w:tcPr>
            <w:tcW w:w="909" w:type="dxa"/>
          </w:tcPr>
          <w:p w:rsidR="008D318D" w:rsidRDefault="00304807">
            <w:pPr>
              <w:pStyle w:val="TableParagraph"/>
              <w:spacing w:before="282" w:line="240" w:lineRule="auto"/>
              <w:ind w:left="576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</w:tr>
      <w:tr w:rsidR="008D318D">
        <w:trPr>
          <w:trHeight w:val="714"/>
        </w:trPr>
        <w:tc>
          <w:tcPr>
            <w:tcW w:w="7585" w:type="dxa"/>
            <w:vMerge/>
            <w:tcBorders>
              <w:top w:val="nil"/>
            </w:tcBorders>
          </w:tcPr>
          <w:p w:rsidR="008D318D" w:rsidRDefault="008D318D">
            <w:pPr>
              <w:rPr>
                <w:sz w:val="2"/>
                <w:szCs w:val="2"/>
              </w:rPr>
            </w:pPr>
          </w:p>
        </w:tc>
        <w:tc>
          <w:tcPr>
            <w:tcW w:w="909" w:type="dxa"/>
          </w:tcPr>
          <w:p w:rsidR="008D318D" w:rsidRDefault="00304807">
            <w:pPr>
              <w:pStyle w:val="TableParagraph"/>
              <w:spacing w:before="283" w:line="240" w:lineRule="auto"/>
              <w:ind w:left="576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</w:tr>
      <w:tr w:rsidR="008D318D">
        <w:trPr>
          <w:trHeight w:val="419"/>
        </w:trPr>
        <w:tc>
          <w:tcPr>
            <w:tcW w:w="7585" w:type="dxa"/>
          </w:tcPr>
          <w:p w:rsidR="008D318D" w:rsidRDefault="00304807">
            <w:pPr>
              <w:pStyle w:val="TableParagraph"/>
              <w:spacing w:before="97" w:line="302" w:lineRule="exact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</w:t>
            </w:r>
          </w:p>
        </w:tc>
        <w:tc>
          <w:tcPr>
            <w:tcW w:w="909" w:type="dxa"/>
          </w:tcPr>
          <w:p w:rsidR="008D318D" w:rsidRDefault="00304807">
            <w:pPr>
              <w:pStyle w:val="TableParagraph"/>
              <w:spacing w:before="97" w:line="302" w:lineRule="exact"/>
              <w:ind w:left="576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</w:tr>
    </w:tbl>
    <w:p w:rsidR="008D318D" w:rsidRDefault="008D318D">
      <w:pPr>
        <w:pStyle w:val="TableParagraph"/>
        <w:spacing w:line="302" w:lineRule="exact"/>
        <w:jc w:val="left"/>
        <w:rPr>
          <w:sz w:val="28"/>
        </w:rPr>
        <w:sectPr w:rsidR="008D318D">
          <w:footerReference w:type="default" r:id="rId9"/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pStyle w:val="a4"/>
        <w:numPr>
          <w:ilvl w:val="0"/>
          <w:numId w:val="2"/>
        </w:numPr>
        <w:tabs>
          <w:tab w:val="left" w:pos="1405"/>
        </w:tabs>
        <w:spacing w:before="65"/>
        <w:ind w:left="1405" w:hanging="359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ФОНДА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8D318D" w:rsidRDefault="00304807">
      <w:pPr>
        <w:pStyle w:val="a3"/>
        <w:ind w:left="2973"/>
      </w:pPr>
      <w:r>
        <w:rPr>
          <w:sz w:val="28"/>
        </w:rPr>
        <w:t>Фонд оценочных средств</w:t>
      </w:r>
      <w:r>
        <w:rPr>
          <w:sz w:val="28"/>
        </w:rPr>
        <w:t xml:space="preserve"> предназначен для контроля и оценки результатов освоения учебной дисциплины ОП.0</w:t>
      </w:r>
      <w:r>
        <w:rPr>
          <w:sz w:val="28"/>
        </w:rPr>
        <w:t>5</w:t>
      </w:r>
      <w:r>
        <w:rPr>
          <w:sz w:val="28"/>
        </w:rPr>
        <w:t xml:space="preserve"> Электроника и электротехника для специальности </w:t>
      </w:r>
      <w:r>
        <w:rPr>
          <w:sz w:val="28"/>
          <w:szCs w:val="28"/>
        </w:rPr>
        <w:t xml:space="preserve">21.02.02.«Бурение нефтяных и газовых </w:t>
      </w:r>
      <w:r>
        <w:rPr>
          <w:spacing w:val="-2"/>
          <w:sz w:val="28"/>
          <w:szCs w:val="28"/>
        </w:rPr>
        <w:t>скважин»</w:t>
      </w:r>
    </w:p>
    <w:p w:rsidR="008D318D" w:rsidRDefault="008D318D">
      <w:pPr>
        <w:spacing w:before="277" w:line="276" w:lineRule="auto"/>
        <w:ind w:left="686" w:right="712" w:firstLine="707"/>
        <w:jc w:val="both"/>
        <w:rPr>
          <w:sz w:val="24"/>
          <w:szCs w:val="24"/>
        </w:rPr>
      </w:pPr>
    </w:p>
    <w:p w:rsidR="008D318D" w:rsidRDefault="00304807">
      <w:pPr>
        <w:spacing w:before="276" w:line="276" w:lineRule="auto"/>
        <w:ind w:left="686" w:right="709" w:firstLine="707"/>
        <w:jc w:val="both"/>
        <w:rPr>
          <w:sz w:val="28"/>
        </w:rPr>
      </w:pPr>
      <w:r>
        <w:rPr>
          <w:sz w:val="28"/>
        </w:rPr>
        <w:t xml:space="preserve">Контроль и оценка результатов освоения дисциплины осуществляется преподавателем </w:t>
      </w:r>
      <w:r>
        <w:rPr>
          <w:sz w:val="28"/>
        </w:rPr>
        <w:t>в процессе проведения экспертного наблюдения и оценки на лабораторных и практических занятиях, различных видов опроса,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-3"/>
          <w:sz w:val="28"/>
        </w:rPr>
        <w:t xml:space="preserve"> </w:t>
      </w:r>
      <w:r>
        <w:rPr>
          <w:sz w:val="28"/>
        </w:rPr>
        <w:t>расчетов,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 по</w:t>
      </w:r>
      <w:r>
        <w:rPr>
          <w:spacing w:val="-2"/>
          <w:sz w:val="28"/>
        </w:rPr>
        <w:t xml:space="preserve"> </w:t>
      </w:r>
      <w:r>
        <w:rPr>
          <w:sz w:val="28"/>
        </w:rPr>
        <w:t>индивидуальным заданиям, контрольной работы.</w:t>
      </w:r>
    </w:p>
    <w:p w:rsidR="008D318D" w:rsidRDefault="008D318D">
      <w:pPr>
        <w:pStyle w:val="a3"/>
        <w:spacing w:before="141"/>
        <w:rPr>
          <w:sz w:val="20"/>
        </w:rPr>
      </w:pP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9"/>
        <w:gridCol w:w="4861"/>
      </w:tblGrid>
      <w:tr w:rsidR="008D318D">
        <w:trPr>
          <w:trHeight w:val="964"/>
        </w:trPr>
        <w:tc>
          <w:tcPr>
            <w:tcW w:w="4609" w:type="dxa"/>
          </w:tcPr>
          <w:p w:rsidR="008D318D" w:rsidRDefault="00304807">
            <w:pPr>
              <w:pStyle w:val="TableParagraph"/>
              <w:spacing w:line="322" w:lineRule="exact"/>
              <w:ind w:left="340" w:right="333" w:firstLine="3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 обучения (освоенные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умен</w:t>
            </w:r>
            <w:r>
              <w:rPr>
                <w:b/>
                <w:sz w:val="28"/>
              </w:rPr>
              <w:t>ия,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усвоенные </w:t>
            </w:r>
            <w:r>
              <w:rPr>
                <w:b/>
                <w:spacing w:val="-2"/>
                <w:sz w:val="28"/>
              </w:rPr>
              <w:t>знания)</w:t>
            </w:r>
          </w:p>
        </w:tc>
        <w:tc>
          <w:tcPr>
            <w:tcW w:w="4861" w:type="dxa"/>
          </w:tcPr>
          <w:p w:rsidR="008D318D" w:rsidRDefault="00304807">
            <w:pPr>
              <w:pStyle w:val="TableParagraph"/>
              <w:spacing w:before="160" w:line="240" w:lineRule="auto"/>
              <w:ind w:left="542" w:right="534" w:firstLine="3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методы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 оценки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обучения</w:t>
            </w:r>
          </w:p>
        </w:tc>
      </w:tr>
      <w:tr w:rsidR="008D318D">
        <w:trPr>
          <w:trHeight w:val="3218"/>
        </w:trPr>
        <w:tc>
          <w:tcPr>
            <w:tcW w:w="4609" w:type="dxa"/>
          </w:tcPr>
          <w:p w:rsidR="008D318D" w:rsidRDefault="00304807">
            <w:pPr>
              <w:pStyle w:val="TableParagraph"/>
              <w:spacing w:line="322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умения:</w:t>
            </w:r>
          </w:p>
          <w:p w:rsidR="008D318D" w:rsidRDefault="00304807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spacing w:line="240" w:lineRule="auto"/>
              <w:ind w:right="1496" w:firstLine="0"/>
              <w:jc w:val="left"/>
              <w:rPr>
                <w:sz w:val="28"/>
              </w:rPr>
            </w:pPr>
            <w:r>
              <w:rPr>
                <w:sz w:val="28"/>
              </w:rPr>
              <w:t>производить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измерения электрических величин</w:t>
            </w:r>
          </w:p>
          <w:p w:rsidR="008D318D" w:rsidRDefault="00304807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spacing w:line="240" w:lineRule="auto"/>
              <w:ind w:right="184" w:firstLine="0"/>
              <w:jc w:val="left"/>
              <w:rPr>
                <w:sz w:val="28"/>
              </w:rPr>
            </w:pPr>
            <w:r>
              <w:rPr>
                <w:sz w:val="28"/>
              </w:rPr>
              <w:t>включать электротехнические приборы, аппараты, машины, управлять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контролировать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 эффективную и безопасную работу</w:t>
            </w:r>
          </w:p>
          <w:p w:rsidR="008D318D" w:rsidRDefault="00304807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spacing w:before="1" w:line="240" w:lineRule="auto"/>
              <w:ind w:right="390" w:firstLine="0"/>
              <w:jc w:val="left"/>
              <w:rPr>
                <w:sz w:val="28"/>
              </w:rPr>
            </w:pPr>
            <w:r>
              <w:rPr>
                <w:sz w:val="28"/>
              </w:rPr>
              <w:t>устранять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отказы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повреждения </w:t>
            </w:r>
            <w:r>
              <w:rPr>
                <w:spacing w:val="-2"/>
                <w:sz w:val="28"/>
              </w:rPr>
              <w:t>электрооборудования</w:t>
            </w:r>
          </w:p>
        </w:tc>
        <w:tc>
          <w:tcPr>
            <w:tcW w:w="4861" w:type="dxa"/>
          </w:tcPr>
          <w:p w:rsidR="008D318D" w:rsidRDefault="00304807">
            <w:pPr>
              <w:pStyle w:val="TableParagraph"/>
              <w:numPr>
                <w:ilvl w:val="0"/>
                <w:numId w:val="4"/>
              </w:numPr>
              <w:tabs>
                <w:tab w:val="left" w:pos="269"/>
              </w:tabs>
              <w:spacing w:line="322" w:lineRule="exact"/>
              <w:ind w:left="269" w:hanging="162"/>
              <w:jc w:val="left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опрос;</w:t>
            </w:r>
          </w:p>
          <w:p w:rsidR="008D318D" w:rsidRDefault="00304807">
            <w:pPr>
              <w:pStyle w:val="TableParagraph"/>
              <w:numPr>
                <w:ilvl w:val="0"/>
                <w:numId w:val="4"/>
              </w:numPr>
              <w:tabs>
                <w:tab w:val="left" w:pos="269"/>
              </w:tabs>
              <w:spacing w:line="240" w:lineRule="auto"/>
              <w:ind w:right="737" w:firstLine="0"/>
              <w:jc w:val="left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 лабораторных работ;</w:t>
            </w:r>
          </w:p>
          <w:p w:rsidR="008D318D" w:rsidRDefault="00304807">
            <w:pPr>
              <w:pStyle w:val="TableParagraph"/>
              <w:numPr>
                <w:ilvl w:val="0"/>
                <w:numId w:val="4"/>
              </w:numPr>
              <w:tabs>
                <w:tab w:val="left" w:pos="269"/>
              </w:tabs>
              <w:spacing w:line="240" w:lineRule="auto"/>
              <w:ind w:right="431" w:firstLine="0"/>
              <w:jc w:val="left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домашних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самостоятельных работ;</w:t>
            </w:r>
          </w:p>
          <w:p w:rsidR="008D318D" w:rsidRDefault="00304807">
            <w:pPr>
              <w:pStyle w:val="TableParagraph"/>
              <w:numPr>
                <w:ilvl w:val="0"/>
                <w:numId w:val="4"/>
              </w:numPr>
              <w:tabs>
                <w:tab w:val="left" w:pos="269"/>
              </w:tabs>
              <w:spacing w:line="242" w:lineRule="auto"/>
              <w:ind w:right="363" w:firstLine="0"/>
              <w:jc w:val="left"/>
              <w:rPr>
                <w:sz w:val="28"/>
              </w:rPr>
            </w:pPr>
            <w:r>
              <w:rPr>
                <w:sz w:val="28"/>
              </w:rPr>
              <w:t>аттестационный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текущий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контроль </w:t>
            </w:r>
            <w:r>
              <w:rPr>
                <w:spacing w:val="-2"/>
                <w:sz w:val="28"/>
              </w:rPr>
              <w:t>успеваемости;</w:t>
            </w:r>
          </w:p>
          <w:p w:rsidR="008D318D" w:rsidRDefault="00304807">
            <w:pPr>
              <w:pStyle w:val="TableParagraph"/>
              <w:numPr>
                <w:ilvl w:val="0"/>
                <w:numId w:val="4"/>
              </w:numPr>
              <w:tabs>
                <w:tab w:val="left" w:pos="269"/>
              </w:tabs>
              <w:spacing w:line="317" w:lineRule="exact"/>
              <w:ind w:left="269" w:hanging="162"/>
              <w:jc w:val="left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работа;</w:t>
            </w:r>
          </w:p>
          <w:p w:rsidR="008D318D" w:rsidRDefault="00304807">
            <w:pPr>
              <w:pStyle w:val="TableParagraph"/>
              <w:numPr>
                <w:ilvl w:val="0"/>
                <w:numId w:val="4"/>
              </w:numPr>
              <w:tabs>
                <w:tab w:val="left" w:pos="269"/>
              </w:tabs>
              <w:spacing w:line="322" w:lineRule="exact"/>
              <w:ind w:right="710" w:firstLine="0"/>
              <w:jc w:val="left"/>
              <w:rPr>
                <w:sz w:val="28"/>
              </w:rPr>
            </w:pPr>
            <w:r>
              <w:rPr>
                <w:sz w:val="28"/>
              </w:rPr>
              <w:t>дифференцированный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экзамен</w:t>
            </w:r>
          </w:p>
        </w:tc>
      </w:tr>
      <w:tr w:rsidR="008D318D">
        <w:trPr>
          <w:trHeight w:val="3218"/>
        </w:trPr>
        <w:tc>
          <w:tcPr>
            <w:tcW w:w="4609" w:type="dxa"/>
          </w:tcPr>
          <w:p w:rsidR="008D318D" w:rsidRDefault="00304807">
            <w:pPr>
              <w:pStyle w:val="TableParagraph"/>
              <w:spacing w:line="320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знания:</w:t>
            </w:r>
          </w:p>
          <w:p w:rsidR="008D318D" w:rsidRDefault="00304807">
            <w:pPr>
              <w:pStyle w:val="TableParagraph"/>
              <w:numPr>
                <w:ilvl w:val="0"/>
                <w:numId w:val="5"/>
              </w:numPr>
              <w:tabs>
                <w:tab w:val="left" w:pos="269"/>
              </w:tabs>
              <w:spacing w:line="242" w:lineRule="auto"/>
              <w:ind w:right="172" w:firstLine="0"/>
              <w:jc w:val="left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электротехники и электроники</w:t>
            </w:r>
          </w:p>
          <w:p w:rsidR="008D318D" w:rsidRDefault="00304807">
            <w:pPr>
              <w:pStyle w:val="TableParagraph"/>
              <w:numPr>
                <w:ilvl w:val="0"/>
                <w:numId w:val="5"/>
              </w:numPr>
              <w:tabs>
                <w:tab w:val="left" w:pos="269"/>
              </w:tabs>
              <w:spacing w:line="240" w:lineRule="auto"/>
              <w:ind w:right="855" w:firstLine="0"/>
              <w:jc w:val="left"/>
              <w:rPr>
                <w:sz w:val="28"/>
              </w:rPr>
            </w:pPr>
            <w:r>
              <w:rPr>
                <w:sz w:val="28"/>
              </w:rPr>
              <w:t>принципы электрических измерений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приборов</w:t>
            </w:r>
          </w:p>
          <w:p w:rsidR="008D318D" w:rsidRDefault="00304807">
            <w:pPr>
              <w:pStyle w:val="TableParagraph"/>
              <w:numPr>
                <w:ilvl w:val="0"/>
                <w:numId w:val="5"/>
              </w:numPr>
              <w:tabs>
                <w:tab w:val="left" w:pos="269"/>
              </w:tabs>
              <w:spacing w:line="240" w:lineRule="auto"/>
              <w:ind w:right="550" w:firstLine="0"/>
              <w:jc w:val="left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электронных </w:t>
            </w:r>
            <w:r>
              <w:rPr>
                <w:spacing w:val="-2"/>
                <w:sz w:val="28"/>
              </w:rPr>
              <w:t>приборов</w:t>
            </w:r>
          </w:p>
        </w:tc>
        <w:tc>
          <w:tcPr>
            <w:tcW w:w="4861" w:type="dxa"/>
          </w:tcPr>
          <w:p w:rsidR="008D318D" w:rsidRDefault="00304807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spacing w:line="320" w:lineRule="exact"/>
              <w:ind w:left="269" w:hanging="162"/>
              <w:jc w:val="left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опрос;</w:t>
            </w:r>
          </w:p>
          <w:p w:rsidR="008D318D" w:rsidRDefault="00304807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spacing w:line="242" w:lineRule="auto"/>
              <w:ind w:right="737" w:firstLine="0"/>
              <w:jc w:val="left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 лабораторных работ;</w:t>
            </w:r>
          </w:p>
          <w:p w:rsidR="008D318D" w:rsidRDefault="00304807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spacing w:line="240" w:lineRule="auto"/>
              <w:ind w:right="431" w:firstLine="0"/>
              <w:jc w:val="left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домашних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z w:val="28"/>
              </w:rPr>
              <w:t>самостоятельных работ;</w:t>
            </w:r>
          </w:p>
          <w:p w:rsidR="008D318D" w:rsidRDefault="00304807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spacing w:line="240" w:lineRule="auto"/>
              <w:ind w:right="363" w:firstLine="0"/>
              <w:jc w:val="left"/>
              <w:rPr>
                <w:sz w:val="28"/>
              </w:rPr>
            </w:pPr>
            <w:r>
              <w:rPr>
                <w:sz w:val="28"/>
              </w:rPr>
              <w:t>аттестационный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текущий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контроль </w:t>
            </w:r>
            <w:r>
              <w:rPr>
                <w:spacing w:val="-2"/>
                <w:sz w:val="28"/>
              </w:rPr>
              <w:t>успеваемости;</w:t>
            </w:r>
          </w:p>
          <w:p w:rsidR="008D318D" w:rsidRDefault="00304807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spacing w:line="240" w:lineRule="auto"/>
              <w:ind w:left="269" w:hanging="162"/>
              <w:jc w:val="left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работа;</w:t>
            </w:r>
          </w:p>
          <w:p w:rsidR="008D318D" w:rsidRDefault="00304807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spacing w:line="322" w:lineRule="exact"/>
              <w:ind w:right="710" w:firstLine="0"/>
              <w:jc w:val="left"/>
              <w:rPr>
                <w:sz w:val="28"/>
              </w:rPr>
            </w:pPr>
            <w:r>
              <w:rPr>
                <w:sz w:val="28"/>
              </w:rPr>
              <w:t>дифференцированный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экзамен</w:t>
            </w:r>
          </w:p>
        </w:tc>
      </w:tr>
    </w:tbl>
    <w:p w:rsidR="008D318D" w:rsidRDefault="008D318D">
      <w:pPr>
        <w:pStyle w:val="TableParagraph"/>
        <w:spacing w:line="322" w:lineRule="exact"/>
        <w:jc w:val="left"/>
        <w:rPr>
          <w:sz w:val="28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spacing w:before="65" w:line="276" w:lineRule="auto"/>
        <w:ind w:left="686" w:right="711" w:firstLine="707"/>
        <w:jc w:val="both"/>
        <w:rPr>
          <w:sz w:val="28"/>
        </w:rPr>
      </w:pPr>
      <w:r>
        <w:rPr>
          <w:sz w:val="28"/>
        </w:rPr>
        <w:lastRenderedPageBreak/>
        <w:t>Содержание дисциплины ОП.0</w:t>
      </w:r>
      <w:r>
        <w:rPr>
          <w:sz w:val="28"/>
        </w:rPr>
        <w:t>5</w:t>
      </w:r>
      <w:r>
        <w:rPr>
          <w:sz w:val="28"/>
        </w:rPr>
        <w:t xml:space="preserve"> Электроника и электротехника ориентировано на подготовку учащихся к освоению профессиональных модулей ППССЗ и овладению общими (ОК) и профессиональными компетенциями (ПК) по соответствующим специальностям.</w:t>
      </w:r>
    </w:p>
    <w:p w:rsidR="008D318D" w:rsidRDefault="008D318D">
      <w:pPr>
        <w:pStyle w:val="a3"/>
        <w:rPr>
          <w:sz w:val="20"/>
        </w:rPr>
      </w:pPr>
    </w:p>
    <w:p w:rsidR="008D318D" w:rsidRDefault="008D318D">
      <w:pPr>
        <w:pStyle w:val="a3"/>
        <w:spacing w:before="63" w:after="1"/>
        <w:rPr>
          <w:sz w:val="20"/>
        </w:rPr>
      </w:pPr>
    </w:p>
    <w:tbl>
      <w:tblPr>
        <w:tblW w:w="0" w:type="auto"/>
        <w:tblInd w:w="59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2"/>
        <w:gridCol w:w="7996"/>
      </w:tblGrid>
      <w:tr w:rsidR="008D318D">
        <w:trPr>
          <w:trHeight w:val="651"/>
        </w:trPr>
        <w:tc>
          <w:tcPr>
            <w:tcW w:w="1592" w:type="dxa"/>
            <w:tcBorders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before="165" w:line="240" w:lineRule="auto"/>
              <w:ind w:left="1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Код</w:t>
            </w:r>
          </w:p>
        </w:tc>
        <w:tc>
          <w:tcPr>
            <w:tcW w:w="7996" w:type="dxa"/>
            <w:tcBorders>
              <w:left w:val="single" w:sz="4" w:space="0" w:color="000000"/>
            </w:tcBorders>
          </w:tcPr>
          <w:p w:rsidR="008D318D" w:rsidRDefault="00304807">
            <w:pPr>
              <w:pStyle w:val="TableParagraph"/>
              <w:spacing w:before="165" w:line="240" w:lineRule="auto"/>
              <w:ind w:left="37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обучения</w:t>
            </w:r>
          </w:p>
        </w:tc>
      </w:tr>
      <w:tr w:rsidR="008D318D">
        <w:trPr>
          <w:trHeight w:val="551"/>
        </w:trPr>
        <w:tc>
          <w:tcPr>
            <w:tcW w:w="1592" w:type="dxa"/>
            <w:tcBorders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322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 xml:space="preserve">ПК </w:t>
            </w: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7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76" w:lineRule="exact"/>
              <w:ind w:left="117" w:right="178"/>
              <w:jc w:val="left"/>
              <w:rPr>
                <w:sz w:val="24"/>
              </w:rPr>
            </w:pPr>
            <w:r>
              <w:rPr>
                <w:sz w:val="24"/>
              </w:rPr>
              <w:t>Обеспечивать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технических средств  и  систем связи</w:t>
            </w:r>
          </w:p>
        </w:tc>
      </w:tr>
      <w:tr w:rsidR="008D318D">
        <w:trPr>
          <w:trHeight w:val="550"/>
        </w:trPr>
        <w:tc>
          <w:tcPr>
            <w:tcW w:w="1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32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76" w:lineRule="exact"/>
              <w:ind w:left="117" w:right="178"/>
              <w:jc w:val="lef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 применительно к различным контекстам</w:t>
            </w:r>
          </w:p>
        </w:tc>
      </w:tr>
      <w:tr w:rsidR="008D318D">
        <w:trPr>
          <w:trHeight w:val="551"/>
        </w:trPr>
        <w:tc>
          <w:tcPr>
            <w:tcW w:w="1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32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76" w:lineRule="exact"/>
              <w:ind w:left="117" w:right="178"/>
              <w:jc w:val="lef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необходимой для выполнения задач профессиональной деятельности</w:t>
            </w:r>
          </w:p>
        </w:tc>
      </w:tr>
      <w:tr w:rsidR="008D318D">
        <w:trPr>
          <w:trHeight w:val="673"/>
        </w:trPr>
        <w:tc>
          <w:tcPr>
            <w:tcW w:w="1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32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40" w:lineRule="auto"/>
              <w:ind w:left="117" w:right="178"/>
              <w:jc w:val="left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личностное развитие</w:t>
            </w:r>
          </w:p>
        </w:tc>
      </w:tr>
      <w:tr w:rsidR="008D318D">
        <w:trPr>
          <w:trHeight w:val="671"/>
        </w:trPr>
        <w:tc>
          <w:tcPr>
            <w:tcW w:w="1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40" w:lineRule="auto"/>
              <w:ind w:left="117" w:right="178"/>
              <w:jc w:val="left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коллегами, руководством, клиентами</w:t>
            </w:r>
          </w:p>
        </w:tc>
      </w:tr>
      <w:tr w:rsidR="008D318D">
        <w:trPr>
          <w:trHeight w:val="830"/>
        </w:trPr>
        <w:tc>
          <w:tcPr>
            <w:tcW w:w="1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before="2"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70" w:lineRule="atLeast"/>
              <w:ind w:left="117" w:right="178"/>
              <w:jc w:val="lef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8D318D">
        <w:trPr>
          <w:trHeight w:val="828"/>
        </w:trPr>
        <w:tc>
          <w:tcPr>
            <w:tcW w:w="1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40" w:lineRule="auto"/>
              <w:ind w:left="117" w:right="178"/>
              <w:jc w:val="left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демонстрировать осознанное поведение на основе </w:t>
            </w:r>
            <w:r>
              <w:rPr>
                <w:sz w:val="24"/>
              </w:rPr>
              <w:t>традиционных общечеловеческих</w:t>
            </w:r>
          </w:p>
          <w:p w:rsidR="008D318D" w:rsidRDefault="00304807">
            <w:pPr>
              <w:pStyle w:val="TableParagraph"/>
              <w:spacing w:line="257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ценностей,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поведения;</w:t>
            </w:r>
          </w:p>
        </w:tc>
      </w:tr>
      <w:tr w:rsidR="008D318D">
        <w:trPr>
          <w:trHeight w:val="671"/>
        </w:trPr>
        <w:tc>
          <w:tcPr>
            <w:tcW w:w="1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40" w:lineRule="auto"/>
              <w:ind w:left="117" w:right="178"/>
              <w:jc w:val="left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 эффективно действовать в чрезвычайных ситуациях</w:t>
            </w:r>
          </w:p>
        </w:tc>
      </w:tr>
      <w:tr w:rsidR="008D318D">
        <w:trPr>
          <w:trHeight w:val="827"/>
        </w:trPr>
        <w:tc>
          <w:tcPr>
            <w:tcW w:w="1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76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8D318D">
        <w:trPr>
          <w:trHeight w:val="673"/>
        </w:trPr>
        <w:tc>
          <w:tcPr>
            <w:tcW w:w="1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before="2"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before="1" w:line="240" w:lineRule="auto"/>
              <w:ind w:left="117" w:right="178"/>
              <w:jc w:val="lef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8D318D">
        <w:trPr>
          <w:trHeight w:val="673"/>
        </w:trPr>
        <w:tc>
          <w:tcPr>
            <w:tcW w:w="1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40" w:lineRule="auto"/>
              <w:ind w:left="117" w:right="178"/>
              <w:jc w:val="left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иностранном языках</w:t>
            </w:r>
          </w:p>
        </w:tc>
      </w:tr>
    </w:tbl>
    <w:p w:rsidR="008D318D" w:rsidRDefault="008D318D">
      <w:pPr>
        <w:pStyle w:val="a3"/>
        <w:spacing w:before="165"/>
        <w:rPr>
          <w:sz w:val="28"/>
        </w:rPr>
      </w:pPr>
    </w:p>
    <w:p w:rsidR="008D318D" w:rsidRDefault="00304807">
      <w:pPr>
        <w:spacing w:before="1" w:line="276" w:lineRule="auto"/>
        <w:ind w:left="686" w:right="718" w:firstLine="566"/>
        <w:jc w:val="both"/>
        <w:rPr>
          <w:sz w:val="28"/>
        </w:rPr>
      </w:pPr>
      <w:r>
        <w:rPr>
          <w:sz w:val="28"/>
        </w:rPr>
        <w:t>Изучение данной дисциплины направлено на достижение общеобразовательных, воспитательных и практических задач, на дальнейшее развитие личностных способностей и дальнейшего профессионального роста выпус</w:t>
      </w:r>
      <w:r>
        <w:rPr>
          <w:sz w:val="28"/>
        </w:rPr>
        <w:t>кника-будущего специалиста.</w:t>
      </w:r>
    </w:p>
    <w:p w:rsidR="008D318D" w:rsidRDefault="008D318D">
      <w:pPr>
        <w:spacing w:line="276" w:lineRule="auto"/>
        <w:jc w:val="both"/>
        <w:rPr>
          <w:sz w:val="28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pStyle w:val="1"/>
        <w:numPr>
          <w:ilvl w:val="0"/>
          <w:numId w:val="2"/>
        </w:numPr>
        <w:tabs>
          <w:tab w:val="left" w:pos="1405"/>
        </w:tabs>
        <w:ind w:left="1405" w:hanging="359"/>
      </w:pPr>
      <w:r>
        <w:lastRenderedPageBreak/>
        <w:t>ТИПОВЫЕ</w:t>
      </w:r>
      <w:r>
        <w:rPr>
          <w:spacing w:val="-7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ВАРИАНТАМ</w:t>
      </w:r>
    </w:p>
    <w:p w:rsidR="008D318D" w:rsidRDefault="00304807">
      <w:pPr>
        <w:spacing w:before="161" w:line="276" w:lineRule="auto"/>
        <w:ind w:left="686" w:right="709" w:firstLine="566"/>
        <w:jc w:val="both"/>
        <w:rPr>
          <w:sz w:val="28"/>
        </w:rPr>
      </w:pPr>
      <w:r>
        <w:rPr>
          <w:sz w:val="28"/>
        </w:rPr>
        <w:t>Типовые задания по дисциплине ОП.0</w:t>
      </w:r>
      <w:r>
        <w:rPr>
          <w:sz w:val="28"/>
        </w:rPr>
        <w:t>5</w:t>
      </w:r>
      <w:r>
        <w:rPr>
          <w:sz w:val="28"/>
        </w:rPr>
        <w:t xml:space="preserve"> Электроника и электротехника соответствуют рабочим программам на основе ФГОС СПО. Для проверки качества подготовки будущих специалистов, в фонд оценочных средств включены разные типы заданий, позволяющие проверить большую часть элементов, предусмотренных </w:t>
      </w:r>
      <w:r>
        <w:rPr>
          <w:sz w:val="28"/>
        </w:rPr>
        <w:t>существующими требованиями к подготовке специалистов среднего звена</w:t>
      </w:r>
      <w:r>
        <w:rPr>
          <w:sz w:val="28"/>
        </w:rPr>
        <w:t xml:space="preserve"> </w:t>
      </w:r>
      <w:r>
        <w:rPr>
          <w:sz w:val="28"/>
        </w:rPr>
        <w:t>по дисциплине Электроника и электротехника.</w:t>
      </w:r>
    </w:p>
    <w:p w:rsidR="008D318D" w:rsidRDefault="008D318D">
      <w:pPr>
        <w:pStyle w:val="a3"/>
        <w:spacing w:before="50"/>
        <w:rPr>
          <w:sz w:val="28"/>
        </w:rPr>
      </w:pPr>
    </w:p>
    <w:p w:rsidR="008D318D" w:rsidRDefault="00304807">
      <w:pPr>
        <w:spacing w:line="276" w:lineRule="auto"/>
        <w:ind w:left="686" w:right="710" w:firstLine="566"/>
        <w:jc w:val="both"/>
        <w:rPr>
          <w:sz w:val="28"/>
        </w:rPr>
      </w:pPr>
      <w:r>
        <w:rPr>
          <w:sz w:val="28"/>
        </w:rPr>
        <w:t>Материалы для контроля умений и знаний состоят из 25 типовых тестовых заданий, охватывают все дидактические единицы рабочей программы и имеют с</w:t>
      </w:r>
      <w:r>
        <w:rPr>
          <w:sz w:val="28"/>
        </w:rPr>
        <w:t>ледующую тематическую структуру:</w:t>
      </w:r>
    </w:p>
    <w:p w:rsidR="008D318D" w:rsidRDefault="008D318D">
      <w:pPr>
        <w:pStyle w:val="a3"/>
        <w:spacing w:before="162"/>
        <w:rPr>
          <w:sz w:val="28"/>
        </w:rPr>
      </w:pPr>
    </w:p>
    <w:p w:rsidR="008D318D" w:rsidRDefault="00304807">
      <w:pPr>
        <w:ind w:left="1406"/>
        <w:rPr>
          <w:sz w:val="28"/>
        </w:rPr>
      </w:pPr>
      <w:r>
        <w:rPr>
          <w:sz w:val="28"/>
        </w:rPr>
        <w:t>Раздел</w:t>
      </w:r>
      <w:r>
        <w:rPr>
          <w:spacing w:val="-4"/>
          <w:sz w:val="28"/>
        </w:rPr>
        <w:t xml:space="preserve"> </w:t>
      </w:r>
      <w:r>
        <w:rPr>
          <w:sz w:val="28"/>
        </w:rPr>
        <w:t>1.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Электрическое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поле</w:t>
      </w:r>
    </w:p>
    <w:p w:rsidR="008D318D" w:rsidRDefault="00304807">
      <w:pPr>
        <w:pStyle w:val="a4"/>
        <w:numPr>
          <w:ilvl w:val="1"/>
          <w:numId w:val="2"/>
        </w:numPr>
        <w:tabs>
          <w:tab w:val="left" w:pos="1617"/>
        </w:tabs>
        <w:spacing w:before="160"/>
        <w:ind w:hanging="211"/>
        <w:rPr>
          <w:sz w:val="28"/>
        </w:rPr>
      </w:pPr>
      <w:r>
        <w:rPr>
          <w:sz w:val="28"/>
        </w:rPr>
        <w:t>Введение.</w:t>
      </w:r>
      <w:r>
        <w:rPr>
          <w:spacing w:val="-12"/>
          <w:sz w:val="28"/>
        </w:rPr>
        <w:t xml:space="preserve"> </w:t>
      </w:r>
      <w:r>
        <w:rPr>
          <w:sz w:val="28"/>
        </w:rPr>
        <w:t>Электрическое</w:t>
      </w:r>
      <w:r>
        <w:rPr>
          <w:spacing w:val="-12"/>
          <w:sz w:val="28"/>
        </w:rPr>
        <w:t xml:space="preserve"> </w:t>
      </w:r>
      <w:r>
        <w:rPr>
          <w:sz w:val="28"/>
        </w:rPr>
        <w:t>поле.</w:t>
      </w:r>
      <w:r>
        <w:rPr>
          <w:spacing w:val="-10"/>
          <w:sz w:val="28"/>
        </w:rPr>
        <w:t xml:space="preserve"> </w:t>
      </w:r>
      <w:r>
        <w:rPr>
          <w:sz w:val="28"/>
        </w:rPr>
        <w:t>Напряженность.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Потенциал.</w:t>
      </w:r>
    </w:p>
    <w:p w:rsidR="008D318D" w:rsidRDefault="00304807">
      <w:pPr>
        <w:pStyle w:val="a4"/>
        <w:numPr>
          <w:ilvl w:val="1"/>
          <w:numId w:val="2"/>
        </w:numPr>
        <w:tabs>
          <w:tab w:val="left" w:pos="1617"/>
        </w:tabs>
        <w:spacing w:before="161"/>
        <w:ind w:hanging="211"/>
        <w:rPr>
          <w:sz w:val="28"/>
        </w:rPr>
      </w:pPr>
      <w:r>
        <w:rPr>
          <w:sz w:val="28"/>
        </w:rPr>
        <w:t>Закон</w:t>
      </w:r>
      <w:r>
        <w:rPr>
          <w:spacing w:val="-8"/>
          <w:sz w:val="28"/>
        </w:rPr>
        <w:t xml:space="preserve"> </w:t>
      </w:r>
      <w:r>
        <w:rPr>
          <w:sz w:val="28"/>
        </w:rPr>
        <w:t>Кулона.</w:t>
      </w:r>
      <w:r>
        <w:rPr>
          <w:spacing w:val="-6"/>
          <w:sz w:val="28"/>
        </w:rPr>
        <w:t xml:space="preserve"> </w:t>
      </w:r>
      <w:r>
        <w:rPr>
          <w:sz w:val="28"/>
        </w:rPr>
        <w:t>Диэлектрическая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проницаемость.</w:t>
      </w:r>
    </w:p>
    <w:p w:rsidR="008D318D" w:rsidRDefault="00304807">
      <w:pPr>
        <w:pStyle w:val="a4"/>
        <w:numPr>
          <w:ilvl w:val="1"/>
          <w:numId w:val="2"/>
        </w:numPr>
        <w:tabs>
          <w:tab w:val="left" w:pos="1616"/>
        </w:tabs>
        <w:spacing w:before="160" w:line="362" w:lineRule="auto"/>
        <w:ind w:left="686" w:right="1714" w:firstLine="719"/>
        <w:rPr>
          <w:sz w:val="28"/>
        </w:rPr>
      </w:pPr>
      <w:r>
        <w:rPr>
          <w:sz w:val="28"/>
        </w:rPr>
        <w:t>Электропроводность.</w:t>
      </w:r>
      <w:r>
        <w:rPr>
          <w:spacing w:val="-10"/>
          <w:sz w:val="28"/>
        </w:rPr>
        <w:t xml:space="preserve"> </w:t>
      </w:r>
      <w:r>
        <w:rPr>
          <w:sz w:val="28"/>
        </w:rPr>
        <w:t>Потенциал</w:t>
      </w:r>
      <w:r>
        <w:rPr>
          <w:spacing w:val="-11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поля.</w:t>
      </w:r>
      <w:r>
        <w:rPr>
          <w:spacing w:val="-9"/>
          <w:sz w:val="28"/>
        </w:rPr>
        <w:t xml:space="preserve"> </w:t>
      </w:r>
      <w:r>
        <w:rPr>
          <w:sz w:val="28"/>
        </w:rPr>
        <w:t>Общая информация о полупроводниках, прово</w:t>
      </w:r>
      <w:r>
        <w:rPr>
          <w:sz w:val="28"/>
        </w:rPr>
        <w:t>дниках и диэлектриках.</w:t>
      </w:r>
    </w:p>
    <w:p w:rsidR="008D318D" w:rsidRDefault="008D318D">
      <w:pPr>
        <w:pStyle w:val="a3"/>
        <w:spacing w:before="156"/>
        <w:rPr>
          <w:sz w:val="28"/>
        </w:rPr>
      </w:pPr>
    </w:p>
    <w:p w:rsidR="008D318D" w:rsidRDefault="00304807">
      <w:pPr>
        <w:ind w:left="1406"/>
        <w:rPr>
          <w:sz w:val="28"/>
        </w:rPr>
      </w:pPr>
      <w:r>
        <w:rPr>
          <w:sz w:val="28"/>
        </w:rPr>
        <w:t>Раздел</w:t>
      </w:r>
      <w:r>
        <w:rPr>
          <w:spacing w:val="-7"/>
          <w:sz w:val="28"/>
        </w:rPr>
        <w:t xml:space="preserve"> </w:t>
      </w:r>
      <w:r>
        <w:rPr>
          <w:sz w:val="28"/>
        </w:rPr>
        <w:t>2.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цепи</w:t>
      </w:r>
      <w:r>
        <w:rPr>
          <w:spacing w:val="-5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тока</w:t>
      </w:r>
    </w:p>
    <w:p w:rsidR="008D318D" w:rsidRDefault="00304807">
      <w:pPr>
        <w:pStyle w:val="a4"/>
        <w:numPr>
          <w:ilvl w:val="0"/>
          <w:numId w:val="7"/>
        </w:numPr>
        <w:tabs>
          <w:tab w:val="left" w:pos="1616"/>
        </w:tabs>
        <w:spacing w:before="160" w:line="362" w:lineRule="auto"/>
        <w:ind w:right="1386" w:firstLine="719"/>
        <w:rPr>
          <w:sz w:val="28"/>
        </w:rPr>
      </w:pPr>
      <w:r>
        <w:rPr>
          <w:sz w:val="28"/>
        </w:rPr>
        <w:t>Ток в проводнике, его величина и направление. Закон Ома для участка</w:t>
      </w:r>
      <w:r>
        <w:rPr>
          <w:spacing w:val="-5"/>
          <w:sz w:val="28"/>
        </w:rPr>
        <w:t xml:space="preserve"> </w:t>
      </w:r>
      <w:r>
        <w:rPr>
          <w:sz w:val="28"/>
        </w:rPr>
        <w:t>цепи,</w:t>
      </w:r>
      <w:r>
        <w:rPr>
          <w:spacing w:val="-6"/>
          <w:sz w:val="28"/>
        </w:rPr>
        <w:t xml:space="preserve"> </w:t>
      </w:r>
      <w:r>
        <w:rPr>
          <w:sz w:val="28"/>
        </w:rPr>
        <w:t>сопротивление.</w:t>
      </w:r>
      <w:r>
        <w:rPr>
          <w:spacing w:val="-6"/>
          <w:sz w:val="28"/>
        </w:rPr>
        <w:t xml:space="preserve"> </w:t>
      </w:r>
      <w:r>
        <w:rPr>
          <w:sz w:val="28"/>
        </w:rPr>
        <w:t>Удельное</w:t>
      </w:r>
      <w:r>
        <w:rPr>
          <w:spacing w:val="-8"/>
          <w:sz w:val="28"/>
        </w:rPr>
        <w:t xml:space="preserve"> </w:t>
      </w:r>
      <w:r>
        <w:rPr>
          <w:sz w:val="28"/>
        </w:rPr>
        <w:t>сопротивление.</w:t>
      </w:r>
      <w:r>
        <w:rPr>
          <w:spacing w:val="-6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тока.</w:t>
      </w:r>
    </w:p>
    <w:p w:rsidR="008D318D" w:rsidRDefault="00304807">
      <w:pPr>
        <w:pStyle w:val="a4"/>
        <w:numPr>
          <w:ilvl w:val="0"/>
          <w:numId w:val="7"/>
        </w:numPr>
        <w:tabs>
          <w:tab w:val="left" w:pos="1617"/>
        </w:tabs>
        <w:spacing w:line="317" w:lineRule="exact"/>
        <w:ind w:left="1617" w:hanging="211"/>
        <w:rPr>
          <w:sz w:val="28"/>
        </w:rPr>
      </w:pPr>
      <w:r>
        <w:rPr>
          <w:sz w:val="28"/>
        </w:rPr>
        <w:t>Удельное</w:t>
      </w:r>
      <w:r>
        <w:rPr>
          <w:spacing w:val="-7"/>
          <w:sz w:val="28"/>
        </w:rPr>
        <w:t xml:space="preserve"> </w:t>
      </w:r>
      <w:r>
        <w:rPr>
          <w:sz w:val="28"/>
        </w:rPr>
        <w:t>сопротивление.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</w:t>
      </w:r>
      <w:r>
        <w:rPr>
          <w:spacing w:val="-8"/>
          <w:sz w:val="28"/>
        </w:rPr>
        <w:t xml:space="preserve"> </w:t>
      </w:r>
      <w:r>
        <w:rPr>
          <w:sz w:val="28"/>
        </w:rPr>
        <w:t>Ома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5"/>
          <w:sz w:val="28"/>
        </w:rPr>
        <w:t xml:space="preserve"> </w:t>
      </w:r>
      <w:r>
        <w:rPr>
          <w:sz w:val="28"/>
        </w:rPr>
        <w:t>цепи.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Решение</w:t>
      </w:r>
    </w:p>
    <w:p w:rsidR="008D318D" w:rsidRDefault="00304807">
      <w:pPr>
        <w:spacing w:before="161"/>
        <w:ind w:left="686"/>
        <w:rPr>
          <w:sz w:val="28"/>
        </w:rPr>
      </w:pPr>
      <w:r>
        <w:rPr>
          <w:spacing w:val="-2"/>
          <w:sz w:val="28"/>
        </w:rPr>
        <w:t>задач.</w:t>
      </w:r>
    </w:p>
    <w:p w:rsidR="008D318D" w:rsidRDefault="00304807">
      <w:pPr>
        <w:pStyle w:val="a4"/>
        <w:numPr>
          <w:ilvl w:val="0"/>
          <w:numId w:val="7"/>
        </w:numPr>
        <w:tabs>
          <w:tab w:val="left" w:pos="1617"/>
        </w:tabs>
        <w:spacing w:before="160"/>
        <w:ind w:left="1617" w:hanging="211"/>
        <w:rPr>
          <w:sz w:val="28"/>
        </w:rPr>
      </w:pPr>
      <w:r>
        <w:rPr>
          <w:sz w:val="28"/>
        </w:rPr>
        <w:t>Элементы</w:t>
      </w:r>
      <w:r>
        <w:rPr>
          <w:spacing w:val="-9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цепей,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условные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обозначения.</w:t>
      </w:r>
    </w:p>
    <w:p w:rsidR="008D318D" w:rsidRDefault="00304807">
      <w:pPr>
        <w:spacing w:before="161"/>
        <w:ind w:left="686"/>
        <w:rPr>
          <w:sz w:val="28"/>
        </w:rPr>
      </w:pPr>
      <w:r>
        <w:rPr>
          <w:sz w:val="28"/>
        </w:rPr>
        <w:t>Источники</w:t>
      </w:r>
      <w:r>
        <w:rPr>
          <w:spacing w:val="-11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энергии.</w:t>
      </w:r>
      <w:r>
        <w:rPr>
          <w:spacing w:val="-8"/>
          <w:sz w:val="28"/>
        </w:rPr>
        <w:t xml:space="preserve"> </w:t>
      </w:r>
      <w:r>
        <w:rPr>
          <w:sz w:val="28"/>
        </w:rPr>
        <w:t>ЭДС</w:t>
      </w:r>
      <w:r>
        <w:rPr>
          <w:spacing w:val="-9"/>
          <w:sz w:val="28"/>
        </w:rPr>
        <w:t xml:space="preserve"> </w:t>
      </w:r>
      <w:r>
        <w:rPr>
          <w:sz w:val="28"/>
        </w:rPr>
        <w:t>источника.</w:t>
      </w:r>
      <w:r>
        <w:rPr>
          <w:spacing w:val="-8"/>
          <w:sz w:val="28"/>
        </w:rPr>
        <w:t xml:space="preserve"> </w:t>
      </w:r>
      <w:r>
        <w:rPr>
          <w:sz w:val="28"/>
        </w:rPr>
        <w:t>Мощность,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КПД.</w:t>
      </w:r>
    </w:p>
    <w:p w:rsidR="008D318D" w:rsidRDefault="00304807">
      <w:pPr>
        <w:pStyle w:val="a4"/>
        <w:numPr>
          <w:ilvl w:val="0"/>
          <w:numId w:val="7"/>
        </w:numPr>
        <w:tabs>
          <w:tab w:val="left" w:pos="376"/>
        </w:tabs>
        <w:spacing w:before="163"/>
        <w:ind w:left="376" w:hanging="211"/>
        <w:jc w:val="center"/>
        <w:rPr>
          <w:sz w:val="28"/>
        </w:rPr>
      </w:pPr>
      <w:r>
        <w:rPr>
          <w:sz w:val="28"/>
        </w:rPr>
        <w:t>Режимы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цепи.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</w:t>
      </w:r>
      <w:r>
        <w:rPr>
          <w:spacing w:val="-5"/>
          <w:sz w:val="28"/>
        </w:rPr>
        <w:t xml:space="preserve"> </w:t>
      </w:r>
      <w:r>
        <w:rPr>
          <w:sz w:val="28"/>
        </w:rPr>
        <w:t>Ома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полной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цепи.</w:t>
      </w:r>
    </w:p>
    <w:p w:rsidR="008D318D" w:rsidRDefault="00304807">
      <w:pPr>
        <w:spacing w:before="160"/>
        <w:ind w:left="229" w:right="4994"/>
        <w:jc w:val="center"/>
        <w:rPr>
          <w:sz w:val="28"/>
        </w:rPr>
      </w:pPr>
      <w:r>
        <w:rPr>
          <w:sz w:val="28"/>
        </w:rPr>
        <w:t>Закон</w:t>
      </w:r>
      <w:r>
        <w:rPr>
          <w:spacing w:val="-6"/>
          <w:sz w:val="28"/>
        </w:rPr>
        <w:t xml:space="preserve"> </w:t>
      </w:r>
      <w:r>
        <w:rPr>
          <w:sz w:val="28"/>
        </w:rPr>
        <w:t>Джоуля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Ленца.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2"/>
          <w:sz w:val="28"/>
        </w:rPr>
        <w:t xml:space="preserve"> задач.</w:t>
      </w:r>
    </w:p>
    <w:p w:rsidR="008D318D" w:rsidRDefault="00304807">
      <w:pPr>
        <w:pStyle w:val="a4"/>
        <w:numPr>
          <w:ilvl w:val="0"/>
          <w:numId w:val="7"/>
        </w:numPr>
        <w:tabs>
          <w:tab w:val="left" w:pos="210"/>
        </w:tabs>
        <w:spacing w:before="161"/>
        <w:ind w:left="210" w:right="45" w:hanging="211"/>
        <w:jc w:val="center"/>
        <w:rPr>
          <w:sz w:val="28"/>
        </w:rPr>
      </w:pPr>
      <w:r>
        <w:rPr>
          <w:sz w:val="28"/>
        </w:rPr>
        <w:t>Линейные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це</w:t>
      </w:r>
      <w:r>
        <w:rPr>
          <w:sz w:val="28"/>
        </w:rPr>
        <w:t>пи</w:t>
      </w:r>
      <w:r>
        <w:rPr>
          <w:spacing w:val="-5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тока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элементы.</w:t>
      </w:r>
    </w:p>
    <w:p w:rsidR="008D318D" w:rsidRDefault="00304807">
      <w:pPr>
        <w:spacing w:before="160"/>
        <w:ind w:right="3691"/>
        <w:jc w:val="center"/>
        <w:rPr>
          <w:sz w:val="28"/>
        </w:rPr>
      </w:pPr>
      <w:r>
        <w:rPr>
          <w:sz w:val="28"/>
        </w:rPr>
        <w:t>Режимы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источников.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Кирхгофа.</w:t>
      </w:r>
    </w:p>
    <w:p w:rsidR="008D318D" w:rsidRDefault="008D318D">
      <w:pPr>
        <w:pStyle w:val="a3"/>
        <w:rPr>
          <w:sz w:val="28"/>
        </w:rPr>
      </w:pPr>
    </w:p>
    <w:p w:rsidR="008D318D" w:rsidRDefault="008D318D">
      <w:pPr>
        <w:pStyle w:val="a3"/>
        <w:spacing w:before="1"/>
        <w:rPr>
          <w:sz w:val="28"/>
        </w:rPr>
      </w:pPr>
    </w:p>
    <w:p w:rsidR="008D318D" w:rsidRDefault="00304807">
      <w:pPr>
        <w:ind w:left="913" w:right="1041"/>
        <w:jc w:val="center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3.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8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цепей</w:t>
      </w:r>
      <w:r>
        <w:rPr>
          <w:spacing w:val="-5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тока</w:t>
      </w:r>
    </w:p>
    <w:p w:rsidR="008D318D" w:rsidRDefault="008D318D">
      <w:pPr>
        <w:jc w:val="center"/>
        <w:rPr>
          <w:sz w:val="28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pStyle w:val="a4"/>
        <w:numPr>
          <w:ilvl w:val="0"/>
          <w:numId w:val="8"/>
        </w:numPr>
        <w:tabs>
          <w:tab w:val="left" w:pos="1616"/>
        </w:tabs>
        <w:spacing w:before="65" w:line="360" w:lineRule="auto"/>
        <w:ind w:right="965" w:firstLine="719"/>
        <w:rPr>
          <w:sz w:val="28"/>
        </w:rPr>
      </w:pPr>
      <w:r>
        <w:rPr>
          <w:sz w:val="28"/>
        </w:rPr>
        <w:lastRenderedPageBreak/>
        <w:t>Последовательное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параллельное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соединение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потребителей.</w:t>
      </w:r>
      <w:r>
        <w:rPr>
          <w:spacing w:val="-7"/>
          <w:sz w:val="28"/>
        </w:rPr>
        <w:t xml:space="preserve"> </w:t>
      </w:r>
      <w:r>
        <w:rPr>
          <w:sz w:val="28"/>
        </w:rPr>
        <w:t>Расчет электрических цепей со смешанным</w:t>
      </w:r>
      <w:r>
        <w:rPr>
          <w:sz w:val="28"/>
        </w:rPr>
        <w:t xml:space="preserve"> соединением. Метод свертывания</w:t>
      </w:r>
    </w:p>
    <w:p w:rsidR="008D318D" w:rsidRDefault="00304807">
      <w:pPr>
        <w:pStyle w:val="a4"/>
        <w:numPr>
          <w:ilvl w:val="0"/>
          <w:numId w:val="8"/>
        </w:numPr>
        <w:tabs>
          <w:tab w:val="left" w:pos="1616"/>
        </w:tabs>
        <w:spacing w:before="2" w:line="360" w:lineRule="auto"/>
        <w:ind w:right="1493" w:firstLine="719"/>
        <w:rPr>
          <w:sz w:val="28"/>
        </w:rPr>
      </w:pPr>
      <w:r>
        <w:rPr>
          <w:sz w:val="28"/>
        </w:rPr>
        <w:t>Метод</w:t>
      </w:r>
      <w:r>
        <w:rPr>
          <w:spacing w:val="-6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схем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-4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-4"/>
          <w:sz w:val="28"/>
        </w:rPr>
        <w:t xml:space="preserve"> </w:t>
      </w:r>
      <w:r>
        <w:rPr>
          <w:sz w:val="28"/>
        </w:rPr>
        <w:t>цепей.</w:t>
      </w:r>
      <w:r>
        <w:rPr>
          <w:spacing w:val="-8"/>
          <w:sz w:val="28"/>
        </w:rPr>
        <w:t xml:space="preserve"> </w:t>
      </w:r>
      <w:r>
        <w:rPr>
          <w:sz w:val="28"/>
        </w:rPr>
        <w:t>Метод узлового напряжения.</w:t>
      </w:r>
    </w:p>
    <w:p w:rsidR="008D318D" w:rsidRDefault="00304807">
      <w:pPr>
        <w:pStyle w:val="a4"/>
        <w:numPr>
          <w:ilvl w:val="0"/>
          <w:numId w:val="8"/>
        </w:numPr>
        <w:tabs>
          <w:tab w:val="left" w:pos="1616"/>
        </w:tabs>
        <w:spacing w:line="360" w:lineRule="auto"/>
        <w:ind w:right="771" w:firstLine="719"/>
        <w:rPr>
          <w:sz w:val="28"/>
        </w:rPr>
      </w:pPr>
      <w:r>
        <w:rPr>
          <w:sz w:val="28"/>
        </w:rPr>
        <w:t>Электростатические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цепи.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Электроемкость.</w:t>
      </w:r>
      <w:r>
        <w:rPr>
          <w:spacing w:val="-7"/>
          <w:sz w:val="28"/>
        </w:rPr>
        <w:t xml:space="preserve"> </w:t>
      </w:r>
      <w:r>
        <w:rPr>
          <w:sz w:val="28"/>
        </w:rPr>
        <w:t>Конденсаторы.</w:t>
      </w:r>
      <w:r>
        <w:rPr>
          <w:spacing w:val="-7"/>
          <w:sz w:val="28"/>
        </w:rPr>
        <w:t xml:space="preserve"> </w:t>
      </w:r>
      <w:r>
        <w:rPr>
          <w:sz w:val="28"/>
        </w:rPr>
        <w:t>Емкость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и энергия конденсаторов.</w:t>
      </w:r>
    </w:p>
    <w:p w:rsidR="008D318D" w:rsidRDefault="008D318D">
      <w:pPr>
        <w:pStyle w:val="a3"/>
        <w:spacing w:before="161"/>
        <w:rPr>
          <w:sz w:val="28"/>
        </w:rPr>
      </w:pPr>
    </w:p>
    <w:p w:rsidR="008D318D" w:rsidRDefault="00304807">
      <w:pPr>
        <w:ind w:left="1406"/>
        <w:rPr>
          <w:sz w:val="28"/>
        </w:rPr>
      </w:pPr>
      <w:r>
        <w:rPr>
          <w:sz w:val="28"/>
        </w:rPr>
        <w:t>Раздел</w:t>
      </w:r>
      <w:r>
        <w:rPr>
          <w:spacing w:val="-9"/>
          <w:sz w:val="28"/>
        </w:rPr>
        <w:t xml:space="preserve"> </w:t>
      </w:r>
      <w:r>
        <w:rPr>
          <w:sz w:val="28"/>
        </w:rPr>
        <w:t>4.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Электромагнетизм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электромагнитная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индукция</w:t>
      </w:r>
    </w:p>
    <w:p w:rsidR="008D318D" w:rsidRDefault="00304807">
      <w:pPr>
        <w:pStyle w:val="a4"/>
        <w:numPr>
          <w:ilvl w:val="0"/>
          <w:numId w:val="9"/>
        </w:numPr>
        <w:tabs>
          <w:tab w:val="left" w:pos="1617"/>
        </w:tabs>
        <w:spacing w:before="161"/>
        <w:ind w:hanging="211"/>
        <w:rPr>
          <w:sz w:val="28"/>
        </w:rPr>
      </w:pPr>
      <w:r>
        <w:rPr>
          <w:sz w:val="28"/>
        </w:rPr>
        <w:t>Магнитное</w:t>
      </w:r>
      <w:r>
        <w:rPr>
          <w:spacing w:val="-9"/>
          <w:sz w:val="28"/>
        </w:rPr>
        <w:t xml:space="preserve"> </w:t>
      </w:r>
      <w:r>
        <w:rPr>
          <w:sz w:val="28"/>
        </w:rPr>
        <w:t>поле.</w:t>
      </w:r>
      <w:r>
        <w:rPr>
          <w:spacing w:val="-7"/>
          <w:sz w:val="28"/>
        </w:rPr>
        <w:t xml:space="preserve"> </w:t>
      </w:r>
      <w:r>
        <w:rPr>
          <w:sz w:val="28"/>
        </w:rPr>
        <w:t>Магнитный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поток,</w:t>
      </w:r>
      <w:r>
        <w:rPr>
          <w:spacing w:val="-4"/>
          <w:sz w:val="28"/>
        </w:rPr>
        <w:t xml:space="preserve"> </w:t>
      </w:r>
      <w:r>
        <w:rPr>
          <w:sz w:val="28"/>
        </w:rPr>
        <w:t>проницаемость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напряженность.</w:t>
      </w:r>
    </w:p>
    <w:p w:rsidR="008D318D" w:rsidRDefault="00304807">
      <w:pPr>
        <w:spacing w:before="160"/>
        <w:ind w:left="686"/>
        <w:rPr>
          <w:sz w:val="28"/>
        </w:rPr>
      </w:pPr>
      <w:r>
        <w:rPr>
          <w:sz w:val="28"/>
        </w:rPr>
        <w:t>Закон</w:t>
      </w:r>
      <w:r>
        <w:rPr>
          <w:spacing w:val="-13"/>
          <w:sz w:val="28"/>
        </w:rPr>
        <w:t xml:space="preserve"> </w:t>
      </w:r>
      <w:r>
        <w:rPr>
          <w:sz w:val="28"/>
        </w:rPr>
        <w:t>Ампера.</w:t>
      </w:r>
      <w:r>
        <w:rPr>
          <w:spacing w:val="-8"/>
          <w:sz w:val="28"/>
        </w:rPr>
        <w:t xml:space="preserve"> </w:t>
      </w:r>
      <w:r>
        <w:rPr>
          <w:sz w:val="28"/>
        </w:rPr>
        <w:t>Виды</w:t>
      </w:r>
      <w:r>
        <w:rPr>
          <w:spacing w:val="-8"/>
          <w:sz w:val="28"/>
        </w:rPr>
        <w:t xml:space="preserve"> </w:t>
      </w:r>
      <w:r>
        <w:rPr>
          <w:sz w:val="28"/>
        </w:rPr>
        <w:t>магнетиков.</w:t>
      </w:r>
      <w:r>
        <w:rPr>
          <w:spacing w:val="-9"/>
          <w:sz w:val="28"/>
        </w:rPr>
        <w:t xml:space="preserve"> </w:t>
      </w:r>
      <w:r>
        <w:rPr>
          <w:sz w:val="28"/>
        </w:rPr>
        <w:t>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электромагнитной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индукции.</w:t>
      </w:r>
    </w:p>
    <w:p w:rsidR="008D318D" w:rsidRDefault="00304807">
      <w:pPr>
        <w:pStyle w:val="a4"/>
        <w:numPr>
          <w:ilvl w:val="0"/>
          <w:numId w:val="9"/>
        </w:numPr>
        <w:tabs>
          <w:tab w:val="left" w:pos="1616"/>
        </w:tabs>
        <w:spacing w:before="161" w:line="362" w:lineRule="auto"/>
        <w:ind w:left="686" w:right="1765" w:firstLine="719"/>
        <w:rPr>
          <w:sz w:val="28"/>
        </w:rPr>
      </w:pPr>
      <w:r>
        <w:rPr>
          <w:sz w:val="28"/>
        </w:rPr>
        <w:t>Индуктивность.</w:t>
      </w:r>
      <w:r>
        <w:rPr>
          <w:spacing w:val="-9"/>
          <w:sz w:val="28"/>
        </w:rPr>
        <w:t xml:space="preserve"> </w:t>
      </w:r>
      <w:r>
        <w:rPr>
          <w:sz w:val="28"/>
        </w:rPr>
        <w:t>ЭДС</w:t>
      </w:r>
      <w:r>
        <w:rPr>
          <w:spacing w:val="-8"/>
          <w:sz w:val="28"/>
        </w:rPr>
        <w:t xml:space="preserve"> </w:t>
      </w:r>
      <w:r>
        <w:rPr>
          <w:sz w:val="28"/>
        </w:rPr>
        <w:t>самоиндукции.</w:t>
      </w:r>
      <w:r>
        <w:rPr>
          <w:spacing w:val="-12"/>
          <w:sz w:val="28"/>
        </w:rPr>
        <w:t xml:space="preserve"> </w:t>
      </w:r>
      <w:r>
        <w:rPr>
          <w:sz w:val="28"/>
        </w:rPr>
        <w:t>Электромагнитная</w:t>
      </w:r>
      <w:r>
        <w:rPr>
          <w:spacing w:val="-8"/>
          <w:sz w:val="28"/>
        </w:rPr>
        <w:t xml:space="preserve"> </w:t>
      </w:r>
      <w:r>
        <w:rPr>
          <w:sz w:val="28"/>
        </w:rPr>
        <w:t>сила. Взаимоиндукция. Вихревые токи. Магнитная цепь. Электромагниты.</w:t>
      </w:r>
    </w:p>
    <w:p w:rsidR="008D318D" w:rsidRDefault="008D318D">
      <w:pPr>
        <w:pStyle w:val="a3"/>
        <w:spacing w:before="155"/>
        <w:rPr>
          <w:sz w:val="28"/>
        </w:rPr>
      </w:pPr>
    </w:p>
    <w:p w:rsidR="008D318D" w:rsidRDefault="00304807">
      <w:pPr>
        <w:ind w:left="1406"/>
        <w:rPr>
          <w:sz w:val="28"/>
        </w:rPr>
      </w:pPr>
      <w:r>
        <w:rPr>
          <w:sz w:val="28"/>
        </w:rPr>
        <w:t>Раздел</w:t>
      </w:r>
      <w:r>
        <w:rPr>
          <w:spacing w:val="-7"/>
          <w:sz w:val="28"/>
        </w:rPr>
        <w:t xml:space="preserve"> </w:t>
      </w:r>
      <w:r>
        <w:rPr>
          <w:sz w:val="28"/>
        </w:rPr>
        <w:t>5.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Электрические</w:t>
      </w:r>
      <w:r>
        <w:rPr>
          <w:spacing w:val="-10"/>
          <w:sz w:val="28"/>
        </w:rPr>
        <w:t xml:space="preserve"> </w:t>
      </w:r>
      <w:r>
        <w:rPr>
          <w:sz w:val="28"/>
        </w:rPr>
        <w:t>цепи</w:t>
      </w:r>
      <w:r>
        <w:rPr>
          <w:spacing w:val="-6"/>
          <w:sz w:val="28"/>
        </w:rPr>
        <w:t xml:space="preserve"> </w:t>
      </w:r>
      <w:r>
        <w:rPr>
          <w:sz w:val="28"/>
        </w:rPr>
        <w:t>синусоидального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тока</w:t>
      </w:r>
    </w:p>
    <w:p w:rsidR="008D318D" w:rsidRDefault="00304807">
      <w:pPr>
        <w:pStyle w:val="a4"/>
        <w:numPr>
          <w:ilvl w:val="0"/>
          <w:numId w:val="10"/>
        </w:numPr>
        <w:tabs>
          <w:tab w:val="left" w:pos="1616"/>
        </w:tabs>
        <w:spacing w:before="160" w:line="362" w:lineRule="auto"/>
        <w:ind w:right="1111" w:firstLine="719"/>
        <w:rPr>
          <w:sz w:val="28"/>
        </w:rPr>
      </w:pPr>
      <w:r>
        <w:rPr>
          <w:sz w:val="28"/>
        </w:rPr>
        <w:t>Понятие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переменного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тока.</w:t>
      </w:r>
      <w:r>
        <w:rPr>
          <w:spacing w:val="-7"/>
          <w:sz w:val="28"/>
        </w:rPr>
        <w:t xml:space="preserve"> </w:t>
      </w:r>
      <w:r>
        <w:rPr>
          <w:sz w:val="28"/>
        </w:rPr>
        <w:t>Синусоидальные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ЭДС.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Действующее</w:t>
      </w:r>
      <w:r>
        <w:rPr>
          <w:spacing w:val="-6"/>
          <w:sz w:val="28"/>
        </w:rPr>
        <w:t xml:space="preserve"> </w:t>
      </w:r>
      <w:r>
        <w:rPr>
          <w:sz w:val="28"/>
        </w:rPr>
        <w:t>и среднее значение тока. Векторные диаграммы.</w:t>
      </w:r>
    </w:p>
    <w:p w:rsidR="008D318D" w:rsidRDefault="00304807">
      <w:pPr>
        <w:pStyle w:val="a4"/>
        <w:numPr>
          <w:ilvl w:val="0"/>
          <w:numId w:val="10"/>
        </w:numPr>
        <w:tabs>
          <w:tab w:val="left" w:pos="1616"/>
        </w:tabs>
        <w:spacing w:line="360" w:lineRule="auto"/>
        <w:ind w:right="1502" w:firstLine="719"/>
        <w:rPr>
          <w:sz w:val="28"/>
        </w:rPr>
      </w:pPr>
      <w:r>
        <w:rPr>
          <w:sz w:val="28"/>
        </w:rPr>
        <w:t>Цепь</w:t>
      </w:r>
      <w:r>
        <w:rPr>
          <w:spacing w:val="-6"/>
          <w:sz w:val="28"/>
        </w:rPr>
        <w:t xml:space="preserve"> </w:t>
      </w:r>
      <w:r>
        <w:rPr>
          <w:sz w:val="28"/>
        </w:rPr>
        <w:t>переменного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тока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индуктивным,</w:t>
      </w:r>
      <w:r>
        <w:rPr>
          <w:spacing w:val="-7"/>
          <w:sz w:val="28"/>
        </w:rPr>
        <w:t xml:space="preserve"> </w:t>
      </w:r>
      <w:r>
        <w:rPr>
          <w:sz w:val="28"/>
        </w:rPr>
        <w:t>емкостным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активным </w:t>
      </w:r>
      <w:r>
        <w:rPr>
          <w:spacing w:val="-2"/>
          <w:sz w:val="28"/>
        </w:rPr>
        <w:t>сопротивлением.</w:t>
      </w:r>
    </w:p>
    <w:p w:rsidR="008D318D" w:rsidRDefault="00304807">
      <w:pPr>
        <w:pStyle w:val="a4"/>
        <w:numPr>
          <w:ilvl w:val="0"/>
          <w:numId w:val="10"/>
        </w:numPr>
        <w:tabs>
          <w:tab w:val="left" w:pos="1616"/>
        </w:tabs>
        <w:spacing w:line="362" w:lineRule="auto"/>
        <w:ind w:right="1193" w:firstLine="719"/>
        <w:rPr>
          <w:sz w:val="28"/>
        </w:rPr>
      </w:pPr>
      <w:r>
        <w:rPr>
          <w:sz w:val="28"/>
        </w:rPr>
        <w:t>Треугольники</w:t>
      </w:r>
      <w:r>
        <w:rPr>
          <w:spacing w:val="-4"/>
          <w:sz w:val="28"/>
        </w:rPr>
        <w:t xml:space="preserve"> </w:t>
      </w:r>
      <w:r>
        <w:rPr>
          <w:sz w:val="28"/>
        </w:rPr>
        <w:t>сопротивлений,</w:t>
      </w:r>
      <w:r>
        <w:rPr>
          <w:spacing w:val="-6"/>
          <w:sz w:val="28"/>
        </w:rPr>
        <w:t xml:space="preserve"> </w:t>
      </w:r>
      <w:r>
        <w:rPr>
          <w:sz w:val="28"/>
        </w:rPr>
        <w:t>мощностей.</w:t>
      </w:r>
      <w:r>
        <w:rPr>
          <w:spacing w:val="-6"/>
          <w:sz w:val="28"/>
        </w:rPr>
        <w:t xml:space="preserve"> </w:t>
      </w:r>
      <w:r>
        <w:rPr>
          <w:sz w:val="28"/>
        </w:rPr>
        <w:t>Активная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реактивная мощность. Коэффициент мощности.</w:t>
      </w:r>
    </w:p>
    <w:p w:rsidR="008D318D" w:rsidRDefault="008D318D">
      <w:pPr>
        <w:pStyle w:val="a3"/>
        <w:spacing w:before="150"/>
        <w:rPr>
          <w:sz w:val="28"/>
        </w:rPr>
      </w:pPr>
    </w:p>
    <w:p w:rsidR="008D318D" w:rsidRDefault="00304807">
      <w:pPr>
        <w:ind w:left="1406"/>
        <w:rPr>
          <w:sz w:val="28"/>
        </w:rPr>
      </w:pPr>
      <w:r>
        <w:rPr>
          <w:sz w:val="28"/>
        </w:rPr>
        <w:t>Раздел</w:t>
      </w:r>
      <w:r>
        <w:rPr>
          <w:spacing w:val="-4"/>
          <w:sz w:val="28"/>
        </w:rPr>
        <w:t xml:space="preserve"> </w:t>
      </w:r>
      <w:r>
        <w:rPr>
          <w:sz w:val="28"/>
        </w:rPr>
        <w:t>6.</w:t>
      </w:r>
      <w:r>
        <w:rPr>
          <w:spacing w:val="-5"/>
          <w:sz w:val="28"/>
        </w:rPr>
        <w:t xml:space="preserve"> </w:t>
      </w:r>
      <w:r>
        <w:rPr>
          <w:sz w:val="28"/>
        </w:rPr>
        <w:t>Расчёт</w:t>
      </w:r>
      <w:r>
        <w:rPr>
          <w:spacing w:val="-3"/>
          <w:sz w:val="28"/>
        </w:rPr>
        <w:t xml:space="preserve"> </w:t>
      </w:r>
      <w:r>
        <w:rPr>
          <w:sz w:val="28"/>
        </w:rPr>
        <w:t>цепей</w:t>
      </w:r>
      <w:r>
        <w:rPr>
          <w:spacing w:val="-3"/>
          <w:sz w:val="28"/>
        </w:rPr>
        <w:t xml:space="preserve"> </w:t>
      </w:r>
      <w:r>
        <w:rPr>
          <w:sz w:val="28"/>
        </w:rPr>
        <w:t>переменного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тока</w:t>
      </w:r>
    </w:p>
    <w:p w:rsidR="008D318D" w:rsidRDefault="00304807">
      <w:pPr>
        <w:pStyle w:val="a4"/>
        <w:numPr>
          <w:ilvl w:val="0"/>
          <w:numId w:val="11"/>
        </w:numPr>
        <w:tabs>
          <w:tab w:val="left" w:pos="1616"/>
        </w:tabs>
        <w:spacing w:before="161" w:line="362" w:lineRule="auto"/>
        <w:ind w:right="2524" w:firstLine="719"/>
        <w:rPr>
          <w:sz w:val="28"/>
        </w:rPr>
      </w:pPr>
      <w:r>
        <w:rPr>
          <w:sz w:val="28"/>
        </w:rPr>
        <w:t>Цепи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сопротивлением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емкостью,</w:t>
      </w:r>
      <w:r>
        <w:rPr>
          <w:spacing w:val="-6"/>
          <w:sz w:val="28"/>
        </w:rPr>
        <w:t xml:space="preserve"> </w:t>
      </w:r>
      <w:r>
        <w:rPr>
          <w:sz w:val="28"/>
        </w:rPr>
        <w:t>сопротивлением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2"/>
          <w:sz w:val="28"/>
        </w:rPr>
        <w:t>индуктивностью.</w:t>
      </w:r>
    </w:p>
    <w:p w:rsidR="008D318D" w:rsidRDefault="00304807">
      <w:pPr>
        <w:pStyle w:val="a4"/>
        <w:numPr>
          <w:ilvl w:val="0"/>
          <w:numId w:val="11"/>
        </w:numPr>
        <w:tabs>
          <w:tab w:val="left" w:pos="1617"/>
        </w:tabs>
        <w:spacing w:line="317" w:lineRule="exact"/>
        <w:ind w:left="1617" w:hanging="211"/>
        <w:rPr>
          <w:sz w:val="28"/>
        </w:rPr>
      </w:pPr>
      <w:r>
        <w:rPr>
          <w:sz w:val="28"/>
        </w:rPr>
        <w:t>Явление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резонанса.</w:t>
      </w:r>
      <w:r>
        <w:rPr>
          <w:spacing w:val="-11"/>
          <w:sz w:val="28"/>
        </w:rPr>
        <w:t xml:space="preserve"> </w:t>
      </w:r>
      <w:r>
        <w:rPr>
          <w:sz w:val="28"/>
        </w:rPr>
        <w:t>Последовательный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колебательный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контур.</w:t>
      </w:r>
    </w:p>
    <w:p w:rsidR="008D318D" w:rsidRDefault="00304807">
      <w:pPr>
        <w:spacing w:before="160"/>
        <w:ind w:left="686"/>
        <w:rPr>
          <w:sz w:val="28"/>
        </w:rPr>
      </w:pPr>
      <w:r>
        <w:rPr>
          <w:sz w:val="28"/>
        </w:rPr>
        <w:t>Резонанс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напряжений</w:t>
      </w:r>
    </w:p>
    <w:p w:rsidR="008D318D" w:rsidRDefault="00304807">
      <w:pPr>
        <w:pStyle w:val="a4"/>
        <w:numPr>
          <w:ilvl w:val="0"/>
          <w:numId w:val="11"/>
        </w:numPr>
        <w:tabs>
          <w:tab w:val="left" w:pos="1616"/>
        </w:tabs>
        <w:spacing w:before="161" w:line="360" w:lineRule="auto"/>
        <w:ind w:right="767" w:firstLine="719"/>
        <w:rPr>
          <w:sz w:val="28"/>
        </w:rPr>
      </w:pPr>
      <w:r>
        <w:rPr>
          <w:sz w:val="28"/>
        </w:rPr>
        <w:t>Разве</w:t>
      </w:r>
      <w:r>
        <w:rPr>
          <w:sz w:val="28"/>
        </w:rPr>
        <w:t>твленные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цепи</w:t>
      </w:r>
      <w:r>
        <w:rPr>
          <w:spacing w:val="-9"/>
          <w:sz w:val="28"/>
        </w:rPr>
        <w:t xml:space="preserve"> </w:t>
      </w:r>
      <w:r>
        <w:rPr>
          <w:sz w:val="28"/>
        </w:rPr>
        <w:t>переменного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тока.</w:t>
      </w:r>
      <w:r>
        <w:rPr>
          <w:spacing w:val="-7"/>
          <w:sz w:val="28"/>
        </w:rPr>
        <w:t xml:space="preserve"> </w:t>
      </w:r>
      <w:r>
        <w:rPr>
          <w:sz w:val="28"/>
        </w:rPr>
        <w:t>Параллельный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колебательный контур. Резонанс токов.</w:t>
      </w:r>
    </w:p>
    <w:p w:rsidR="008D318D" w:rsidRDefault="008D318D">
      <w:pPr>
        <w:pStyle w:val="a4"/>
        <w:spacing w:line="360" w:lineRule="auto"/>
        <w:rPr>
          <w:sz w:val="28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spacing w:before="65"/>
        <w:ind w:left="1406"/>
        <w:jc w:val="both"/>
        <w:rPr>
          <w:sz w:val="28"/>
        </w:rPr>
      </w:pPr>
      <w:r>
        <w:rPr>
          <w:sz w:val="28"/>
        </w:rPr>
        <w:lastRenderedPageBreak/>
        <w:t>Раздел</w:t>
      </w:r>
      <w:r>
        <w:rPr>
          <w:spacing w:val="-4"/>
          <w:sz w:val="28"/>
        </w:rPr>
        <w:t xml:space="preserve"> </w:t>
      </w:r>
      <w:r>
        <w:rPr>
          <w:sz w:val="28"/>
        </w:rPr>
        <w:t>7.</w:t>
      </w:r>
      <w:r>
        <w:rPr>
          <w:spacing w:val="-6"/>
          <w:sz w:val="28"/>
        </w:rPr>
        <w:t xml:space="preserve"> </w:t>
      </w:r>
      <w:r>
        <w:rPr>
          <w:sz w:val="28"/>
        </w:rPr>
        <w:t>Трехфазные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цепи</w:t>
      </w:r>
    </w:p>
    <w:p w:rsidR="008D318D" w:rsidRDefault="00304807">
      <w:pPr>
        <w:pStyle w:val="a4"/>
        <w:numPr>
          <w:ilvl w:val="0"/>
          <w:numId w:val="12"/>
        </w:numPr>
        <w:tabs>
          <w:tab w:val="left" w:pos="1616"/>
        </w:tabs>
        <w:spacing w:before="161" w:line="362" w:lineRule="auto"/>
        <w:ind w:right="1066" w:firstLine="719"/>
        <w:jc w:val="both"/>
        <w:rPr>
          <w:sz w:val="28"/>
        </w:rPr>
      </w:pPr>
      <w:r>
        <w:rPr>
          <w:sz w:val="28"/>
        </w:rPr>
        <w:t>Трехфазная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симметричная</w:t>
      </w:r>
      <w:r>
        <w:rPr>
          <w:spacing w:val="-6"/>
          <w:sz w:val="28"/>
        </w:rPr>
        <w:t xml:space="preserve"> </w:t>
      </w:r>
      <w:r>
        <w:rPr>
          <w:sz w:val="28"/>
        </w:rPr>
        <w:t>цепь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совокупность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трех</w:t>
      </w:r>
      <w:r>
        <w:rPr>
          <w:spacing w:val="-5"/>
          <w:sz w:val="28"/>
        </w:rPr>
        <w:t xml:space="preserve"> </w:t>
      </w:r>
      <w:r>
        <w:rPr>
          <w:sz w:val="28"/>
        </w:rPr>
        <w:t>однофазных цепей. Трехфазная ЭДС.</w:t>
      </w:r>
    </w:p>
    <w:p w:rsidR="008D318D" w:rsidRDefault="00304807">
      <w:pPr>
        <w:pStyle w:val="a4"/>
        <w:numPr>
          <w:ilvl w:val="0"/>
          <w:numId w:val="12"/>
        </w:numPr>
        <w:tabs>
          <w:tab w:val="left" w:pos="1616"/>
        </w:tabs>
        <w:spacing w:line="360" w:lineRule="auto"/>
        <w:ind w:right="1264" w:firstLine="719"/>
        <w:jc w:val="both"/>
        <w:rPr>
          <w:sz w:val="28"/>
        </w:rPr>
      </w:pPr>
      <w:r>
        <w:rPr>
          <w:sz w:val="28"/>
        </w:rPr>
        <w:t xml:space="preserve">Соотношения между фазными и линейными </w:t>
      </w:r>
      <w:r>
        <w:rPr>
          <w:sz w:val="28"/>
        </w:rPr>
        <w:t>токами. Соединение обмоток</w:t>
      </w:r>
      <w:r>
        <w:rPr>
          <w:spacing w:val="-4"/>
          <w:sz w:val="28"/>
        </w:rPr>
        <w:t xml:space="preserve"> </w:t>
      </w:r>
      <w:r>
        <w:rPr>
          <w:sz w:val="28"/>
        </w:rPr>
        <w:t>генератора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-7"/>
          <w:sz w:val="28"/>
        </w:rPr>
        <w:t xml:space="preserve"> </w:t>
      </w:r>
      <w:r>
        <w:rPr>
          <w:sz w:val="28"/>
        </w:rPr>
        <w:t>«звездой».</w:t>
      </w:r>
      <w:r>
        <w:rPr>
          <w:spacing w:val="-5"/>
          <w:sz w:val="28"/>
        </w:rPr>
        <w:t xml:space="preserve"> </w:t>
      </w:r>
      <w:r>
        <w:rPr>
          <w:sz w:val="28"/>
        </w:rPr>
        <w:t>Нулевой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провод,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смещение </w:t>
      </w:r>
      <w:r>
        <w:rPr>
          <w:spacing w:val="-2"/>
          <w:sz w:val="28"/>
        </w:rPr>
        <w:t>нейтрали.</w:t>
      </w:r>
    </w:p>
    <w:p w:rsidR="008D318D" w:rsidRDefault="00304807">
      <w:pPr>
        <w:pStyle w:val="a4"/>
        <w:numPr>
          <w:ilvl w:val="0"/>
          <w:numId w:val="12"/>
        </w:numPr>
        <w:tabs>
          <w:tab w:val="left" w:pos="1617"/>
        </w:tabs>
        <w:ind w:left="1617" w:hanging="211"/>
        <w:jc w:val="both"/>
        <w:rPr>
          <w:sz w:val="28"/>
        </w:rPr>
      </w:pPr>
      <w:r>
        <w:rPr>
          <w:sz w:val="28"/>
        </w:rPr>
        <w:t>Соединение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обмоток</w:t>
      </w:r>
      <w:r>
        <w:rPr>
          <w:spacing w:val="-7"/>
          <w:sz w:val="28"/>
        </w:rPr>
        <w:t xml:space="preserve"> </w:t>
      </w:r>
      <w:r>
        <w:rPr>
          <w:sz w:val="28"/>
        </w:rPr>
        <w:t>генератора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«треугольником».</w:t>
      </w:r>
    </w:p>
    <w:p w:rsidR="008D318D" w:rsidRDefault="00304807">
      <w:pPr>
        <w:spacing w:before="156"/>
        <w:ind w:left="686"/>
        <w:jc w:val="both"/>
        <w:rPr>
          <w:sz w:val="28"/>
        </w:rPr>
      </w:pPr>
      <w:r>
        <w:rPr>
          <w:sz w:val="28"/>
        </w:rPr>
        <w:t>Равномерная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неравномерная</w:t>
      </w:r>
      <w:r>
        <w:rPr>
          <w:spacing w:val="-8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фаз.</w:t>
      </w:r>
    </w:p>
    <w:p w:rsidR="008D318D" w:rsidRDefault="00304807">
      <w:pPr>
        <w:pStyle w:val="a4"/>
        <w:numPr>
          <w:ilvl w:val="0"/>
          <w:numId w:val="12"/>
        </w:numPr>
        <w:tabs>
          <w:tab w:val="left" w:pos="1616"/>
        </w:tabs>
        <w:spacing w:before="161" w:line="360" w:lineRule="auto"/>
        <w:ind w:right="1512" w:firstLine="719"/>
        <w:rPr>
          <w:sz w:val="28"/>
        </w:rPr>
      </w:pPr>
      <w:r>
        <w:rPr>
          <w:sz w:val="28"/>
        </w:rPr>
        <w:t>Мощность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трехфазного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тока.</w:t>
      </w:r>
      <w:r>
        <w:rPr>
          <w:spacing w:val="-7"/>
          <w:sz w:val="28"/>
        </w:rPr>
        <w:t xml:space="preserve"> </w:t>
      </w:r>
      <w:r>
        <w:rPr>
          <w:sz w:val="28"/>
        </w:rPr>
        <w:t>Измерение</w:t>
      </w:r>
      <w:r>
        <w:rPr>
          <w:spacing w:val="-7"/>
          <w:sz w:val="28"/>
        </w:rPr>
        <w:t xml:space="preserve"> </w:t>
      </w:r>
      <w:r>
        <w:rPr>
          <w:sz w:val="28"/>
        </w:rPr>
        <w:t>мощности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трехфазны</w:t>
      </w:r>
      <w:r>
        <w:rPr>
          <w:sz w:val="28"/>
        </w:rPr>
        <w:t xml:space="preserve">х </w:t>
      </w:r>
      <w:r>
        <w:rPr>
          <w:spacing w:val="-2"/>
          <w:sz w:val="28"/>
        </w:rPr>
        <w:t>цепей.</w:t>
      </w:r>
    </w:p>
    <w:p w:rsidR="008D318D" w:rsidRDefault="00304807">
      <w:pPr>
        <w:pStyle w:val="a4"/>
        <w:numPr>
          <w:ilvl w:val="0"/>
          <w:numId w:val="12"/>
        </w:numPr>
        <w:tabs>
          <w:tab w:val="left" w:pos="1615"/>
        </w:tabs>
        <w:spacing w:line="362" w:lineRule="auto"/>
        <w:ind w:right="1342" w:firstLine="719"/>
        <w:rPr>
          <w:sz w:val="28"/>
        </w:rPr>
      </w:pPr>
      <w:r>
        <w:rPr>
          <w:sz w:val="28"/>
        </w:rPr>
        <w:t>Обрыв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короткое</w:t>
      </w:r>
      <w:r>
        <w:rPr>
          <w:spacing w:val="-6"/>
          <w:sz w:val="28"/>
        </w:rPr>
        <w:t xml:space="preserve"> </w:t>
      </w:r>
      <w:r>
        <w:rPr>
          <w:sz w:val="28"/>
        </w:rPr>
        <w:t>замыкание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фазе.</w:t>
      </w:r>
      <w:r>
        <w:rPr>
          <w:spacing w:val="-4"/>
          <w:sz w:val="28"/>
        </w:rPr>
        <w:t xml:space="preserve"> </w:t>
      </w:r>
      <w:r>
        <w:rPr>
          <w:sz w:val="28"/>
        </w:rPr>
        <w:t>Аварийные</w:t>
      </w:r>
      <w:r>
        <w:rPr>
          <w:spacing w:val="-6"/>
          <w:sz w:val="28"/>
        </w:rPr>
        <w:t xml:space="preserve"> </w:t>
      </w:r>
      <w:r>
        <w:rPr>
          <w:sz w:val="28"/>
        </w:rPr>
        <w:t>режимы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 трехфазных цепей.</w:t>
      </w:r>
    </w:p>
    <w:p w:rsidR="008D318D" w:rsidRDefault="008D318D">
      <w:pPr>
        <w:pStyle w:val="a3"/>
        <w:spacing w:before="154"/>
        <w:rPr>
          <w:sz w:val="28"/>
        </w:rPr>
      </w:pPr>
    </w:p>
    <w:p w:rsidR="008D318D" w:rsidRDefault="00304807">
      <w:pPr>
        <w:ind w:left="1406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8.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Электроизмерительные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приборы</w:t>
      </w:r>
    </w:p>
    <w:p w:rsidR="008D318D" w:rsidRDefault="00304807">
      <w:pPr>
        <w:pStyle w:val="a4"/>
        <w:numPr>
          <w:ilvl w:val="0"/>
          <w:numId w:val="13"/>
        </w:numPr>
        <w:tabs>
          <w:tab w:val="left" w:pos="1617"/>
        </w:tabs>
        <w:spacing w:before="161"/>
        <w:ind w:hanging="211"/>
        <w:rPr>
          <w:sz w:val="28"/>
        </w:rPr>
      </w:pPr>
      <w:r>
        <w:rPr>
          <w:sz w:val="28"/>
        </w:rPr>
        <w:t>Измерения.</w:t>
      </w:r>
      <w:r>
        <w:rPr>
          <w:spacing w:val="-11"/>
          <w:sz w:val="28"/>
        </w:rPr>
        <w:t xml:space="preserve"> </w:t>
      </w:r>
      <w:r>
        <w:rPr>
          <w:sz w:val="28"/>
        </w:rPr>
        <w:t>Электрические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приборы.</w:t>
      </w:r>
      <w:r>
        <w:rPr>
          <w:spacing w:val="-13"/>
          <w:sz w:val="28"/>
        </w:rPr>
        <w:t xml:space="preserve"> </w:t>
      </w:r>
      <w:r>
        <w:rPr>
          <w:sz w:val="28"/>
        </w:rPr>
        <w:t>Погрешности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измерений</w:t>
      </w:r>
    </w:p>
    <w:p w:rsidR="008D318D" w:rsidRDefault="00304807">
      <w:pPr>
        <w:pStyle w:val="a4"/>
        <w:numPr>
          <w:ilvl w:val="0"/>
          <w:numId w:val="13"/>
        </w:numPr>
        <w:tabs>
          <w:tab w:val="left" w:pos="1616"/>
        </w:tabs>
        <w:spacing w:before="163" w:line="360" w:lineRule="auto"/>
        <w:ind w:left="686" w:right="1839" w:firstLine="719"/>
        <w:rPr>
          <w:sz w:val="28"/>
        </w:rPr>
      </w:pPr>
      <w:r>
        <w:rPr>
          <w:sz w:val="28"/>
        </w:rPr>
        <w:t>Приборы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6"/>
          <w:sz w:val="28"/>
        </w:rPr>
        <w:t xml:space="preserve"> </w:t>
      </w:r>
      <w:r>
        <w:rPr>
          <w:sz w:val="28"/>
        </w:rPr>
        <w:t>тока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напряжения.</w:t>
      </w:r>
      <w:r>
        <w:rPr>
          <w:spacing w:val="-6"/>
          <w:sz w:val="28"/>
        </w:rPr>
        <w:t xml:space="preserve"> </w:t>
      </w:r>
      <w:r>
        <w:rPr>
          <w:sz w:val="28"/>
        </w:rPr>
        <w:t>Приборы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измерения мощности, </w:t>
      </w:r>
      <w:r>
        <w:rPr>
          <w:sz w:val="28"/>
        </w:rPr>
        <w:t>сопротивления</w:t>
      </w:r>
    </w:p>
    <w:p w:rsidR="008D318D" w:rsidRDefault="008D318D">
      <w:pPr>
        <w:pStyle w:val="a3"/>
        <w:spacing w:before="159"/>
        <w:rPr>
          <w:sz w:val="28"/>
        </w:rPr>
      </w:pPr>
    </w:p>
    <w:p w:rsidR="008D318D" w:rsidRDefault="00304807">
      <w:pPr>
        <w:ind w:left="1406"/>
        <w:rPr>
          <w:sz w:val="28"/>
        </w:rPr>
      </w:pPr>
      <w:r>
        <w:rPr>
          <w:sz w:val="28"/>
        </w:rPr>
        <w:t>Раздел 9.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Трансформаторы</w:t>
      </w:r>
    </w:p>
    <w:p w:rsidR="008D318D" w:rsidRDefault="00304807">
      <w:pPr>
        <w:pStyle w:val="a4"/>
        <w:numPr>
          <w:ilvl w:val="0"/>
          <w:numId w:val="14"/>
        </w:numPr>
        <w:tabs>
          <w:tab w:val="left" w:pos="1617"/>
        </w:tabs>
        <w:spacing w:before="163"/>
        <w:ind w:hanging="211"/>
        <w:rPr>
          <w:sz w:val="28"/>
        </w:rPr>
      </w:pPr>
      <w:r>
        <w:rPr>
          <w:sz w:val="28"/>
        </w:rPr>
        <w:t>Устройство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7"/>
          <w:sz w:val="28"/>
        </w:rPr>
        <w:t xml:space="preserve"> </w:t>
      </w:r>
      <w:r>
        <w:rPr>
          <w:sz w:val="28"/>
        </w:rPr>
        <w:t>трансформатора.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Параметры.</w:t>
      </w:r>
    </w:p>
    <w:p w:rsidR="008D318D" w:rsidRDefault="00304807">
      <w:pPr>
        <w:pStyle w:val="a4"/>
        <w:numPr>
          <w:ilvl w:val="0"/>
          <w:numId w:val="14"/>
        </w:numPr>
        <w:tabs>
          <w:tab w:val="left" w:pos="1616"/>
        </w:tabs>
        <w:spacing w:before="161" w:line="360" w:lineRule="auto"/>
        <w:ind w:left="686" w:right="1900" w:firstLine="719"/>
        <w:rPr>
          <w:sz w:val="28"/>
        </w:rPr>
      </w:pPr>
      <w:r>
        <w:rPr>
          <w:sz w:val="28"/>
        </w:rPr>
        <w:t>Режимы</w:t>
      </w:r>
      <w:r>
        <w:rPr>
          <w:spacing w:val="-6"/>
          <w:sz w:val="28"/>
        </w:rPr>
        <w:t xml:space="preserve"> </w:t>
      </w:r>
      <w:r>
        <w:rPr>
          <w:sz w:val="28"/>
        </w:rPr>
        <w:t>трансформатора:</w:t>
      </w:r>
      <w:r>
        <w:rPr>
          <w:spacing w:val="-5"/>
          <w:sz w:val="28"/>
        </w:rPr>
        <w:t xml:space="preserve"> </w:t>
      </w:r>
      <w:r>
        <w:rPr>
          <w:sz w:val="28"/>
        </w:rPr>
        <w:t>режим</w:t>
      </w:r>
      <w:r>
        <w:rPr>
          <w:spacing w:val="-8"/>
          <w:sz w:val="28"/>
        </w:rPr>
        <w:t xml:space="preserve"> </w:t>
      </w:r>
      <w:r>
        <w:rPr>
          <w:sz w:val="28"/>
        </w:rPr>
        <w:t>холостого</w:t>
      </w:r>
      <w:r>
        <w:rPr>
          <w:spacing w:val="-5"/>
          <w:sz w:val="28"/>
        </w:rPr>
        <w:t xml:space="preserve"> </w:t>
      </w:r>
      <w:r>
        <w:rPr>
          <w:sz w:val="28"/>
        </w:rPr>
        <w:t>хода,</w:t>
      </w:r>
      <w:r>
        <w:rPr>
          <w:spacing w:val="-7"/>
          <w:sz w:val="28"/>
        </w:rPr>
        <w:t xml:space="preserve"> </w:t>
      </w:r>
      <w:r>
        <w:rPr>
          <w:sz w:val="28"/>
        </w:rPr>
        <w:t>режим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под </w:t>
      </w:r>
      <w:r>
        <w:rPr>
          <w:spacing w:val="-2"/>
          <w:sz w:val="28"/>
        </w:rPr>
        <w:t>нагрузкой</w:t>
      </w:r>
    </w:p>
    <w:p w:rsidR="008D318D" w:rsidRDefault="008D318D">
      <w:pPr>
        <w:pStyle w:val="a3"/>
        <w:spacing w:before="162"/>
        <w:rPr>
          <w:sz w:val="28"/>
        </w:rPr>
      </w:pPr>
    </w:p>
    <w:p w:rsidR="008D318D" w:rsidRDefault="00304807">
      <w:pPr>
        <w:ind w:left="1406"/>
        <w:rPr>
          <w:sz w:val="28"/>
        </w:rPr>
      </w:pPr>
      <w:r>
        <w:rPr>
          <w:sz w:val="28"/>
        </w:rPr>
        <w:t>Раздел</w:t>
      </w:r>
      <w:r>
        <w:rPr>
          <w:spacing w:val="-6"/>
          <w:sz w:val="28"/>
        </w:rPr>
        <w:t xml:space="preserve"> </w:t>
      </w:r>
      <w:r>
        <w:rPr>
          <w:sz w:val="28"/>
        </w:rPr>
        <w:t>10.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Электрические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машины</w:t>
      </w:r>
    </w:p>
    <w:p w:rsidR="008D318D" w:rsidRDefault="00304807">
      <w:pPr>
        <w:pStyle w:val="a4"/>
        <w:numPr>
          <w:ilvl w:val="0"/>
          <w:numId w:val="15"/>
        </w:numPr>
        <w:tabs>
          <w:tab w:val="left" w:pos="1617"/>
        </w:tabs>
        <w:spacing w:before="160"/>
        <w:ind w:hanging="211"/>
        <w:rPr>
          <w:sz w:val="28"/>
        </w:rPr>
      </w:pPr>
      <w:r>
        <w:rPr>
          <w:sz w:val="28"/>
        </w:rPr>
        <w:t>Устройство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машин</w:t>
      </w:r>
      <w:r>
        <w:rPr>
          <w:spacing w:val="-10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тока.</w:t>
      </w:r>
    </w:p>
    <w:p w:rsidR="008D318D" w:rsidRDefault="00304807">
      <w:pPr>
        <w:spacing w:before="161"/>
        <w:ind w:left="686"/>
        <w:rPr>
          <w:sz w:val="28"/>
        </w:rPr>
      </w:pPr>
      <w:r>
        <w:rPr>
          <w:sz w:val="28"/>
        </w:rPr>
        <w:t>Генераторы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электродвигатели</w:t>
      </w:r>
    </w:p>
    <w:p w:rsidR="008D318D" w:rsidRDefault="00304807">
      <w:pPr>
        <w:pStyle w:val="a4"/>
        <w:numPr>
          <w:ilvl w:val="0"/>
          <w:numId w:val="15"/>
        </w:numPr>
        <w:tabs>
          <w:tab w:val="left" w:pos="1617"/>
        </w:tabs>
        <w:spacing w:before="160"/>
        <w:ind w:hanging="211"/>
        <w:rPr>
          <w:sz w:val="28"/>
        </w:rPr>
      </w:pPr>
      <w:r>
        <w:rPr>
          <w:sz w:val="28"/>
        </w:rPr>
        <w:t>Устройство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1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8"/>
          <w:sz w:val="28"/>
        </w:rPr>
        <w:t xml:space="preserve"> </w:t>
      </w:r>
      <w:r>
        <w:rPr>
          <w:sz w:val="28"/>
        </w:rPr>
        <w:t>асинхронного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двигателя</w:t>
      </w:r>
    </w:p>
    <w:p w:rsidR="008D318D" w:rsidRDefault="00304807">
      <w:pPr>
        <w:pStyle w:val="a4"/>
        <w:numPr>
          <w:ilvl w:val="0"/>
          <w:numId w:val="15"/>
        </w:numPr>
        <w:tabs>
          <w:tab w:val="left" w:pos="1617"/>
        </w:tabs>
        <w:spacing w:before="161"/>
        <w:ind w:hanging="211"/>
        <w:rPr>
          <w:sz w:val="28"/>
        </w:rPr>
      </w:pPr>
      <w:r>
        <w:rPr>
          <w:sz w:val="28"/>
        </w:rPr>
        <w:t>Устройство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8"/>
          <w:sz w:val="28"/>
        </w:rPr>
        <w:t xml:space="preserve"> </w:t>
      </w:r>
      <w:r>
        <w:rPr>
          <w:sz w:val="28"/>
        </w:rPr>
        <w:t>синхронного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генератора</w:t>
      </w:r>
    </w:p>
    <w:p w:rsidR="008D318D" w:rsidRDefault="008D318D">
      <w:pPr>
        <w:pStyle w:val="a4"/>
        <w:rPr>
          <w:sz w:val="28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spacing w:before="65"/>
        <w:ind w:left="1406"/>
        <w:rPr>
          <w:sz w:val="28"/>
        </w:rPr>
      </w:pPr>
      <w:r>
        <w:rPr>
          <w:sz w:val="28"/>
        </w:rPr>
        <w:lastRenderedPageBreak/>
        <w:t>Раздел</w:t>
      </w:r>
      <w:r>
        <w:rPr>
          <w:spacing w:val="-3"/>
          <w:sz w:val="28"/>
        </w:rPr>
        <w:t xml:space="preserve"> </w:t>
      </w:r>
      <w:r>
        <w:rPr>
          <w:sz w:val="28"/>
        </w:rPr>
        <w:t>11.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2"/>
          <w:sz w:val="28"/>
        </w:rPr>
        <w:t xml:space="preserve"> электроники</w:t>
      </w:r>
    </w:p>
    <w:p w:rsidR="008D318D" w:rsidRDefault="00304807">
      <w:pPr>
        <w:pStyle w:val="a4"/>
        <w:numPr>
          <w:ilvl w:val="0"/>
          <w:numId w:val="16"/>
        </w:numPr>
        <w:tabs>
          <w:tab w:val="left" w:pos="1616"/>
        </w:tabs>
        <w:spacing w:before="161" w:line="362" w:lineRule="auto"/>
        <w:ind w:right="1583" w:firstLine="719"/>
        <w:rPr>
          <w:sz w:val="28"/>
        </w:rPr>
      </w:pPr>
      <w:r>
        <w:rPr>
          <w:sz w:val="28"/>
        </w:rPr>
        <w:t>Полупроводниковые</w:t>
      </w:r>
      <w:r>
        <w:rPr>
          <w:spacing w:val="-6"/>
          <w:sz w:val="28"/>
        </w:rPr>
        <w:t xml:space="preserve"> </w:t>
      </w:r>
      <w:r>
        <w:rPr>
          <w:sz w:val="28"/>
        </w:rPr>
        <w:t>приборы.</w:t>
      </w:r>
      <w:r>
        <w:rPr>
          <w:spacing w:val="-7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7"/>
          <w:sz w:val="28"/>
        </w:rPr>
        <w:t xml:space="preserve"> </w:t>
      </w:r>
      <w:r>
        <w:rPr>
          <w:sz w:val="28"/>
        </w:rPr>
        <w:t>полупроводников,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p-n переход и его </w:t>
      </w:r>
      <w:r>
        <w:rPr>
          <w:sz w:val="28"/>
        </w:rPr>
        <w:t>свойства.</w:t>
      </w:r>
    </w:p>
    <w:p w:rsidR="008D318D" w:rsidRDefault="00304807">
      <w:pPr>
        <w:pStyle w:val="a4"/>
        <w:numPr>
          <w:ilvl w:val="0"/>
          <w:numId w:val="16"/>
        </w:numPr>
        <w:tabs>
          <w:tab w:val="left" w:pos="1616"/>
        </w:tabs>
        <w:spacing w:line="360" w:lineRule="auto"/>
        <w:ind w:right="1211" w:firstLine="719"/>
        <w:rPr>
          <w:sz w:val="28"/>
        </w:rPr>
      </w:pPr>
      <w:r>
        <w:rPr>
          <w:sz w:val="28"/>
        </w:rPr>
        <w:t>Полупроводниковые</w:t>
      </w:r>
      <w:r>
        <w:rPr>
          <w:spacing w:val="-4"/>
          <w:sz w:val="28"/>
        </w:rPr>
        <w:t xml:space="preserve"> </w:t>
      </w:r>
      <w:r>
        <w:rPr>
          <w:sz w:val="28"/>
        </w:rPr>
        <w:t>диоды,</w:t>
      </w:r>
      <w:r>
        <w:rPr>
          <w:spacing w:val="-5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действия.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7"/>
          <w:sz w:val="28"/>
        </w:rPr>
        <w:t xml:space="preserve"> </w:t>
      </w:r>
      <w:r>
        <w:rPr>
          <w:sz w:val="28"/>
        </w:rPr>
        <w:t>диодов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их </w:t>
      </w:r>
      <w:r>
        <w:rPr>
          <w:spacing w:val="-2"/>
          <w:sz w:val="28"/>
        </w:rPr>
        <w:t>характеристики.</w:t>
      </w:r>
    </w:p>
    <w:p w:rsidR="008D318D" w:rsidRDefault="00304807">
      <w:pPr>
        <w:spacing w:line="321" w:lineRule="exact"/>
        <w:ind w:left="1475"/>
        <w:rPr>
          <w:sz w:val="28"/>
        </w:rPr>
      </w:pPr>
      <w:r>
        <w:rPr>
          <w:sz w:val="28"/>
        </w:rPr>
        <w:t>Схемы</w:t>
      </w:r>
      <w:r>
        <w:rPr>
          <w:spacing w:val="-9"/>
          <w:sz w:val="28"/>
        </w:rPr>
        <w:t xml:space="preserve"> </w:t>
      </w:r>
      <w:r>
        <w:rPr>
          <w:sz w:val="28"/>
        </w:rPr>
        <w:t>выпрямления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переменного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тока</w:t>
      </w:r>
    </w:p>
    <w:p w:rsidR="008D318D" w:rsidRDefault="00304807">
      <w:pPr>
        <w:pStyle w:val="a4"/>
        <w:numPr>
          <w:ilvl w:val="0"/>
          <w:numId w:val="16"/>
        </w:numPr>
        <w:tabs>
          <w:tab w:val="left" w:pos="210"/>
        </w:tabs>
        <w:spacing w:before="158"/>
        <w:ind w:left="210" w:right="589" w:hanging="211"/>
        <w:jc w:val="center"/>
        <w:rPr>
          <w:sz w:val="28"/>
        </w:rPr>
      </w:pPr>
      <w:r>
        <w:rPr>
          <w:sz w:val="28"/>
        </w:rPr>
        <w:t>Транзисторы.</w:t>
      </w:r>
      <w:r>
        <w:rPr>
          <w:spacing w:val="-12"/>
          <w:sz w:val="28"/>
        </w:rPr>
        <w:t xml:space="preserve"> </w:t>
      </w:r>
      <w:r>
        <w:rPr>
          <w:sz w:val="28"/>
        </w:rPr>
        <w:t>Биполярные</w:t>
      </w:r>
      <w:r>
        <w:rPr>
          <w:spacing w:val="-8"/>
          <w:sz w:val="28"/>
        </w:rPr>
        <w:t xml:space="preserve"> </w:t>
      </w:r>
      <w:r>
        <w:rPr>
          <w:sz w:val="28"/>
        </w:rPr>
        <w:t>транзисторы.</w:t>
      </w:r>
      <w:r>
        <w:rPr>
          <w:spacing w:val="-10"/>
          <w:sz w:val="28"/>
        </w:rPr>
        <w:t xml:space="preserve"> </w:t>
      </w:r>
      <w:r>
        <w:rPr>
          <w:sz w:val="28"/>
        </w:rPr>
        <w:t>Схемы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включения.</w:t>
      </w:r>
    </w:p>
    <w:p w:rsidR="008D318D" w:rsidRDefault="00304807">
      <w:pPr>
        <w:spacing w:before="160"/>
        <w:ind w:right="629"/>
        <w:jc w:val="center"/>
        <w:rPr>
          <w:sz w:val="28"/>
        </w:rPr>
      </w:pPr>
      <w:r>
        <w:rPr>
          <w:sz w:val="28"/>
        </w:rPr>
        <w:t>Статические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8"/>
          <w:sz w:val="28"/>
        </w:rPr>
        <w:t xml:space="preserve"> </w:t>
      </w:r>
      <w:r>
        <w:rPr>
          <w:sz w:val="28"/>
        </w:rPr>
        <w:t>транзистора.</w:t>
      </w:r>
      <w:r>
        <w:rPr>
          <w:spacing w:val="-9"/>
          <w:sz w:val="28"/>
        </w:rPr>
        <w:t xml:space="preserve"> </w:t>
      </w:r>
      <w:r>
        <w:rPr>
          <w:sz w:val="28"/>
        </w:rPr>
        <w:t>Усилительные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свойства,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АЧХ.</w:t>
      </w:r>
    </w:p>
    <w:p w:rsidR="008D318D" w:rsidRDefault="00304807">
      <w:pPr>
        <w:pStyle w:val="a4"/>
        <w:numPr>
          <w:ilvl w:val="0"/>
          <w:numId w:val="16"/>
        </w:numPr>
        <w:tabs>
          <w:tab w:val="left" w:pos="1617"/>
        </w:tabs>
        <w:spacing w:before="161" w:line="360" w:lineRule="auto"/>
        <w:ind w:left="1406" w:right="744" w:firstLine="0"/>
        <w:rPr>
          <w:sz w:val="28"/>
        </w:rPr>
      </w:pPr>
      <w:r>
        <w:rPr>
          <w:sz w:val="28"/>
        </w:rPr>
        <w:t>Полевые</w:t>
      </w:r>
      <w:r>
        <w:rPr>
          <w:spacing w:val="-6"/>
          <w:sz w:val="28"/>
        </w:rPr>
        <w:t xml:space="preserve"> </w:t>
      </w:r>
      <w:r>
        <w:rPr>
          <w:sz w:val="28"/>
        </w:rPr>
        <w:t>транзисторы,</w:t>
      </w:r>
      <w:r>
        <w:rPr>
          <w:spacing w:val="-7"/>
          <w:sz w:val="28"/>
        </w:rPr>
        <w:t xml:space="preserve"> </w:t>
      </w:r>
      <w:r>
        <w:rPr>
          <w:sz w:val="28"/>
        </w:rPr>
        <w:t>параметры,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характеристики,</w:t>
      </w:r>
      <w:r>
        <w:rPr>
          <w:spacing w:val="-7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действия </w:t>
      </w:r>
      <w:r>
        <w:rPr>
          <w:spacing w:val="-2"/>
          <w:sz w:val="28"/>
        </w:rPr>
        <w:t>МДП-транзисторы.</w:t>
      </w:r>
    </w:p>
    <w:p w:rsidR="008D318D" w:rsidRDefault="00304807">
      <w:pPr>
        <w:pStyle w:val="a4"/>
        <w:numPr>
          <w:ilvl w:val="0"/>
          <w:numId w:val="16"/>
        </w:numPr>
        <w:tabs>
          <w:tab w:val="left" w:pos="1617"/>
        </w:tabs>
        <w:spacing w:line="321" w:lineRule="exact"/>
        <w:ind w:left="1617" w:hanging="211"/>
        <w:rPr>
          <w:sz w:val="28"/>
        </w:rPr>
      </w:pPr>
      <w:r>
        <w:rPr>
          <w:sz w:val="28"/>
        </w:rPr>
        <w:t>Тиристоры.</w:t>
      </w:r>
      <w:r>
        <w:rPr>
          <w:spacing w:val="-14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характеристики.</w:t>
      </w:r>
      <w:r>
        <w:rPr>
          <w:spacing w:val="-1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применения.</w:t>
      </w:r>
    </w:p>
    <w:p w:rsidR="008D318D" w:rsidRDefault="00304807">
      <w:pPr>
        <w:pStyle w:val="a4"/>
        <w:numPr>
          <w:ilvl w:val="0"/>
          <w:numId w:val="16"/>
        </w:numPr>
        <w:tabs>
          <w:tab w:val="left" w:pos="1617"/>
        </w:tabs>
        <w:spacing w:before="163"/>
        <w:ind w:left="1617" w:hanging="211"/>
        <w:rPr>
          <w:sz w:val="28"/>
        </w:rPr>
      </w:pPr>
      <w:r>
        <w:rPr>
          <w:sz w:val="28"/>
        </w:rPr>
        <w:t>Интегральные</w:t>
      </w:r>
      <w:r>
        <w:rPr>
          <w:spacing w:val="-11"/>
          <w:sz w:val="28"/>
        </w:rPr>
        <w:t xml:space="preserve"> </w:t>
      </w:r>
      <w:r>
        <w:rPr>
          <w:sz w:val="28"/>
        </w:rPr>
        <w:t>микросхемы,</w:t>
      </w:r>
      <w:r>
        <w:rPr>
          <w:spacing w:val="-11"/>
          <w:sz w:val="28"/>
        </w:rPr>
        <w:t xml:space="preserve"> </w:t>
      </w:r>
      <w:r>
        <w:rPr>
          <w:sz w:val="28"/>
        </w:rPr>
        <w:t>общие</w:t>
      </w:r>
      <w:r>
        <w:rPr>
          <w:spacing w:val="-9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классификация.</w:t>
      </w:r>
    </w:p>
    <w:p w:rsidR="008D318D" w:rsidRDefault="008D318D">
      <w:pPr>
        <w:pStyle w:val="a3"/>
        <w:rPr>
          <w:sz w:val="28"/>
        </w:rPr>
      </w:pPr>
    </w:p>
    <w:p w:rsidR="008D318D" w:rsidRDefault="008D318D">
      <w:pPr>
        <w:pStyle w:val="a3"/>
        <w:spacing w:before="320"/>
        <w:rPr>
          <w:sz w:val="28"/>
        </w:rPr>
      </w:pPr>
    </w:p>
    <w:p w:rsidR="008D318D" w:rsidRDefault="00304807">
      <w:pPr>
        <w:pStyle w:val="2"/>
        <w:ind w:left="1578" w:right="1604"/>
      </w:pPr>
      <w:r>
        <w:t>ВАРИАНТ</w:t>
      </w:r>
      <w:r>
        <w:rPr>
          <w:spacing w:val="-1"/>
        </w:rPr>
        <w:t xml:space="preserve"> </w:t>
      </w:r>
      <w:r>
        <w:rPr>
          <w:spacing w:val="-10"/>
        </w:rPr>
        <w:t>1</w:t>
      </w:r>
    </w:p>
    <w:p w:rsidR="008D318D" w:rsidRDefault="008D318D">
      <w:pPr>
        <w:pStyle w:val="a3"/>
        <w:rPr>
          <w:b/>
        </w:rPr>
      </w:pPr>
    </w:p>
    <w:p w:rsidR="008D318D" w:rsidRDefault="00304807">
      <w:pPr>
        <w:pStyle w:val="a4"/>
        <w:numPr>
          <w:ilvl w:val="2"/>
          <w:numId w:val="17"/>
        </w:numPr>
        <w:tabs>
          <w:tab w:val="left" w:pos="1885"/>
          <w:tab w:val="left" w:pos="5532"/>
        </w:tabs>
        <w:ind w:right="2222" w:firstLine="599"/>
        <w:jc w:val="left"/>
        <w:rPr>
          <w:sz w:val="24"/>
        </w:rPr>
      </w:pPr>
      <w:r>
        <w:rPr>
          <w:color w:val="007E00"/>
          <w:sz w:val="24"/>
        </w:rPr>
        <w:t>.</w:t>
      </w:r>
      <w:r>
        <w:rPr>
          <w:color w:val="007E00"/>
          <w:spacing w:val="40"/>
          <w:sz w:val="24"/>
        </w:rPr>
        <w:t xml:space="preserve"> </w:t>
      </w:r>
      <w:r>
        <w:rPr>
          <w:sz w:val="24"/>
        </w:rPr>
        <w:t>Какая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-6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силовой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характеристикой электрического поля? Выберите правильный</w:t>
      </w:r>
      <w:r>
        <w:rPr>
          <w:sz w:val="24"/>
        </w:rPr>
        <w:tab/>
      </w:r>
      <w:r>
        <w:rPr>
          <w:spacing w:val="-2"/>
          <w:sz w:val="24"/>
        </w:rPr>
        <w:t>ответ.</w:t>
      </w:r>
    </w:p>
    <w:p w:rsidR="008D318D" w:rsidRDefault="00304807">
      <w:pPr>
        <w:pStyle w:val="a4"/>
        <w:numPr>
          <w:ilvl w:val="3"/>
          <w:numId w:val="17"/>
        </w:numPr>
        <w:tabs>
          <w:tab w:val="left" w:pos="2118"/>
        </w:tabs>
        <w:rPr>
          <w:sz w:val="24"/>
        </w:rPr>
      </w:pPr>
      <w:r>
        <w:rPr>
          <w:spacing w:val="-2"/>
          <w:sz w:val="24"/>
        </w:rPr>
        <w:t>Электроемкость.</w:t>
      </w:r>
    </w:p>
    <w:p w:rsidR="008D318D" w:rsidRDefault="00304807">
      <w:pPr>
        <w:pStyle w:val="a4"/>
        <w:numPr>
          <w:ilvl w:val="3"/>
          <w:numId w:val="17"/>
        </w:numPr>
        <w:tabs>
          <w:tab w:val="left" w:pos="2118"/>
        </w:tabs>
        <w:rPr>
          <w:sz w:val="24"/>
        </w:rPr>
      </w:pPr>
      <w:r>
        <w:rPr>
          <w:sz w:val="24"/>
        </w:rPr>
        <w:t>Разность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потенциалов.</w:t>
      </w:r>
    </w:p>
    <w:p w:rsidR="008D318D" w:rsidRDefault="00304807">
      <w:pPr>
        <w:pStyle w:val="a4"/>
        <w:numPr>
          <w:ilvl w:val="3"/>
          <w:numId w:val="17"/>
        </w:numPr>
        <w:tabs>
          <w:tab w:val="left" w:pos="2118"/>
        </w:tabs>
        <w:ind w:left="1226" w:right="7042" w:firstLine="652"/>
        <w:rPr>
          <w:sz w:val="24"/>
        </w:rPr>
      </w:pPr>
      <w:r>
        <w:rPr>
          <w:spacing w:val="-2"/>
          <w:sz w:val="24"/>
        </w:rPr>
        <w:t xml:space="preserve">Напряженность </w:t>
      </w:r>
      <w:r>
        <w:rPr>
          <w:sz w:val="24"/>
        </w:rPr>
        <w:t>Вес задания : 1балл</w:t>
      </w:r>
    </w:p>
    <w:p w:rsidR="008D318D" w:rsidRDefault="008D318D">
      <w:pPr>
        <w:pStyle w:val="a3"/>
        <w:spacing w:before="24"/>
      </w:pPr>
    </w:p>
    <w:p w:rsidR="008D318D" w:rsidRDefault="00304807">
      <w:pPr>
        <w:pStyle w:val="a4"/>
        <w:numPr>
          <w:ilvl w:val="2"/>
          <w:numId w:val="17"/>
        </w:numPr>
        <w:tabs>
          <w:tab w:val="left" w:pos="1946"/>
        </w:tabs>
        <w:spacing w:line="302" w:lineRule="auto"/>
        <w:ind w:left="1226" w:right="773" w:firstLine="0"/>
        <w:jc w:val="left"/>
        <w:rPr>
          <w:sz w:val="24"/>
        </w:rPr>
      </w:pPr>
      <w:r>
        <w:rPr>
          <w:sz w:val="24"/>
        </w:rPr>
        <w:t>Какова</w:t>
      </w:r>
      <w:r>
        <w:rPr>
          <w:spacing w:val="-11"/>
          <w:sz w:val="24"/>
        </w:rPr>
        <w:t xml:space="preserve"> </w:t>
      </w:r>
      <w:r>
        <w:rPr>
          <w:sz w:val="24"/>
        </w:rPr>
        <w:t>эквивалентная</w:t>
      </w:r>
      <w:r>
        <w:rPr>
          <w:spacing w:val="-6"/>
          <w:sz w:val="24"/>
        </w:rPr>
        <w:t xml:space="preserve"> </w:t>
      </w:r>
      <w:r>
        <w:rPr>
          <w:sz w:val="24"/>
        </w:rPr>
        <w:t>емкость</w:t>
      </w:r>
      <w:r>
        <w:rPr>
          <w:spacing w:val="-5"/>
          <w:sz w:val="24"/>
        </w:rPr>
        <w:t xml:space="preserve"> </w:t>
      </w:r>
      <w:r>
        <w:rPr>
          <w:sz w:val="24"/>
        </w:rPr>
        <w:t>батареи</w:t>
      </w:r>
      <w:r>
        <w:rPr>
          <w:spacing w:val="-8"/>
          <w:sz w:val="24"/>
        </w:rPr>
        <w:t xml:space="preserve"> </w:t>
      </w:r>
      <w:r>
        <w:rPr>
          <w:sz w:val="24"/>
        </w:rPr>
        <w:t>конденсаторов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рисунке,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если </w:t>
      </w:r>
      <w:r>
        <w:rPr>
          <w:spacing w:val="10"/>
          <w:sz w:val="24"/>
        </w:rPr>
        <w:t>C</w:t>
      </w:r>
      <w:r>
        <w:rPr>
          <w:spacing w:val="10"/>
          <w:sz w:val="24"/>
          <w:vertAlign w:val="subscript"/>
        </w:rPr>
        <w:t>1</w:t>
      </w:r>
      <w:r>
        <w:rPr>
          <w:spacing w:val="-26"/>
          <w:sz w:val="24"/>
        </w:rPr>
        <w:t xml:space="preserve"> </w:t>
      </w:r>
      <w:r>
        <w:rPr>
          <w:sz w:val="24"/>
        </w:rPr>
        <w:t>=40 мкФ, С</w:t>
      </w:r>
      <w:r>
        <w:rPr>
          <w:spacing w:val="-4"/>
          <w:sz w:val="24"/>
        </w:rPr>
        <w:t xml:space="preserve"> </w:t>
      </w:r>
      <w:r>
        <w:rPr>
          <w:position w:val="-5"/>
          <w:sz w:val="14"/>
        </w:rPr>
        <w:t>2</w:t>
      </w:r>
      <w:r>
        <w:rPr>
          <w:spacing w:val="40"/>
          <w:position w:val="-5"/>
          <w:sz w:val="14"/>
        </w:rPr>
        <w:t xml:space="preserve"> </w:t>
      </w:r>
      <w:r>
        <w:rPr>
          <w:sz w:val="24"/>
        </w:rPr>
        <w:t>=20 мкФ, С</w:t>
      </w:r>
      <w:r>
        <w:rPr>
          <w:spacing w:val="-16"/>
          <w:sz w:val="24"/>
        </w:rPr>
        <w:t xml:space="preserve"> </w:t>
      </w:r>
      <w:r>
        <w:rPr>
          <w:position w:val="-5"/>
          <w:sz w:val="14"/>
        </w:rPr>
        <w:t xml:space="preserve">3 </w:t>
      </w:r>
      <w:r>
        <w:rPr>
          <w:sz w:val="24"/>
        </w:rPr>
        <w:t>=20 мкФ</w:t>
      </w:r>
    </w:p>
    <w:p w:rsidR="008D318D" w:rsidRDefault="00304807">
      <w:pPr>
        <w:pStyle w:val="a4"/>
        <w:numPr>
          <w:ilvl w:val="3"/>
          <w:numId w:val="17"/>
        </w:numPr>
        <w:tabs>
          <w:tab w:val="left" w:pos="2186"/>
          <w:tab w:val="left" w:pos="4743"/>
        </w:tabs>
        <w:spacing w:line="236" w:lineRule="exact"/>
        <w:ind w:left="2186"/>
        <w:rPr>
          <w:sz w:val="24"/>
        </w:rPr>
      </w:pPr>
      <w:r>
        <w:rPr>
          <w:sz w:val="24"/>
        </w:rPr>
        <w:t xml:space="preserve">80 </w:t>
      </w:r>
      <w:r>
        <w:rPr>
          <w:spacing w:val="-5"/>
          <w:sz w:val="24"/>
        </w:rPr>
        <w:t>мкФ</w:t>
      </w:r>
      <w:r>
        <w:rPr>
          <w:sz w:val="24"/>
        </w:rPr>
        <w:tab/>
        <w:t xml:space="preserve">3. 20 </w:t>
      </w:r>
      <w:r>
        <w:rPr>
          <w:spacing w:val="-5"/>
          <w:sz w:val="24"/>
        </w:rPr>
        <w:t>мкФ</w:t>
      </w:r>
    </w:p>
    <w:p w:rsidR="008D318D" w:rsidRDefault="00304807">
      <w:pPr>
        <w:pStyle w:val="a4"/>
        <w:numPr>
          <w:ilvl w:val="3"/>
          <w:numId w:val="17"/>
        </w:numPr>
        <w:tabs>
          <w:tab w:val="left" w:pos="2186"/>
          <w:tab w:val="left" w:pos="4743"/>
        </w:tabs>
        <w:ind w:left="2186"/>
        <w:rPr>
          <w:sz w:val="24"/>
        </w:rPr>
      </w:pPr>
      <w:r>
        <w:rPr>
          <w:sz w:val="24"/>
        </w:rPr>
        <w:t xml:space="preserve">60 </w:t>
      </w:r>
      <w:r>
        <w:rPr>
          <w:spacing w:val="-5"/>
          <w:sz w:val="24"/>
        </w:rPr>
        <w:t>мкФ</w:t>
      </w:r>
      <w:r>
        <w:rPr>
          <w:sz w:val="24"/>
        </w:rPr>
        <w:tab/>
        <w:t xml:space="preserve">4. 50 </w:t>
      </w:r>
      <w:r>
        <w:rPr>
          <w:spacing w:val="-5"/>
          <w:sz w:val="24"/>
        </w:rPr>
        <w:t>мкФ</w:t>
      </w:r>
    </w:p>
    <w:p w:rsidR="008D318D" w:rsidRDefault="00304807">
      <w:pPr>
        <w:spacing w:before="24"/>
        <w:ind w:left="1574" w:right="2058"/>
        <w:jc w:val="center"/>
        <w:rPr>
          <w:position w:val="-5"/>
          <w:sz w:val="14"/>
        </w:rPr>
      </w:pPr>
      <w:r>
        <w:rPr>
          <w:sz w:val="24"/>
        </w:rPr>
        <w:t>С</w:t>
      </w:r>
      <w:r>
        <w:rPr>
          <w:spacing w:val="-20"/>
          <w:sz w:val="24"/>
        </w:rPr>
        <w:t xml:space="preserve"> </w:t>
      </w:r>
      <w:r>
        <w:rPr>
          <w:spacing w:val="-10"/>
          <w:position w:val="-5"/>
          <w:sz w:val="14"/>
        </w:rPr>
        <w:t>2</w:t>
      </w:r>
    </w:p>
    <w:p w:rsidR="008D318D" w:rsidRDefault="008D318D">
      <w:pPr>
        <w:pStyle w:val="a3"/>
        <w:spacing w:before="149"/>
        <w:rPr>
          <w:sz w:val="14"/>
        </w:rPr>
      </w:pPr>
    </w:p>
    <w:p w:rsidR="008D318D" w:rsidRDefault="00304807">
      <w:pPr>
        <w:spacing w:before="1"/>
        <w:ind w:left="2966"/>
        <w:rPr>
          <w:position w:val="-5"/>
          <w:sz w:val="14"/>
        </w:rPr>
      </w:pPr>
      <w:r>
        <w:rPr>
          <w:noProof/>
          <w:position w:val="-5"/>
          <w:sz w:val="14"/>
          <w:lang w:eastAsia="ru-RU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2665095</wp:posOffset>
                </wp:positionH>
                <wp:positionV relativeFrom="paragraph">
                  <wp:posOffset>-76835</wp:posOffset>
                </wp:positionV>
                <wp:extent cx="1028700" cy="1143000"/>
                <wp:effectExtent l="0" t="0" r="0" b="0"/>
                <wp:wrapNone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1143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28700" h="1143000">
                              <a:moveTo>
                                <a:pt x="0" y="342900"/>
                              </a:moveTo>
                              <a:lnTo>
                                <a:pt x="0" y="800100"/>
                              </a:lnTo>
                            </a:path>
                            <a:path w="1028700" h="1143000">
                              <a:moveTo>
                                <a:pt x="0" y="571500"/>
                              </a:moveTo>
                              <a:lnTo>
                                <a:pt x="571500" y="571500"/>
                              </a:lnTo>
                            </a:path>
                            <a:path w="1028700" h="1143000">
                              <a:moveTo>
                                <a:pt x="571500" y="114300"/>
                              </a:moveTo>
                              <a:lnTo>
                                <a:pt x="571500" y="1028700"/>
                              </a:lnTo>
                            </a:path>
                            <a:path w="1028700" h="1143000">
                              <a:moveTo>
                                <a:pt x="571500" y="114300"/>
                              </a:moveTo>
                              <a:lnTo>
                                <a:pt x="1028699" y="114300"/>
                              </a:lnTo>
                            </a:path>
                            <a:path w="1028700" h="1143000">
                              <a:moveTo>
                                <a:pt x="571500" y="1028700"/>
                              </a:moveTo>
                              <a:lnTo>
                                <a:pt x="1028699" y="1028700"/>
                              </a:lnTo>
                            </a:path>
                            <a:path w="1028700" h="1143000">
                              <a:moveTo>
                                <a:pt x="1028699" y="0"/>
                              </a:moveTo>
                              <a:lnTo>
                                <a:pt x="1028699" y="228600"/>
                              </a:lnTo>
                            </a:path>
                            <a:path w="1028700" h="1143000">
                              <a:moveTo>
                                <a:pt x="1028699" y="914400"/>
                              </a:moveTo>
                              <a:lnTo>
                                <a:pt x="1028699" y="11430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599907" id="Graphic 7" o:spid="_x0000_s1026" style="position:absolute;margin-left:209.85pt;margin-top:-6.05pt;width:81pt;height:90pt;z-index:-2516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28700,114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" path="m,342900l,800100em,571500r571500,em571500,114300r,914400em571500,114300r457199,em571500,1028700r457199,em1028699,r,228600em1028699,914400r,228600e" fill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5"/>
          <w:sz w:val="14"/>
          <w:lang w:eastAsia="ru-RU"/>
        </w:rPr>
        <mc:AlternateContent>
          <mc:Choice Requires="wps">
            <w:drawing>
              <wp:anchor distT="0" distB="0" distL="0" distR="0" simplePos="0" relativeHeight="251641344" behindDoc="0" locked="0" layoutInCell="1" allowOverlap="1">
                <wp:simplePos x="0" y="0"/>
                <wp:positionH relativeFrom="page">
                  <wp:posOffset>3922395</wp:posOffset>
                </wp:positionH>
                <wp:positionV relativeFrom="paragraph">
                  <wp:posOffset>-76835</wp:posOffset>
                </wp:positionV>
                <wp:extent cx="800100" cy="1143000"/>
                <wp:effectExtent l="0" t="0" r="0" b="0"/>
                <wp:wrapNone/>
                <wp:docPr id="8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1143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00100" h="1143000">
                              <a:moveTo>
                                <a:pt x="0" y="0"/>
                              </a:moveTo>
                              <a:lnTo>
                                <a:pt x="0" y="228600"/>
                              </a:lnTo>
                            </a:path>
                            <a:path w="800100" h="1143000">
                              <a:moveTo>
                                <a:pt x="0" y="914400"/>
                              </a:moveTo>
                              <a:lnTo>
                                <a:pt x="0" y="1143000"/>
                              </a:lnTo>
                            </a:path>
                            <a:path w="800100" h="1143000">
                              <a:moveTo>
                                <a:pt x="0" y="114300"/>
                              </a:moveTo>
                              <a:lnTo>
                                <a:pt x="457200" y="114300"/>
                              </a:lnTo>
                            </a:path>
                            <a:path w="800100" h="1143000">
                              <a:moveTo>
                                <a:pt x="0" y="1028700"/>
                              </a:moveTo>
                              <a:lnTo>
                                <a:pt x="457200" y="1028700"/>
                              </a:lnTo>
                            </a:path>
                            <a:path w="800100" h="1143000">
                              <a:moveTo>
                                <a:pt x="457200" y="1028700"/>
                              </a:moveTo>
                              <a:lnTo>
                                <a:pt x="457200" y="114300"/>
                              </a:lnTo>
                            </a:path>
                            <a:path w="800100" h="1143000">
                              <a:moveTo>
                                <a:pt x="457200" y="571500"/>
                              </a:moveTo>
                              <a:lnTo>
                                <a:pt x="800100" y="5715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734DE5" id="Graphic 8" o:spid="_x0000_s1026" style="position:absolute;margin-left:308.85pt;margin-top:-6.05pt;width:63pt;height:90pt;z-index: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00100,114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" path="m,l,228600em,914400r,228600em,114300r457200,em,1028700r457200,em457200,1028700r,-914400em457200,571500r342900,e" filled="f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>С</w:t>
      </w:r>
      <w:r>
        <w:rPr>
          <w:spacing w:val="-36"/>
          <w:sz w:val="24"/>
        </w:rPr>
        <w:t xml:space="preserve"> </w:t>
      </w:r>
      <w:r>
        <w:rPr>
          <w:spacing w:val="-10"/>
          <w:position w:val="-5"/>
          <w:sz w:val="14"/>
        </w:rPr>
        <w:t>1</w:t>
      </w:r>
    </w:p>
    <w:p w:rsidR="008D318D" w:rsidRDefault="00304807">
      <w:pPr>
        <w:pStyle w:val="a3"/>
        <w:spacing w:before="2"/>
        <w:rPr>
          <w:sz w:val="6"/>
        </w:rPr>
      </w:pPr>
      <w:r>
        <w:rPr>
          <w:noProof/>
          <w:sz w:val="6"/>
          <w:lang w:eastAsia="ru-RU"/>
        </w:rPr>
        <mc:AlternateContent>
          <mc:Choice Requires="wps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1979295</wp:posOffset>
                </wp:positionH>
                <wp:positionV relativeFrom="paragraph">
                  <wp:posOffset>65405</wp:posOffset>
                </wp:positionV>
                <wp:extent cx="457200" cy="457200"/>
                <wp:effectExtent l="0" t="0" r="0" b="0"/>
                <wp:wrapTopAndBottom/>
                <wp:docPr id="9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" h="457200">
                              <a:moveTo>
                                <a:pt x="0" y="228600"/>
                              </a:moveTo>
                              <a:lnTo>
                                <a:pt x="457200" y="228600"/>
                              </a:lnTo>
                            </a:path>
                            <a:path w="457200" h="457200">
                              <a:moveTo>
                                <a:pt x="457200" y="0"/>
                              </a:moveTo>
                              <a:lnTo>
                                <a:pt x="457200" y="4572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BA6AC9" id="Graphic 9" o:spid="_x0000_s1026" style="position:absolute;margin-left:155.85pt;margin-top:5.15pt;width:36pt;height:36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" path="m,228600r457200,em457200,r,457200e" filled="f">
                <v:path arrowok="t"/>
                <w10:wrap type="topAndBottom" anchorx="page"/>
              </v:shape>
            </w:pict>
          </mc:Fallback>
        </mc:AlternateContent>
      </w:r>
    </w:p>
    <w:p w:rsidR="008D318D" w:rsidRDefault="008D318D">
      <w:pPr>
        <w:pStyle w:val="a3"/>
        <w:spacing w:before="9"/>
      </w:pPr>
    </w:p>
    <w:p w:rsidR="008D318D" w:rsidRDefault="00304807">
      <w:pPr>
        <w:pStyle w:val="a3"/>
        <w:ind w:left="1226"/>
      </w:pPr>
      <w:r>
        <w:t>Вес</w:t>
      </w:r>
      <w:r>
        <w:rPr>
          <w:spacing w:val="-3"/>
        </w:rPr>
        <w:t xml:space="preserve"> </w:t>
      </w:r>
      <w:r>
        <w:t>задания:</w:t>
      </w:r>
      <w:r>
        <w:rPr>
          <w:spacing w:val="-1"/>
        </w:rPr>
        <w:t xml:space="preserve"> </w:t>
      </w:r>
      <w:r>
        <w:rPr>
          <w:spacing w:val="-2"/>
        </w:rPr>
        <w:t>4балла</w:t>
      </w:r>
    </w:p>
    <w:p w:rsidR="008D318D" w:rsidRDefault="00304807">
      <w:pPr>
        <w:spacing w:before="19"/>
        <w:ind w:left="-1" w:right="708"/>
        <w:jc w:val="center"/>
        <w:rPr>
          <w:position w:val="-5"/>
          <w:sz w:val="14"/>
        </w:rPr>
      </w:pPr>
      <w:r>
        <w:rPr>
          <w:sz w:val="24"/>
        </w:rPr>
        <w:t>С</w:t>
      </w:r>
      <w:r>
        <w:rPr>
          <w:spacing w:val="-29"/>
          <w:sz w:val="24"/>
        </w:rPr>
        <w:t xml:space="preserve"> </w:t>
      </w:r>
      <w:r>
        <w:rPr>
          <w:spacing w:val="-10"/>
          <w:position w:val="-5"/>
          <w:sz w:val="14"/>
        </w:rPr>
        <w:t>3</w:t>
      </w:r>
    </w:p>
    <w:p w:rsidR="008D318D" w:rsidRDefault="00304807">
      <w:pPr>
        <w:pStyle w:val="a4"/>
        <w:numPr>
          <w:ilvl w:val="2"/>
          <w:numId w:val="18"/>
        </w:numPr>
        <w:tabs>
          <w:tab w:val="left" w:pos="1804"/>
        </w:tabs>
        <w:spacing w:before="34" w:line="237" w:lineRule="auto"/>
        <w:ind w:right="1289" w:firstLine="0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изменится</w:t>
      </w:r>
      <w:r>
        <w:rPr>
          <w:spacing w:val="-4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проводника,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длина</w:t>
      </w:r>
      <w:r>
        <w:rPr>
          <w:spacing w:val="-5"/>
          <w:sz w:val="24"/>
        </w:rPr>
        <w:t xml:space="preserve"> </w:t>
      </w:r>
      <w:r>
        <w:rPr>
          <w:sz w:val="24"/>
        </w:rPr>
        <w:t>увеличить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два </w:t>
      </w:r>
      <w:r>
        <w:rPr>
          <w:spacing w:val="-2"/>
          <w:sz w:val="24"/>
        </w:rPr>
        <w:t>раза?</w:t>
      </w:r>
    </w:p>
    <w:p w:rsidR="008D318D" w:rsidRDefault="00304807">
      <w:pPr>
        <w:pStyle w:val="a4"/>
        <w:numPr>
          <w:ilvl w:val="3"/>
          <w:numId w:val="18"/>
        </w:numPr>
        <w:tabs>
          <w:tab w:val="left" w:pos="2344"/>
        </w:tabs>
        <w:spacing w:before="3"/>
        <w:ind w:left="2344" w:hanging="360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изменяется</w:t>
      </w:r>
    </w:p>
    <w:p w:rsidR="008D318D" w:rsidRDefault="00304807">
      <w:pPr>
        <w:pStyle w:val="a4"/>
        <w:numPr>
          <w:ilvl w:val="3"/>
          <w:numId w:val="18"/>
        </w:numPr>
        <w:tabs>
          <w:tab w:val="left" w:pos="2344"/>
        </w:tabs>
        <w:ind w:left="2344" w:hanging="360"/>
        <w:rPr>
          <w:sz w:val="24"/>
        </w:rPr>
      </w:pPr>
      <w:r>
        <w:rPr>
          <w:sz w:val="24"/>
        </w:rPr>
        <w:t>Уменьшится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два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раза</w:t>
      </w:r>
    </w:p>
    <w:p w:rsidR="008D318D" w:rsidRDefault="008D318D">
      <w:pPr>
        <w:pStyle w:val="a4"/>
        <w:rPr>
          <w:sz w:val="24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pStyle w:val="a4"/>
        <w:numPr>
          <w:ilvl w:val="3"/>
          <w:numId w:val="18"/>
        </w:numPr>
        <w:tabs>
          <w:tab w:val="left" w:pos="2344"/>
        </w:tabs>
        <w:spacing w:before="69" w:line="235" w:lineRule="auto"/>
        <w:ind w:left="1226" w:right="6153" w:firstLine="758"/>
        <w:rPr>
          <w:sz w:val="24"/>
        </w:rPr>
      </w:pPr>
      <w:r>
        <w:rPr>
          <w:sz w:val="24"/>
        </w:rPr>
        <w:lastRenderedPageBreak/>
        <w:t>Увеличится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два</w:t>
      </w:r>
      <w:r>
        <w:rPr>
          <w:spacing w:val="-12"/>
          <w:sz w:val="24"/>
        </w:rPr>
        <w:t xml:space="preserve"> </w:t>
      </w:r>
      <w:r>
        <w:rPr>
          <w:sz w:val="24"/>
        </w:rPr>
        <w:t>раза Вес задания: 2 балла</w:t>
      </w:r>
    </w:p>
    <w:p w:rsidR="008D318D" w:rsidRDefault="008D318D">
      <w:pPr>
        <w:pStyle w:val="a3"/>
      </w:pPr>
    </w:p>
    <w:p w:rsidR="008D318D" w:rsidRDefault="008D318D">
      <w:pPr>
        <w:pStyle w:val="a3"/>
        <w:spacing w:before="12"/>
      </w:pPr>
    </w:p>
    <w:p w:rsidR="008D318D" w:rsidRDefault="00304807">
      <w:pPr>
        <w:pStyle w:val="a4"/>
        <w:numPr>
          <w:ilvl w:val="2"/>
          <w:numId w:val="18"/>
        </w:numPr>
        <w:tabs>
          <w:tab w:val="left" w:pos="1766"/>
        </w:tabs>
        <w:ind w:left="1226" w:right="1123" w:firstLine="0"/>
        <w:rPr>
          <w:sz w:val="24"/>
        </w:rPr>
      </w:pPr>
      <w:r>
        <w:rPr>
          <w:sz w:val="24"/>
        </w:rPr>
        <w:t>Каково</w:t>
      </w:r>
      <w:r>
        <w:rPr>
          <w:spacing w:val="-5"/>
          <w:sz w:val="24"/>
        </w:rPr>
        <w:t xml:space="preserve"> </w:t>
      </w:r>
      <w:r>
        <w:rPr>
          <w:sz w:val="24"/>
        </w:rPr>
        <w:t>эквивалентное</w:t>
      </w:r>
      <w:r>
        <w:rPr>
          <w:spacing w:val="-6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цепи,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рисунке,</w:t>
      </w:r>
      <w:r>
        <w:rPr>
          <w:spacing w:val="-5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все резисторы имеют одинаковые сопротивления, равные 2 Ом?</w:t>
      </w:r>
    </w:p>
    <w:p w:rsidR="008D318D" w:rsidRDefault="00304807">
      <w:pPr>
        <w:pStyle w:val="a3"/>
        <w:spacing w:before="19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1174750</wp:posOffset>
                </wp:positionH>
                <wp:positionV relativeFrom="paragraph">
                  <wp:posOffset>285115</wp:posOffset>
                </wp:positionV>
                <wp:extent cx="3548380" cy="924560"/>
                <wp:effectExtent l="0" t="0" r="0" b="0"/>
                <wp:wrapTopAndBottom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48379" cy="924560"/>
                          <a:chOff x="0" y="0"/>
                          <a:chExt cx="3548379" cy="92456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4762" y="461962"/>
                            <a:ext cx="7994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9465" h="1270">
                                <a:moveTo>
                                  <a:pt x="0" y="0"/>
                                </a:moveTo>
                                <a:lnTo>
                                  <a:pt x="799464" y="127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804227" y="119062"/>
                            <a:ext cx="2743835" cy="686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3835" h="686435">
                                <a:moveTo>
                                  <a:pt x="1269" y="0"/>
                                </a:moveTo>
                                <a:lnTo>
                                  <a:pt x="0" y="685800"/>
                                </a:lnTo>
                              </a:path>
                              <a:path w="2743835" h="686435">
                                <a:moveTo>
                                  <a:pt x="0" y="0"/>
                                </a:moveTo>
                                <a:lnTo>
                                  <a:pt x="115569" y="0"/>
                                </a:lnTo>
                              </a:path>
                              <a:path w="2743835" h="686435">
                                <a:moveTo>
                                  <a:pt x="0" y="685800"/>
                                </a:moveTo>
                                <a:lnTo>
                                  <a:pt x="115569" y="685800"/>
                                </a:lnTo>
                              </a:path>
                              <a:path w="2743835" h="686435">
                                <a:moveTo>
                                  <a:pt x="685800" y="0"/>
                                </a:moveTo>
                                <a:lnTo>
                                  <a:pt x="800735" y="0"/>
                                </a:lnTo>
                              </a:path>
                              <a:path w="2743835" h="686435">
                                <a:moveTo>
                                  <a:pt x="685800" y="685800"/>
                                </a:moveTo>
                                <a:lnTo>
                                  <a:pt x="800735" y="685800"/>
                                </a:lnTo>
                              </a:path>
                              <a:path w="2743835" h="686435">
                                <a:moveTo>
                                  <a:pt x="800735" y="0"/>
                                </a:moveTo>
                                <a:lnTo>
                                  <a:pt x="800735" y="685800"/>
                                </a:lnTo>
                              </a:path>
                              <a:path w="2743835" h="686435">
                                <a:moveTo>
                                  <a:pt x="800735" y="342900"/>
                                </a:moveTo>
                                <a:lnTo>
                                  <a:pt x="1372870" y="342900"/>
                                </a:lnTo>
                              </a:path>
                              <a:path w="2743835" h="686435">
                                <a:moveTo>
                                  <a:pt x="1372870" y="0"/>
                                </a:moveTo>
                                <a:lnTo>
                                  <a:pt x="1372870" y="685800"/>
                                </a:lnTo>
                              </a:path>
                              <a:path w="2743835" h="686435">
                                <a:moveTo>
                                  <a:pt x="1372870" y="0"/>
                                </a:moveTo>
                                <a:lnTo>
                                  <a:pt x="1486534" y="0"/>
                                </a:lnTo>
                              </a:path>
                              <a:path w="2743835" h="686435">
                                <a:moveTo>
                                  <a:pt x="1372870" y="685800"/>
                                </a:moveTo>
                                <a:lnTo>
                                  <a:pt x="1486534" y="686435"/>
                                </a:lnTo>
                              </a:path>
                              <a:path w="2743835" h="686435">
                                <a:moveTo>
                                  <a:pt x="2058670" y="0"/>
                                </a:moveTo>
                                <a:lnTo>
                                  <a:pt x="2172335" y="0"/>
                                </a:lnTo>
                              </a:path>
                              <a:path w="2743835" h="686435">
                                <a:moveTo>
                                  <a:pt x="2058670" y="685800"/>
                                </a:moveTo>
                                <a:lnTo>
                                  <a:pt x="2172335" y="685800"/>
                                </a:lnTo>
                              </a:path>
                              <a:path w="2743835" h="686435">
                                <a:moveTo>
                                  <a:pt x="2172335" y="0"/>
                                </a:moveTo>
                                <a:lnTo>
                                  <a:pt x="2172335" y="685800"/>
                                </a:lnTo>
                              </a:path>
                              <a:path w="2743835" h="686435">
                                <a:moveTo>
                                  <a:pt x="2172335" y="342900"/>
                                </a:moveTo>
                                <a:lnTo>
                                  <a:pt x="2743835" y="34290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2290762" y="689927"/>
                            <a:ext cx="570230" cy="22987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318D" w:rsidRDefault="00304807">
                              <w:pPr>
                                <w:spacing w:before="71" w:line="275" w:lineRule="exact"/>
                                <w:ind w:left="14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R4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919797" y="689927"/>
                            <a:ext cx="570230" cy="22987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318D" w:rsidRDefault="00304807">
                              <w:pPr>
                                <w:spacing w:before="71" w:line="275" w:lineRule="exact"/>
                                <w:ind w:left="14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R2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2290762" y="4762"/>
                            <a:ext cx="570230" cy="2286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318D" w:rsidRDefault="00304807">
                              <w:pPr>
                                <w:spacing w:before="73" w:line="272" w:lineRule="exact"/>
                                <w:ind w:left="14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R3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919797" y="4762"/>
                            <a:ext cx="570230" cy="31115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8D318D" w:rsidRDefault="00304807">
                              <w:pPr>
                                <w:spacing w:before="72"/>
                                <w:ind w:left="14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5"/>
                                  <w:position w:val="2"/>
                                  <w:sz w:val="24"/>
                                </w:rPr>
                                <w:t>R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26" style="position:absolute;margin-left:92.5pt;margin-top:22.45pt;width:279.4pt;height:72.8pt;z-index:-251659776;mso-wrap-distance-left:0;mso-wrap-distance-right:0;mso-position-horizontal-relative:page" coordsize="35483,9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">
                <v:shape id="Graphic 11" o:spid="_x0000_s1027" style="position:absolute;left:47;top:4619;width:7995;height:13;visibility:visible;mso-wrap-style:square;v-text-anchor:top" coordsize="7994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" path="m,l799464,1270e" filled="f" strokeweight=".26456mm">
                  <v:path arrowok="t"/>
                </v:shape>
                <v:shape id="Graphic 12" o:spid="_x0000_s1028" style="position:absolute;left:8042;top:1190;width:27438;height:6864;visibility:visible;mso-wrap-style:square;v-text-anchor:top" coordsize="2743835,686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" path="m1269,l,685800em,l115569,em,685800r115569,em685800,l800735,em685800,685800r114935,em800735,r,685800em800735,342900r572135,em1372870,r,685800em1372870,r113664,em1372870,685800r113664,635em2058670,r113665,em2058670,685800r113665,em2172335,r,685800em2172335,342900r571500,e" fill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3" o:spid="_x0000_s1029" type="#_x0000_t202" style="position:absolute;left:22907;top:6899;width:5702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" filled="f">
                  <v:textbox inset="0,0,0,0">
                    <w:txbxContent>
                      <w:p w:rsidR="008D318D" w:rsidRDefault="00304807">
                        <w:pPr>
                          <w:spacing w:before="71" w:line="275" w:lineRule="exact"/>
                          <w:ind w:left="147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R4</w:t>
                        </w:r>
                      </w:p>
                    </w:txbxContent>
                  </v:textbox>
                </v:shape>
                <v:shape id="Textbox 14" o:spid="_x0000_s1030" type="#_x0000_t202" style="position:absolute;left:9197;top:6899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" filled="f">
                  <v:textbox inset="0,0,0,0">
                    <w:txbxContent>
                      <w:p w:rsidR="008D318D" w:rsidRDefault="00304807">
                        <w:pPr>
                          <w:spacing w:before="71" w:line="275" w:lineRule="exact"/>
                          <w:ind w:left="145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R2</w:t>
                        </w:r>
                      </w:p>
                    </w:txbxContent>
                  </v:textbox>
                </v:shape>
                <v:shape id="Textbox 15" o:spid="_x0000_s1031" type="#_x0000_t202" style="position:absolute;left:22907;top:47;width:570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" filled="f">
                  <v:textbox inset="0,0,0,0">
                    <w:txbxContent>
                      <w:p w:rsidR="008D318D" w:rsidRDefault="00304807">
                        <w:pPr>
                          <w:spacing w:before="73" w:line="272" w:lineRule="exact"/>
                          <w:ind w:left="147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R3</w:t>
                        </w:r>
                      </w:p>
                    </w:txbxContent>
                  </v:textbox>
                </v:shape>
                <v:shape id="Textbox 16" o:spid="_x0000_s1032" type="#_x0000_t202" style="position:absolute;left:9197;top:47;width:5703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" filled="f">
                  <v:textbox inset="0,0,0,0">
                    <w:txbxContent>
                      <w:p w:rsidR="008D318D" w:rsidRDefault="00304807">
                        <w:pPr>
                          <w:spacing w:before="72"/>
                          <w:ind w:left="145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position w:val="2"/>
                            <w:sz w:val="24"/>
                          </w:rPr>
                          <w:t>R</w:t>
                        </w:r>
                        <w:r>
                          <w:rPr>
                            <w:spacing w:val="-5"/>
                            <w:sz w:val="16"/>
                          </w:rPr>
                          <w:t>1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8D318D" w:rsidRDefault="008D318D">
      <w:pPr>
        <w:pStyle w:val="a3"/>
        <w:spacing w:before="5"/>
      </w:pPr>
    </w:p>
    <w:p w:rsidR="008D318D" w:rsidRDefault="00304807">
      <w:pPr>
        <w:pStyle w:val="a3"/>
        <w:tabs>
          <w:tab w:val="left" w:pos="4780"/>
        </w:tabs>
        <w:spacing w:before="1"/>
        <w:ind w:left="1946"/>
      </w:pPr>
      <w:r>
        <w:t>1. 8 Ом</w:t>
      </w:r>
      <w:r>
        <w:rPr>
          <w:spacing w:val="29"/>
        </w:rPr>
        <w:t xml:space="preserve">  </w:t>
      </w:r>
      <w:r>
        <w:t>2. 2 Ом</w:t>
      </w:r>
      <w:r>
        <w:rPr>
          <w:spacing w:val="29"/>
        </w:rPr>
        <w:t xml:space="preserve">  </w:t>
      </w:r>
      <w:r>
        <w:t xml:space="preserve">3. 4 </w:t>
      </w:r>
      <w:r>
        <w:rPr>
          <w:spacing w:val="-5"/>
        </w:rPr>
        <w:t>Ом</w:t>
      </w:r>
      <w:r>
        <w:tab/>
        <w:t xml:space="preserve">4. 1 </w:t>
      </w:r>
      <w:r>
        <w:rPr>
          <w:spacing w:val="-5"/>
        </w:rPr>
        <w:t>Ом</w:t>
      </w:r>
    </w:p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4 </w:t>
      </w:r>
      <w:r>
        <w:rPr>
          <w:spacing w:val="-4"/>
        </w:rPr>
        <w:t>балла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18"/>
        </w:numPr>
        <w:tabs>
          <w:tab w:val="left" w:pos="1766"/>
        </w:tabs>
        <w:ind w:left="1226" w:right="741" w:firstLine="0"/>
        <w:rPr>
          <w:sz w:val="24"/>
        </w:rPr>
      </w:pPr>
      <w:r>
        <w:rPr>
          <w:sz w:val="24"/>
        </w:rPr>
        <w:t>Какова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потеря напряжения , если сопротивление одного провода </w:t>
      </w:r>
      <w:r>
        <w:rPr>
          <w:sz w:val="24"/>
        </w:rPr>
        <w:t>двухпроводной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</w:t>
      </w:r>
      <w:r>
        <w:rPr>
          <w:spacing w:val="-2"/>
          <w:sz w:val="24"/>
        </w:rPr>
        <w:t xml:space="preserve"> </w:t>
      </w:r>
      <w:r>
        <w:rPr>
          <w:sz w:val="24"/>
        </w:rPr>
        <w:t>0,05</w:t>
      </w:r>
      <w:r>
        <w:rPr>
          <w:spacing w:val="-2"/>
          <w:sz w:val="24"/>
        </w:rPr>
        <w:t xml:space="preserve"> </w:t>
      </w:r>
      <w:r>
        <w:rPr>
          <w:sz w:val="24"/>
        </w:rPr>
        <w:t>Ом</w:t>
      </w:r>
      <w:r>
        <w:rPr>
          <w:spacing w:val="-4"/>
          <w:sz w:val="24"/>
        </w:rPr>
        <w:t xml:space="preserve"> 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нагрузку</w:t>
      </w:r>
      <w:r>
        <w:rPr>
          <w:spacing w:val="-2"/>
          <w:sz w:val="24"/>
        </w:rPr>
        <w:t xml:space="preserve"> </w:t>
      </w:r>
      <w:r>
        <w:rPr>
          <w:sz w:val="24"/>
        </w:rPr>
        <w:t>течет</w:t>
      </w:r>
      <w:r>
        <w:rPr>
          <w:spacing w:val="-2"/>
          <w:sz w:val="24"/>
        </w:rPr>
        <w:t xml:space="preserve"> </w:t>
      </w:r>
      <w:r>
        <w:rPr>
          <w:sz w:val="24"/>
        </w:rPr>
        <w:t>ток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10 </w:t>
      </w:r>
      <w:r>
        <w:rPr>
          <w:spacing w:val="-6"/>
          <w:sz w:val="24"/>
        </w:rPr>
        <w:t>А?</w:t>
      </w:r>
    </w:p>
    <w:p w:rsidR="008D318D" w:rsidRDefault="00304807">
      <w:pPr>
        <w:pStyle w:val="a3"/>
        <w:tabs>
          <w:tab w:val="left" w:pos="2466"/>
          <w:tab w:val="left" w:pos="3527"/>
        </w:tabs>
        <w:ind w:left="1226"/>
      </w:pPr>
      <w:r>
        <w:t xml:space="preserve">1. 0,5 </w:t>
      </w:r>
      <w:r>
        <w:rPr>
          <w:spacing w:val="-10"/>
        </w:rPr>
        <w:t>В</w:t>
      </w:r>
      <w:r>
        <w:tab/>
        <w:t xml:space="preserve">2. 1 </w:t>
      </w:r>
      <w:r>
        <w:rPr>
          <w:spacing w:val="-10"/>
        </w:rPr>
        <w:t>В</w:t>
      </w:r>
      <w:r>
        <w:tab/>
        <w:t>3.</w:t>
      </w:r>
      <w:r>
        <w:rPr>
          <w:spacing w:val="-4"/>
        </w:rPr>
        <w:t xml:space="preserve"> </w:t>
      </w:r>
      <w:r>
        <w:t>2</w:t>
      </w:r>
      <w:r>
        <w:rPr>
          <w:spacing w:val="-1"/>
        </w:rPr>
        <w:t xml:space="preserve"> </w:t>
      </w:r>
      <w:r>
        <w:rPr>
          <w:spacing w:val="-10"/>
        </w:rPr>
        <w:t>В</w:t>
      </w:r>
    </w:p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304807">
      <w:pPr>
        <w:pStyle w:val="a4"/>
        <w:numPr>
          <w:ilvl w:val="2"/>
          <w:numId w:val="18"/>
        </w:numPr>
        <w:tabs>
          <w:tab w:val="left" w:pos="1766"/>
        </w:tabs>
        <w:ind w:left="1226" w:right="1501" w:firstLine="0"/>
        <w:rPr>
          <w:sz w:val="24"/>
        </w:rPr>
      </w:pPr>
      <w:r>
        <w:rPr>
          <w:sz w:val="24"/>
        </w:rPr>
        <w:t>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ниже</w:t>
      </w:r>
      <w:r>
        <w:rPr>
          <w:spacing w:val="-6"/>
          <w:sz w:val="24"/>
        </w:rPr>
        <w:t xml:space="preserve"> </w:t>
      </w:r>
      <w:r>
        <w:rPr>
          <w:sz w:val="24"/>
        </w:rPr>
        <w:t>соотношений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первому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закону </w:t>
      </w:r>
      <w:r>
        <w:rPr>
          <w:spacing w:val="-2"/>
          <w:sz w:val="24"/>
        </w:rPr>
        <w:t>Кирхгофа?</w:t>
      </w:r>
    </w:p>
    <w:p w:rsidR="008D318D" w:rsidRDefault="00304807">
      <w:pPr>
        <w:pStyle w:val="a4"/>
        <w:numPr>
          <w:ilvl w:val="0"/>
          <w:numId w:val="19"/>
        </w:numPr>
        <w:tabs>
          <w:tab w:val="left" w:pos="1466"/>
          <w:tab w:val="left" w:pos="4512"/>
        </w:tabs>
        <w:spacing w:before="18" w:line="368" w:lineRule="exact"/>
        <w:rPr>
          <w:i/>
          <w:position w:val="14"/>
          <w:sz w:val="23"/>
        </w:rPr>
      </w:pPr>
      <w:r>
        <w:rPr>
          <w:i/>
          <w:noProof/>
          <w:position w:val="14"/>
          <w:sz w:val="23"/>
          <w:lang w:eastAsia="ru-RU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3848735</wp:posOffset>
                </wp:positionH>
                <wp:positionV relativeFrom="paragraph">
                  <wp:posOffset>201930</wp:posOffset>
                </wp:positionV>
                <wp:extent cx="123190" cy="1270"/>
                <wp:effectExtent l="0" t="0" r="0" b="0"/>
                <wp:wrapNone/>
                <wp:docPr id="17" name="Graphi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18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3189">
                              <a:moveTo>
                                <a:pt x="0" y="0"/>
                              </a:moveTo>
                              <a:lnTo>
                                <a:pt x="122938" y="0"/>
                              </a:lnTo>
                            </a:path>
                          </a:pathLst>
                        </a:custGeom>
                        <a:ln w="66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C36186" id="Graphic 17" o:spid="_x0000_s1026" style="position:absolute;margin-left:303.05pt;margin-top:15.9pt;width:9.7pt;height:.1pt;z-index:-2516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31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" path="m,l122938,e" filled="f" strokeweight=".18428mm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>∑</w:t>
      </w:r>
      <w:r>
        <w:rPr>
          <w:spacing w:val="-2"/>
          <w:sz w:val="24"/>
        </w:rPr>
        <w:t xml:space="preserve"> </w:t>
      </w:r>
      <w:r>
        <w:rPr>
          <w:sz w:val="24"/>
        </w:rPr>
        <w:t>Е =0</w:t>
      </w:r>
      <w:r>
        <w:rPr>
          <w:spacing w:val="29"/>
          <w:sz w:val="24"/>
        </w:rPr>
        <w:t xml:space="preserve">  </w:t>
      </w:r>
      <w:r>
        <w:rPr>
          <w:sz w:val="24"/>
        </w:rPr>
        <w:t>2.</w:t>
      </w:r>
      <w:r>
        <w:rPr>
          <w:spacing w:val="1"/>
          <w:sz w:val="24"/>
        </w:rPr>
        <w:t xml:space="preserve"> </w:t>
      </w:r>
      <w:r>
        <w:rPr>
          <w:sz w:val="24"/>
        </w:rPr>
        <w:t>∑</w:t>
      </w:r>
      <w:r>
        <w:rPr>
          <w:spacing w:val="1"/>
          <w:sz w:val="24"/>
        </w:rPr>
        <w:t xml:space="preserve"> </w:t>
      </w:r>
      <w:r>
        <w:rPr>
          <w:sz w:val="24"/>
        </w:rPr>
        <w:t>I=0</w:t>
      </w:r>
      <w:r>
        <w:rPr>
          <w:spacing w:val="60"/>
          <w:sz w:val="24"/>
        </w:rPr>
        <w:t xml:space="preserve"> </w:t>
      </w:r>
      <w:r>
        <w:rPr>
          <w:sz w:val="24"/>
        </w:rPr>
        <w:t>3</w:t>
      </w:r>
      <w:r>
        <w:rPr>
          <w:spacing w:val="59"/>
          <w:sz w:val="24"/>
        </w:rPr>
        <w:t xml:space="preserve"> </w:t>
      </w:r>
      <w:r>
        <w:rPr>
          <w:sz w:val="24"/>
        </w:rPr>
        <w:t>∑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R=0</w:t>
      </w:r>
      <w:r>
        <w:rPr>
          <w:sz w:val="24"/>
        </w:rPr>
        <w:tab/>
        <w:t>4.</w:t>
      </w:r>
      <w:r>
        <w:rPr>
          <w:spacing w:val="-3"/>
          <w:sz w:val="24"/>
        </w:rPr>
        <w:t xml:space="preserve"> </w:t>
      </w:r>
      <w:r>
        <w:rPr>
          <w:sz w:val="24"/>
        </w:rPr>
        <w:t>I=</w:t>
      </w:r>
      <w:r>
        <w:rPr>
          <w:spacing w:val="70"/>
          <w:sz w:val="24"/>
        </w:rPr>
        <w:t xml:space="preserve"> </w:t>
      </w:r>
      <w:r>
        <w:rPr>
          <w:i/>
          <w:spacing w:val="-10"/>
          <w:position w:val="14"/>
          <w:sz w:val="23"/>
        </w:rPr>
        <w:t>u</w:t>
      </w:r>
    </w:p>
    <w:p w:rsidR="008D318D" w:rsidRDefault="00304807">
      <w:pPr>
        <w:spacing w:line="226" w:lineRule="exact"/>
        <w:ind w:left="1574" w:right="2008"/>
        <w:jc w:val="center"/>
        <w:rPr>
          <w:i/>
          <w:sz w:val="23"/>
        </w:rPr>
      </w:pPr>
      <w:r>
        <w:rPr>
          <w:i/>
          <w:spacing w:val="-10"/>
          <w:w w:val="105"/>
          <w:sz w:val="23"/>
        </w:rPr>
        <w:t>R</w:t>
      </w:r>
    </w:p>
    <w:p w:rsidR="008D318D" w:rsidRDefault="00304807">
      <w:pPr>
        <w:pStyle w:val="a3"/>
        <w:ind w:left="1226"/>
      </w:pPr>
      <w:r>
        <w:t>Вес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1"/>
        </w:rPr>
        <w:t xml:space="preserve"> </w:t>
      </w:r>
      <w:r>
        <w:t xml:space="preserve">1 </w:t>
      </w:r>
      <w:r>
        <w:rPr>
          <w:spacing w:val="-4"/>
        </w:rPr>
        <w:t>балл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20"/>
        </w:numPr>
        <w:tabs>
          <w:tab w:val="left" w:pos="1825"/>
        </w:tabs>
        <w:ind w:right="5229" w:firstLine="599"/>
        <w:jc w:val="left"/>
        <w:rPr>
          <w:sz w:val="24"/>
        </w:rPr>
      </w:pP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магнитным</w:t>
      </w:r>
      <w:r>
        <w:rPr>
          <w:spacing w:val="-12"/>
          <w:sz w:val="24"/>
        </w:rPr>
        <w:t xml:space="preserve"> </w:t>
      </w:r>
      <w:r>
        <w:rPr>
          <w:sz w:val="24"/>
        </w:rPr>
        <w:t>материалам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относятся </w:t>
      </w:r>
      <w:r>
        <w:rPr>
          <w:spacing w:val="-2"/>
          <w:sz w:val="24"/>
        </w:rPr>
        <w:t>1.Железо</w:t>
      </w:r>
    </w:p>
    <w:p w:rsidR="008D318D" w:rsidRDefault="00304807">
      <w:pPr>
        <w:pStyle w:val="a4"/>
        <w:numPr>
          <w:ilvl w:val="0"/>
          <w:numId w:val="19"/>
        </w:numPr>
        <w:tabs>
          <w:tab w:val="left" w:pos="1430"/>
        </w:tabs>
        <w:ind w:left="1252" w:right="8198" w:firstLine="0"/>
        <w:rPr>
          <w:sz w:val="24"/>
        </w:rPr>
      </w:pPr>
      <w:r>
        <w:rPr>
          <w:spacing w:val="-2"/>
          <w:sz w:val="24"/>
        </w:rPr>
        <w:t>Алюминий 3.Кремний 4.Медь</w:t>
      </w:r>
    </w:p>
    <w:p w:rsidR="008D318D" w:rsidRDefault="00304807">
      <w:pPr>
        <w:pStyle w:val="a3"/>
        <w:ind w:left="1406"/>
      </w:pPr>
      <w:r>
        <w:t>Вес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4"/>
        </w:rPr>
        <w:t>балл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20"/>
        </w:numPr>
        <w:tabs>
          <w:tab w:val="left" w:pos="1766"/>
        </w:tabs>
        <w:ind w:left="1226" w:right="976" w:firstLine="0"/>
        <w:jc w:val="left"/>
        <w:rPr>
          <w:sz w:val="24"/>
        </w:rPr>
      </w:pPr>
      <w:r>
        <w:rPr>
          <w:sz w:val="24"/>
        </w:rPr>
        <w:t>Найдите</w:t>
      </w:r>
      <w:r>
        <w:rPr>
          <w:spacing w:val="-5"/>
          <w:sz w:val="24"/>
        </w:rPr>
        <w:t xml:space="preserve"> </w:t>
      </w:r>
      <w:r>
        <w:rPr>
          <w:sz w:val="24"/>
        </w:rPr>
        <w:t>окончание</w:t>
      </w:r>
      <w:r>
        <w:rPr>
          <w:spacing w:val="-6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6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7"/>
          <w:sz w:val="24"/>
        </w:rPr>
        <w:t xml:space="preserve"> </w:t>
      </w:r>
      <w:r>
        <w:rPr>
          <w:sz w:val="24"/>
        </w:rPr>
        <w:t>полно</w:t>
      </w:r>
      <w:r>
        <w:rPr>
          <w:spacing w:val="-5"/>
          <w:sz w:val="24"/>
        </w:rPr>
        <w:t xml:space="preserve"> </w:t>
      </w:r>
      <w:r>
        <w:rPr>
          <w:sz w:val="24"/>
        </w:rPr>
        <w:t>отражает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сущность явления электромагнитной индукции: «В замкнутом контуре появляется электрический </w:t>
      </w:r>
      <w:r>
        <w:rPr>
          <w:sz w:val="24"/>
        </w:rPr>
        <w:t>ток...»:</w:t>
      </w:r>
    </w:p>
    <w:p w:rsidR="008D318D" w:rsidRDefault="00304807">
      <w:pPr>
        <w:pStyle w:val="a4"/>
        <w:numPr>
          <w:ilvl w:val="0"/>
          <w:numId w:val="21"/>
        </w:numPr>
        <w:tabs>
          <w:tab w:val="left" w:pos="1406"/>
        </w:tabs>
        <w:ind w:left="1406" w:hanging="180"/>
        <w:rPr>
          <w:sz w:val="24"/>
        </w:rPr>
      </w:pP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магнитный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поток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3"/>
          <w:sz w:val="24"/>
        </w:rPr>
        <w:t xml:space="preserve"> </w:t>
      </w:r>
      <w:r>
        <w:rPr>
          <w:sz w:val="24"/>
        </w:rPr>
        <w:t>него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равен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нулю.</w:t>
      </w:r>
    </w:p>
    <w:p w:rsidR="008D318D" w:rsidRDefault="00304807">
      <w:pPr>
        <w:pStyle w:val="a4"/>
        <w:numPr>
          <w:ilvl w:val="0"/>
          <w:numId w:val="21"/>
        </w:numPr>
        <w:tabs>
          <w:tab w:val="left" w:pos="1404"/>
        </w:tabs>
        <w:spacing w:before="1"/>
        <w:ind w:left="1404" w:hanging="178"/>
        <w:rPr>
          <w:sz w:val="24"/>
        </w:rPr>
      </w:pP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потока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него.</w:t>
      </w:r>
    </w:p>
    <w:p w:rsidR="008D318D" w:rsidRDefault="00304807">
      <w:pPr>
        <w:pStyle w:val="a4"/>
        <w:numPr>
          <w:ilvl w:val="0"/>
          <w:numId w:val="21"/>
        </w:numPr>
        <w:tabs>
          <w:tab w:val="left" w:pos="1406"/>
        </w:tabs>
        <w:ind w:left="1406" w:hanging="180"/>
        <w:rPr>
          <w:sz w:val="24"/>
        </w:rPr>
      </w:pP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потока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него.</w:t>
      </w:r>
    </w:p>
    <w:p w:rsidR="008D318D" w:rsidRDefault="00304807">
      <w:pPr>
        <w:pStyle w:val="a4"/>
        <w:numPr>
          <w:ilvl w:val="0"/>
          <w:numId w:val="21"/>
        </w:numPr>
        <w:tabs>
          <w:tab w:val="left" w:pos="1406"/>
        </w:tabs>
        <w:ind w:left="1406" w:right="4407" w:hanging="180"/>
        <w:rPr>
          <w:sz w:val="24"/>
        </w:rPr>
      </w:pPr>
      <w:r>
        <w:rPr>
          <w:spacing w:val="-6"/>
          <w:sz w:val="24"/>
        </w:rPr>
        <w:t xml:space="preserve"> </w:t>
      </w:r>
      <w:r>
        <w:rPr>
          <w:sz w:val="24"/>
        </w:rPr>
        <w:t>​При</w:t>
      </w:r>
      <w:r>
        <w:rPr>
          <w:spacing w:val="-6"/>
          <w:sz w:val="24"/>
        </w:rPr>
        <w:t xml:space="preserve"> </w:t>
      </w:r>
      <w:r>
        <w:rPr>
          <w:sz w:val="24"/>
        </w:rPr>
        <w:t>уменьшении</w:t>
      </w:r>
      <w:r>
        <w:rPr>
          <w:spacing w:val="-6"/>
          <w:sz w:val="24"/>
        </w:rPr>
        <w:t xml:space="preserve"> </w:t>
      </w:r>
      <w:r>
        <w:rPr>
          <w:sz w:val="24"/>
        </w:rPr>
        <w:t>магнитного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потока</w:t>
      </w:r>
      <w:r>
        <w:rPr>
          <w:spacing w:val="-7"/>
          <w:sz w:val="24"/>
        </w:rPr>
        <w:t xml:space="preserve"> </w:t>
      </w:r>
      <w:r>
        <w:rPr>
          <w:sz w:val="24"/>
        </w:rPr>
        <w:t>через</w:t>
      </w:r>
      <w:r>
        <w:rPr>
          <w:spacing w:val="-6"/>
          <w:sz w:val="24"/>
        </w:rPr>
        <w:t xml:space="preserve"> </w:t>
      </w:r>
      <w:r>
        <w:rPr>
          <w:sz w:val="24"/>
        </w:rPr>
        <w:t>него Вес задания : 1 балл</w:t>
      </w:r>
    </w:p>
    <w:p w:rsidR="008D318D" w:rsidRDefault="00304807">
      <w:pPr>
        <w:pStyle w:val="a4"/>
        <w:numPr>
          <w:ilvl w:val="2"/>
          <w:numId w:val="22"/>
        </w:numPr>
        <w:tabs>
          <w:tab w:val="left" w:pos="1765"/>
        </w:tabs>
        <w:spacing w:before="199" w:line="370" w:lineRule="atLeast"/>
        <w:ind w:right="1066" w:firstLine="479"/>
        <w:rPr>
          <w:sz w:val="24"/>
        </w:rPr>
      </w:pPr>
      <w:r>
        <w:rPr>
          <w:sz w:val="24"/>
        </w:rPr>
        <w:t>Напряжение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цепи</w:t>
      </w:r>
      <w:r>
        <w:rPr>
          <w:spacing w:val="-6"/>
          <w:sz w:val="24"/>
        </w:rPr>
        <w:t xml:space="preserve"> </w:t>
      </w:r>
      <w:r>
        <w:rPr>
          <w:sz w:val="24"/>
        </w:rPr>
        <w:t>переменного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тока</w:t>
      </w:r>
      <w:r>
        <w:rPr>
          <w:spacing w:val="-7"/>
          <w:sz w:val="24"/>
        </w:rPr>
        <w:t xml:space="preserve"> </w:t>
      </w:r>
      <w:r>
        <w:rPr>
          <w:sz w:val="24"/>
        </w:rPr>
        <w:t>изменяетс</w:t>
      </w:r>
      <w:r>
        <w:rPr>
          <w:sz w:val="24"/>
        </w:rPr>
        <w:t>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закону</w:t>
      </w:r>
      <w:r>
        <w:rPr>
          <w:spacing w:val="-9"/>
          <w:sz w:val="24"/>
        </w:rPr>
        <w:t xml:space="preserve"> </w:t>
      </w:r>
      <w:r>
        <w:rPr>
          <w:sz w:val="24"/>
        </w:rPr>
        <w:t>U=280</w:t>
      </w:r>
      <w:r>
        <w:rPr>
          <w:spacing w:val="-6"/>
          <w:sz w:val="24"/>
        </w:rPr>
        <w:t xml:space="preserve"> </w:t>
      </w:r>
      <w:r>
        <w:rPr>
          <w:sz w:val="24"/>
        </w:rPr>
        <w:t>cos200</w:t>
      </w:r>
      <w:r>
        <w:rPr>
          <w:rFonts w:ascii="Arial MT" w:hAnsi="Arial MT"/>
          <w:sz w:val="24"/>
        </w:rPr>
        <w:t>π</w:t>
      </w:r>
      <w:r>
        <w:rPr>
          <w:rFonts w:ascii="Arial MT" w:hAnsi="Arial MT"/>
          <w:spacing w:val="-13"/>
          <w:sz w:val="24"/>
        </w:rPr>
        <w:t xml:space="preserve"> </w:t>
      </w:r>
      <w:r>
        <w:rPr>
          <w:sz w:val="24"/>
        </w:rPr>
        <w:t>t. Чему равны период и частота колебаний?</w:t>
      </w:r>
    </w:p>
    <w:p w:rsidR="008D318D" w:rsidRDefault="00304807">
      <w:pPr>
        <w:pStyle w:val="a3"/>
        <w:spacing w:before="2"/>
        <w:ind w:left="1226"/>
      </w:pPr>
      <w:r>
        <w:t>1.0,01</w:t>
      </w:r>
      <w:r>
        <w:rPr>
          <w:spacing w:val="-1"/>
        </w:rPr>
        <w:t xml:space="preserve"> </w:t>
      </w:r>
      <w:r>
        <w:t xml:space="preserve">с, 100 </w:t>
      </w:r>
      <w:r>
        <w:rPr>
          <w:spacing w:val="-5"/>
        </w:rPr>
        <w:t>Гц.</w:t>
      </w:r>
    </w:p>
    <w:p w:rsidR="008D318D" w:rsidRDefault="00304807">
      <w:pPr>
        <w:pStyle w:val="a3"/>
        <w:ind w:left="1226"/>
      </w:pPr>
      <w:r>
        <w:t>2.0,005</w:t>
      </w:r>
      <w:r>
        <w:rPr>
          <w:spacing w:val="-1"/>
        </w:rPr>
        <w:t xml:space="preserve"> </w:t>
      </w:r>
      <w:r>
        <w:t xml:space="preserve">с, 200 </w:t>
      </w:r>
      <w:r>
        <w:rPr>
          <w:spacing w:val="-5"/>
        </w:rPr>
        <w:t>Гц.</w:t>
      </w:r>
    </w:p>
    <w:p w:rsidR="008D318D" w:rsidRDefault="00304807">
      <w:pPr>
        <w:pStyle w:val="a3"/>
        <w:ind w:left="1226"/>
      </w:pPr>
      <w:r>
        <w:t>3.0,002</w:t>
      </w:r>
      <w:r>
        <w:rPr>
          <w:spacing w:val="-1"/>
        </w:rPr>
        <w:t xml:space="preserve"> </w:t>
      </w:r>
      <w:r>
        <w:t>с, 200π</w:t>
      </w:r>
      <w:r>
        <w:rPr>
          <w:spacing w:val="60"/>
        </w:rPr>
        <w:t xml:space="preserve"> </w:t>
      </w:r>
      <w:r>
        <w:rPr>
          <w:spacing w:val="-5"/>
        </w:rPr>
        <w:t>Гц.</w:t>
      </w:r>
    </w:p>
    <w:p w:rsidR="008D318D" w:rsidRDefault="00304807">
      <w:pPr>
        <w:pStyle w:val="a3"/>
        <w:ind w:left="1226"/>
      </w:pPr>
      <w:r>
        <w:t>4.0,0035</w:t>
      </w:r>
      <w:r>
        <w:rPr>
          <w:spacing w:val="-1"/>
        </w:rPr>
        <w:t xml:space="preserve"> </w:t>
      </w:r>
      <w:r>
        <w:t>с, 400π</w:t>
      </w:r>
      <w:r>
        <w:rPr>
          <w:spacing w:val="60"/>
        </w:rPr>
        <w:t xml:space="preserve"> </w:t>
      </w:r>
      <w:r>
        <w:rPr>
          <w:spacing w:val="-5"/>
        </w:rPr>
        <w:t>Гц</w:t>
      </w:r>
    </w:p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4</w:t>
      </w:r>
      <w:r>
        <w:rPr>
          <w:spacing w:val="2"/>
        </w:rPr>
        <w:t xml:space="preserve"> </w:t>
      </w:r>
      <w:r>
        <w:rPr>
          <w:spacing w:val="-4"/>
        </w:rPr>
        <w:t>балла</w:t>
      </w:r>
    </w:p>
    <w:p w:rsidR="008D318D" w:rsidRDefault="008D318D">
      <w:pPr>
        <w:pStyle w:val="a3"/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pStyle w:val="a4"/>
        <w:numPr>
          <w:ilvl w:val="2"/>
          <w:numId w:val="23"/>
        </w:numPr>
        <w:tabs>
          <w:tab w:val="left" w:pos="1706"/>
        </w:tabs>
        <w:spacing w:before="61"/>
        <w:ind w:left="1706" w:hanging="540"/>
        <w:rPr>
          <w:sz w:val="24"/>
        </w:rPr>
      </w:pPr>
      <w:r>
        <w:rPr>
          <w:sz w:val="24"/>
        </w:rPr>
        <w:lastRenderedPageBreak/>
        <w:t>Амперметр</w:t>
      </w:r>
      <w:r>
        <w:rPr>
          <w:spacing w:val="-4"/>
          <w:sz w:val="24"/>
        </w:rPr>
        <w:t xml:space="preserve"> </w:t>
      </w:r>
      <w:r>
        <w:rPr>
          <w:sz w:val="24"/>
        </w:rPr>
        <w:t>– это</w:t>
      </w:r>
      <w:r>
        <w:rPr>
          <w:spacing w:val="-3"/>
          <w:sz w:val="24"/>
        </w:rPr>
        <w:t xml:space="preserve"> </w:t>
      </w:r>
      <w:r>
        <w:rPr>
          <w:sz w:val="24"/>
        </w:rPr>
        <w:t>прибор,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1"/>
          <w:sz w:val="24"/>
        </w:rPr>
        <w:t xml:space="preserve"> </w:t>
      </w:r>
      <w:r>
        <w:rPr>
          <w:sz w:val="24"/>
        </w:rPr>
        <w:t>служит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цепи:</w:t>
      </w:r>
    </w:p>
    <w:p w:rsidR="008D318D" w:rsidRDefault="00304807">
      <w:pPr>
        <w:pStyle w:val="a3"/>
        <w:ind w:left="1166"/>
      </w:pPr>
      <w:r>
        <w:t>1.</w:t>
      </w:r>
      <w:r>
        <w:rPr>
          <w:spacing w:val="-2"/>
        </w:rPr>
        <w:t xml:space="preserve"> Сопротивления</w:t>
      </w:r>
    </w:p>
    <w:p w:rsidR="008D318D" w:rsidRDefault="00304807">
      <w:pPr>
        <w:pStyle w:val="a4"/>
        <w:numPr>
          <w:ilvl w:val="0"/>
          <w:numId w:val="24"/>
        </w:numPr>
        <w:tabs>
          <w:tab w:val="left" w:pos="1346"/>
        </w:tabs>
        <w:rPr>
          <w:sz w:val="24"/>
        </w:rPr>
      </w:pPr>
      <w:r>
        <w:rPr>
          <w:sz w:val="24"/>
        </w:rPr>
        <w:t>.Силы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тока</w:t>
      </w:r>
    </w:p>
    <w:p w:rsidR="008D318D" w:rsidRDefault="00304807">
      <w:pPr>
        <w:pStyle w:val="a4"/>
        <w:numPr>
          <w:ilvl w:val="0"/>
          <w:numId w:val="24"/>
        </w:numPr>
        <w:tabs>
          <w:tab w:val="left" w:pos="1406"/>
        </w:tabs>
        <w:ind w:left="1406" w:hanging="240"/>
        <w:rPr>
          <w:sz w:val="24"/>
        </w:rPr>
      </w:pPr>
      <w:r>
        <w:rPr>
          <w:spacing w:val="-2"/>
          <w:sz w:val="24"/>
        </w:rPr>
        <w:t>Напряжения</w:t>
      </w:r>
    </w:p>
    <w:p w:rsidR="008D318D" w:rsidRDefault="00304807">
      <w:pPr>
        <w:pStyle w:val="a4"/>
        <w:numPr>
          <w:ilvl w:val="0"/>
          <w:numId w:val="24"/>
        </w:numPr>
        <w:tabs>
          <w:tab w:val="left" w:pos="1346"/>
        </w:tabs>
        <w:rPr>
          <w:sz w:val="24"/>
        </w:rPr>
      </w:pPr>
      <w:r>
        <w:rPr>
          <w:spacing w:val="-2"/>
          <w:sz w:val="24"/>
        </w:rPr>
        <w:t>.Мощности</w:t>
      </w:r>
    </w:p>
    <w:p w:rsidR="008D318D" w:rsidRDefault="00304807">
      <w:pPr>
        <w:pStyle w:val="a3"/>
        <w:ind w:left="1226"/>
      </w:pPr>
      <w:r>
        <w:t>Вес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4"/>
        </w:rPr>
        <w:t>балл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23"/>
        </w:numPr>
        <w:tabs>
          <w:tab w:val="left" w:pos="1766"/>
        </w:tabs>
        <w:ind w:left="1766" w:hanging="540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обмотка</w:t>
      </w:r>
      <w:r>
        <w:rPr>
          <w:spacing w:val="-2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токовая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обмотка</w:t>
      </w:r>
      <w:r>
        <w:rPr>
          <w:spacing w:val="-2"/>
          <w:sz w:val="24"/>
        </w:rPr>
        <w:t xml:space="preserve"> ваттметра?</w:t>
      </w:r>
    </w:p>
    <w:p w:rsidR="008D318D" w:rsidRDefault="00304807">
      <w:pPr>
        <w:pStyle w:val="a4"/>
        <w:numPr>
          <w:ilvl w:val="0"/>
          <w:numId w:val="25"/>
        </w:numPr>
        <w:tabs>
          <w:tab w:val="left" w:pos="1466"/>
        </w:tabs>
        <w:rPr>
          <w:sz w:val="24"/>
        </w:rPr>
      </w:pPr>
      <w:r>
        <w:rPr>
          <w:sz w:val="24"/>
        </w:rPr>
        <w:t>Обе</w:t>
      </w:r>
      <w:r>
        <w:rPr>
          <w:spacing w:val="-2"/>
          <w:sz w:val="24"/>
        </w:rPr>
        <w:t xml:space="preserve"> </w:t>
      </w:r>
      <w:r>
        <w:rPr>
          <w:sz w:val="24"/>
        </w:rPr>
        <w:t>обмотки</w:t>
      </w:r>
      <w:r>
        <w:rPr>
          <w:spacing w:val="61"/>
          <w:sz w:val="24"/>
        </w:rPr>
        <w:t xml:space="preserve"> </w:t>
      </w:r>
      <w:r>
        <w:rPr>
          <w:spacing w:val="-2"/>
          <w:sz w:val="24"/>
        </w:rPr>
        <w:t>последовательно</w:t>
      </w:r>
    </w:p>
    <w:p w:rsidR="008D318D" w:rsidRDefault="00304807">
      <w:pPr>
        <w:pStyle w:val="a4"/>
        <w:numPr>
          <w:ilvl w:val="0"/>
          <w:numId w:val="25"/>
        </w:numPr>
        <w:tabs>
          <w:tab w:val="left" w:pos="1466"/>
        </w:tabs>
        <w:rPr>
          <w:sz w:val="24"/>
        </w:rPr>
      </w:pPr>
      <w:r>
        <w:rPr>
          <w:sz w:val="24"/>
        </w:rPr>
        <w:t>Обмотка</w:t>
      </w:r>
      <w:r>
        <w:rPr>
          <w:spacing w:val="-7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последовательно,</w:t>
      </w:r>
      <w:r>
        <w:rPr>
          <w:spacing w:val="-3"/>
          <w:sz w:val="24"/>
        </w:rPr>
        <w:t xml:space="preserve"> </w:t>
      </w:r>
      <w:r>
        <w:rPr>
          <w:sz w:val="24"/>
        </w:rPr>
        <w:t>токовая-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параллельно</w:t>
      </w:r>
    </w:p>
    <w:p w:rsidR="008D318D" w:rsidRDefault="00304807">
      <w:pPr>
        <w:pStyle w:val="a4"/>
        <w:numPr>
          <w:ilvl w:val="0"/>
          <w:numId w:val="25"/>
        </w:numPr>
        <w:tabs>
          <w:tab w:val="left" w:pos="1466"/>
        </w:tabs>
        <w:ind w:left="1226" w:right="2745" w:firstLine="0"/>
        <w:rPr>
          <w:sz w:val="24"/>
        </w:rPr>
      </w:pPr>
      <w:r>
        <w:rPr>
          <w:sz w:val="24"/>
        </w:rPr>
        <w:t>Обмотка</w:t>
      </w:r>
      <w:r>
        <w:rPr>
          <w:spacing w:val="-6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параллельно,</w:t>
      </w:r>
      <w:r>
        <w:rPr>
          <w:spacing w:val="-5"/>
          <w:sz w:val="24"/>
        </w:rPr>
        <w:t xml:space="preserve"> </w:t>
      </w:r>
      <w:r>
        <w:rPr>
          <w:sz w:val="24"/>
        </w:rPr>
        <w:t>токовая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 Вес задания :2 балла</w:t>
      </w:r>
    </w:p>
    <w:p w:rsidR="008D318D" w:rsidRDefault="008D318D">
      <w:pPr>
        <w:pStyle w:val="a3"/>
        <w:spacing w:before="1"/>
      </w:pPr>
    </w:p>
    <w:p w:rsidR="008D318D" w:rsidRDefault="00304807">
      <w:pPr>
        <w:pStyle w:val="a3"/>
        <w:ind w:left="1226" w:right="808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2093595</wp:posOffset>
                </wp:positionH>
                <wp:positionV relativeFrom="paragraph">
                  <wp:posOffset>350520</wp:posOffset>
                </wp:positionV>
                <wp:extent cx="1270" cy="228600"/>
                <wp:effectExtent l="0" t="0" r="0" b="0"/>
                <wp:wrapNone/>
                <wp:docPr id="18" name="Graphi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28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228600">
                              <a:moveTo>
                                <a:pt x="0" y="0"/>
                              </a:moveTo>
                              <a:lnTo>
                                <a:pt x="0" y="2286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980947" id="Graphic 18" o:spid="_x0000_s1026" style="position:absolute;margin-left:164.85pt;margin-top:27.6pt;width:.1pt;height:18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" path="m,l,228600e" filled="f">
                <v:path arrowok="t"/>
                <w10:wrap anchorx="page"/>
              </v:shape>
            </w:pict>
          </mc:Fallback>
        </mc:AlternateContent>
      </w:r>
      <w:r>
        <w:t>1.6.1.</w:t>
      </w:r>
      <w:r>
        <w:rPr>
          <w:spacing w:val="-3"/>
        </w:rPr>
        <w:t xml:space="preserve"> </w:t>
      </w:r>
      <w:r>
        <w:t>Лампа</w:t>
      </w:r>
      <w:r>
        <w:rPr>
          <w:spacing w:val="-4"/>
        </w:rPr>
        <w:t xml:space="preserve"> </w:t>
      </w:r>
      <w:r>
        <w:t>накаливания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номинальным</w:t>
      </w:r>
      <w:r>
        <w:rPr>
          <w:spacing w:val="-5"/>
        </w:rPr>
        <w:t xml:space="preserve"> </w:t>
      </w:r>
      <w:r>
        <w:t>напряжением</w:t>
      </w:r>
      <w:r>
        <w:rPr>
          <w:spacing w:val="40"/>
        </w:rPr>
        <w:t xml:space="preserve"> </w:t>
      </w:r>
      <w:r>
        <w:t>127</w:t>
      </w:r>
      <w:r>
        <w:rPr>
          <w:spacing w:val="-3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включают</w:t>
      </w:r>
      <w:r>
        <w:rPr>
          <w:spacing w:val="-3"/>
        </w:rPr>
        <w:t xml:space="preserve"> </w:t>
      </w:r>
      <w:r>
        <w:t>в трехфазную сеть</w:t>
      </w:r>
      <w:r>
        <w:rPr>
          <w:spacing w:val="40"/>
        </w:rPr>
        <w:t xml:space="preserve"> </w:t>
      </w:r>
      <w:r>
        <w:t>с линейным напряжением 220 В. Какова при этом схема соединения ламп .</w:t>
      </w:r>
    </w:p>
    <w:p w:rsidR="008D318D" w:rsidRDefault="00304807">
      <w:pPr>
        <w:pStyle w:val="a4"/>
        <w:numPr>
          <w:ilvl w:val="0"/>
          <w:numId w:val="26"/>
        </w:numPr>
        <w:tabs>
          <w:tab w:val="left" w:pos="1466"/>
        </w:tabs>
        <w:rPr>
          <w:sz w:val="24"/>
        </w:rPr>
      </w:pPr>
      <w:r>
        <w:rPr>
          <w:sz w:val="24"/>
        </w:rPr>
        <w:t>Звездой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нейтральным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проводом</w:t>
      </w:r>
    </w:p>
    <w:p w:rsidR="008D318D" w:rsidRDefault="00304807">
      <w:pPr>
        <w:pStyle w:val="a4"/>
        <w:numPr>
          <w:ilvl w:val="0"/>
          <w:numId w:val="26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Треугольником</w:t>
      </w:r>
    </w:p>
    <w:p w:rsidR="008D318D" w:rsidRDefault="00304807">
      <w:pPr>
        <w:pStyle w:val="a4"/>
        <w:numPr>
          <w:ilvl w:val="0"/>
          <w:numId w:val="26"/>
        </w:numPr>
        <w:tabs>
          <w:tab w:val="left" w:pos="1466"/>
        </w:tabs>
        <w:ind w:left="1226" w:right="5784" w:firstLine="0"/>
        <w:rPr>
          <w:sz w:val="24"/>
        </w:rPr>
      </w:pPr>
      <w:r>
        <w:rPr>
          <w:sz w:val="24"/>
        </w:rPr>
        <w:t>Лампы</w:t>
      </w:r>
      <w:r>
        <w:rPr>
          <w:spacing w:val="-7"/>
          <w:sz w:val="24"/>
        </w:rPr>
        <w:t xml:space="preserve"> </w:t>
      </w:r>
      <w:r>
        <w:rPr>
          <w:sz w:val="24"/>
        </w:rPr>
        <w:t>нельзя</w:t>
      </w:r>
      <w:r>
        <w:rPr>
          <w:spacing w:val="-7"/>
          <w:sz w:val="24"/>
        </w:rPr>
        <w:t xml:space="preserve"> </w:t>
      </w:r>
      <w:r>
        <w:rPr>
          <w:sz w:val="24"/>
        </w:rPr>
        <w:t>включать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эту</w:t>
      </w:r>
      <w:r>
        <w:rPr>
          <w:spacing w:val="-7"/>
          <w:sz w:val="24"/>
        </w:rPr>
        <w:t xml:space="preserve"> </w:t>
      </w:r>
      <w:r>
        <w:rPr>
          <w:sz w:val="24"/>
        </w:rPr>
        <w:t>сеть Вес задания :2 балла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27"/>
        </w:numPr>
        <w:tabs>
          <w:tab w:val="left" w:pos="1946"/>
        </w:tabs>
        <w:ind w:right="1644" w:firstLine="180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-5"/>
          <w:sz w:val="24"/>
        </w:rPr>
        <w:t xml:space="preserve"> </w:t>
      </w:r>
      <w:r>
        <w:rPr>
          <w:sz w:val="24"/>
        </w:rPr>
        <w:t>понижающий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трансформатор</w:t>
      </w:r>
      <w:r>
        <w:rPr>
          <w:spacing w:val="-6"/>
          <w:sz w:val="24"/>
        </w:rPr>
        <w:t xml:space="preserve"> </w:t>
      </w:r>
      <w:r>
        <w:rPr>
          <w:sz w:val="24"/>
        </w:rPr>
        <w:t>включить</w:t>
      </w:r>
      <w:r>
        <w:rPr>
          <w:spacing w:val="-5"/>
          <w:sz w:val="24"/>
        </w:rPr>
        <w:t xml:space="preserve"> </w:t>
      </w:r>
      <w:r>
        <w:rPr>
          <w:sz w:val="24"/>
        </w:rPr>
        <w:t>вторичной</w:t>
      </w:r>
      <w:r>
        <w:rPr>
          <w:spacing w:val="-6"/>
          <w:sz w:val="24"/>
        </w:rPr>
        <w:t xml:space="preserve"> </w:t>
      </w:r>
      <w:r>
        <w:rPr>
          <w:sz w:val="24"/>
        </w:rPr>
        <w:t>обмоткой</w:t>
      </w:r>
      <w:r>
        <w:rPr>
          <w:spacing w:val="40"/>
          <w:sz w:val="24"/>
        </w:rPr>
        <w:t xml:space="preserve"> </w:t>
      </w:r>
      <w:r>
        <w:rPr>
          <w:sz w:val="24"/>
        </w:rPr>
        <w:t>на первичное напряжение :</w:t>
      </w:r>
    </w:p>
    <w:p w:rsidR="008D318D" w:rsidRDefault="00304807">
      <w:pPr>
        <w:pStyle w:val="a4"/>
        <w:numPr>
          <w:ilvl w:val="0"/>
          <w:numId w:val="28"/>
        </w:numPr>
        <w:tabs>
          <w:tab w:val="left" w:pos="1466"/>
        </w:tabs>
        <w:rPr>
          <w:sz w:val="24"/>
        </w:rPr>
      </w:pPr>
      <w:r>
        <w:rPr>
          <w:sz w:val="24"/>
        </w:rPr>
        <w:t>Он</w:t>
      </w:r>
      <w:r>
        <w:rPr>
          <w:spacing w:val="-5"/>
          <w:sz w:val="24"/>
        </w:rPr>
        <w:t xml:space="preserve"> </w:t>
      </w:r>
      <w:r>
        <w:rPr>
          <w:sz w:val="24"/>
        </w:rPr>
        <w:t>будет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работать как</w:t>
      </w:r>
      <w:r>
        <w:rPr>
          <w:spacing w:val="-2"/>
          <w:sz w:val="24"/>
        </w:rPr>
        <w:t xml:space="preserve"> </w:t>
      </w:r>
      <w:r>
        <w:rPr>
          <w:sz w:val="24"/>
        </w:rPr>
        <w:t>повышающий</w:t>
      </w:r>
      <w:r>
        <w:rPr>
          <w:spacing w:val="-4"/>
          <w:sz w:val="24"/>
        </w:rPr>
        <w:t xml:space="preserve"> </w:t>
      </w:r>
      <w:r>
        <w:rPr>
          <w:spacing w:val="-10"/>
          <w:sz w:val="24"/>
        </w:rPr>
        <w:t>;</w:t>
      </w:r>
    </w:p>
    <w:p w:rsidR="008D318D" w:rsidRDefault="00304807">
      <w:pPr>
        <w:pStyle w:val="a4"/>
        <w:numPr>
          <w:ilvl w:val="0"/>
          <w:numId w:val="28"/>
        </w:numPr>
        <w:tabs>
          <w:tab w:val="left" w:pos="1466"/>
        </w:tabs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будет </w:t>
      </w:r>
      <w:r>
        <w:rPr>
          <w:spacing w:val="-2"/>
          <w:sz w:val="24"/>
        </w:rPr>
        <w:t>работать;</w:t>
      </w:r>
    </w:p>
    <w:p w:rsidR="008D318D" w:rsidRDefault="00304807">
      <w:pPr>
        <w:pStyle w:val="a4"/>
        <w:numPr>
          <w:ilvl w:val="0"/>
          <w:numId w:val="28"/>
        </w:numPr>
        <w:tabs>
          <w:tab w:val="left" w:pos="1466"/>
        </w:tabs>
        <w:rPr>
          <w:sz w:val="24"/>
        </w:rPr>
      </w:pPr>
      <w:r>
        <w:rPr>
          <w:sz w:val="24"/>
        </w:rPr>
        <w:t>ток</w:t>
      </w:r>
      <w:r>
        <w:rPr>
          <w:spacing w:val="-1"/>
          <w:sz w:val="24"/>
        </w:rPr>
        <w:t xml:space="preserve"> </w:t>
      </w:r>
      <w:r>
        <w:rPr>
          <w:sz w:val="24"/>
        </w:rPr>
        <w:t>холостого</w:t>
      </w:r>
      <w:r>
        <w:rPr>
          <w:spacing w:val="-1"/>
          <w:sz w:val="24"/>
        </w:rPr>
        <w:t xml:space="preserve"> </w:t>
      </w:r>
      <w:r>
        <w:rPr>
          <w:sz w:val="24"/>
        </w:rPr>
        <w:t>хода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возрастет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опасного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значения;</w:t>
      </w:r>
    </w:p>
    <w:p w:rsidR="008D318D" w:rsidRDefault="00304807">
      <w:pPr>
        <w:pStyle w:val="a4"/>
        <w:numPr>
          <w:ilvl w:val="0"/>
          <w:numId w:val="28"/>
        </w:numPr>
        <w:tabs>
          <w:tab w:val="left" w:pos="1466"/>
        </w:tabs>
        <w:ind w:left="1226" w:right="5531" w:firstLine="0"/>
        <w:rPr>
          <w:sz w:val="24"/>
        </w:rPr>
      </w:pPr>
      <w:r>
        <w:rPr>
          <w:sz w:val="24"/>
        </w:rPr>
        <w:t>Потери</w:t>
      </w:r>
      <w:r>
        <w:rPr>
          <w:spacing w:val="-7"/>
          <w:sz w:val="24"/>
        </w:rPr>
        <w:t xml:space="preserve"> </w:t>
      </w:r>
      <w:r>
        <w:rPr>
          <w:sz w:val="24"/>
        </w:rPr>
        <w:t>холостого</w:t>
      </w:r>
      <w:r>
        <w:rPr>
          <w:spacing w:val="-7"/>
          <w:sz w:val="24"/>
        </w:rPr>
        <w:t xml:space="preserve"> </w:t>
      </w:r>
      <w:r>
        <w:rPr>
          <w:sz w:val="24"/>
        </w:rPr>
        <w:t>хода</w:t>
      </w:r>
      <w:r>
        <w:rPr>
          <w:spacing w:val="-8"/>
          <w:sz w:val="24"/>
        </w:rPr>
        <w:t xml:space="preserve"> </w:t>
      </w: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изменятся Вес задания :1 балл</w:t>
      </w:r>
    </w:p>
    <w:p w:rsidR="008D318D" w:rsidRDefault="008D318D">
      <w:pPr>
        <w:pStyle w:val="a3"/>
      </w:pPr>
    </w:p>
    <w:p w:rsidR="008D318D" w:rsidRDefault="00304807">
      <w:pPr>
        <w:pStyle w:val="a3"/>
        <w:spacing w:before="1"/>
        <w:ind w:left="1226"/>
      </w:pPr>
      <w:r>
        <w:t>1.8.1.</w:t>
      </w:r>
      <w:r>
        <w:rPr>
          <w:spacing w:val="-5"/>
        </w:rPr>
        <w:t xml:space="preserve"> </w:t>
      </w:r>
      <w:r>
        <w:t>Основными</w:t>
      </w:r>
      <w:r>
        <w:rPr>
          <w:spacing w:val="-3"/>
        </w:rPr>
        <w:t xml:space="preserve"> </w:t>
      </w:r>
      <w:r>
        <w:t>частями</w:t>
      </w:r>
      <w:r>
        <w:rPr>
          <w:spacing w:val="55"/>
        </w:rPr>
        <w:t xml:space="preserve"> </w:t>
      </w:r>
      <w:r>
        <w:t>асинхронного</w:t>
      </w:r>
      <w:r>
        <w:rPr>
          <w:spacing w:val="-3"/>
        </w:rPr>
        <w:t xml:space="preserve"> </w:t>
      </w:r>
      <w:r>
        <w:t>двигателя</w:t>
      </w:r>
      <w:r>
        <w:rPr>
          <w:spacing w:val="-3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rPr>
          <w:spacing w:val="-10"/>
        </w:rPr>
        <w:t>:</w:t>
      </w:r>
    </w:p>
    <w:p w:rsidR="008D318D" w:rsidRDefault="00304807">
      <w:pPr>
        <w:pStyle w:val="a4"/>
        <w:numPr>
          <w:ilvl w:val="0"/>
          <w:numId w:val="29"/>
        </w:numPr>
        <w:tabs>
          <w:tab w:val="left" w:pos="1466"/>
        </w:tabs>
        <w:rPr>
          <w:sz w:val="24"/>
        </w:rPr>
      </w:pPr>
      <w:r>
        <w:rPr>
          <w:sz w:val="24"/>
        </w:rPr>
        <w:t>Станина,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ротор</w:t>
      </w:r>
    </w:p>
    <w:p w:rsidR="008D318D" w:rsidRDefault="00304807">
      <w:pPr>
        <w:pStyle w:val="a4"/>
        <w:numPr>
          <w:ilvl w:val="0"/>
          <w:numId w:val="29"/>
        </w:numPr>
        <w:tabs>
          <w:tab w:val="left" w:pos="1466"/>
        </w:tabs>
        <w:rPr>
          <w:sz w:val="24"/>
        </w:rPr>
      </w:pPr>
      <w:r>
        <w:rPr>
          <w:sz w:val="24"/>
        </w:rPr>
        <w:t>Станина,</w:t>
      </w:r>
      <w:r>
        <w:rPr>
          <w:spacing w:val="-1"/>
          <w:sz w:val="24"/>
        </w:rPr>
        <w:t xml:space="preserve"> </w:t>
      </w:r>
      <w:r>
        <w:rPr>
          <w:sz w:val="24"/>
        </w:rPr>
        <w:t>ротор,</w:t>
      </w:r>
      <w:r>
        <w:rPr>
          <w:spacing w:val="-1"/>
          <w:sz w:val="24"/>
        </w:rPr>
        <w:t xml:space="preserve"> </w:t>
      </w:r>
      <w:r>
        <w:rPr>
          <w:sz w:val="24"/>
        </w:rPr>
        <w:t>обмотка</w:t>
      </w:r>
      <w:r>
        <w:rPr>
          <w:spacing w:val="-2"/>
          <w:sz w:val="24"/>
        </w:rPr>
        <w:t xml:space="preserve"> </w:t>
      </w:r>
      <w:r>
        <w:rPr>
          <w:sz w:val="24"/>
        </w:rPr>
        <w:t>статора,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сердечник;</w:t>
      </w:r>
    </w:p>
    <w:p w:rsidR="008D318D" w:rsidRDefault="00304807">
      <w:pPr>
        <w:pStyle w:val="a4"/>
        <w:numPr>
          <w:ilvl w:val="0"/>
          <w:numId w:val="29"/>
        </w:numPr>
        <w:tabs>
          <w:tab w:val="left" w:pos="1466"/>
        </w:tabs>
        <w:rPr>
          <w:sz w:val="24"/>
        </w:rPr>
      </w:pPr>
      <w:r>
        <w:rPr>
          <w:sz w:val="24"/>
        </w:rPr>
        <w:t>Сердечник</w:t>
      </w:r>
      <w:r>
        <w:rPr>
          <w:spacing w:val="-1"/>
          <w:sz w:val="24"/>
        </w:rPr>
        <w:t xml:space="preserve"> 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статор,</w:t>
      </w:r>
      <w:r>
        <w:rPr>
          <w:spacing w:val="-2"/>
          <w:sz w:val="24"/>
        </w:rPr>
        <w:t xml:space="preserve"> </w:t>
      </w:r>
      <w:r>
        <w:rPr>
          <w:sz w:val="24"/>
        </w:rPr>
        <w:t>обмотка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статора</w:t>
      </w:r>
    </w:p>
    <w:p w:rsidR="008D318D" w:rsidRDefault="00304807">
      <w:pPr>
        <w:pStyle w:val="a4"/>
        <w:numPr>
          <w:ilvl w:val="0"/>
          <w:numId w:val="29"/>
        </w:numPr>
        <w:tabs>
          <w:tab w:val="left" w:pos="1466"/>
        </w:tabs>
        <w:ind w:left="1226" w:right="6871" w:firstLine="0"/>
        <w:rPr>
          <w:sz w:val="24"/>
        </w:rPr>
      </w:pPr>
      <w:r>
        <w:rPr>
          <w:sz w:val="24"/>
        </w:rPr>
        <w:t>Ротор,</w:t>
      </w:r>
      <w:r>
        <w:rPr>
          <w:spacing w:val="-11"/>
          <w:sz w:val="24"/>
        </w:rPr>
        <w:t xml:space="preserve"> </w:t>
      </w:r>
      <w:r>
        <w:rPr>
          <w:sz w:val="24"/>
        </w:rPr>
        <w:t>обмотка</w:t>
      </w:r>
      <w:r>
        <w:rPr>
          <w:spacing w:val="-11"/>
          <w:sz w:val="24"/>
        </w:rPr>
        <w:t xml:space="preserve"> </w:t>
      </w:r>
      <w:r>
        <w:rPr>
          <w:sz w:val="24"/>
        </w:rPr>
        <w:t>ротора</w:t>
      </w:r>
      <w:r>
        <w:rPr>
          <w:spacing w:val="-11"/>
          <w:sz w:val="24"/>
        </w:rPr>
        <w:t xml:space="preserve"> </w:t>
      </w:r>
      <w:r>
        <w:rPr>
          <w:sz w:val="24"/>
        </w:rPr>
        <w:t>. Вес задания :1 балл</w:t>
      </w:r>
    </w:p>
    <w:p w:rsidR="008D318D" w:rsidRDefault="00304807">
      <w:pPr>
        <w:pStyle w:val="a3"/>
        <w:spacing w:before="276"/>
        <w:ind w:left="1226"/>
      </w:pPr>
      <w:r>
        <w:t>1.9.1.</w:t>
      </w:r>
      <w:r>
        <w:rPr>
          <w:spacing w:val="-1"/>
        </w:rPr>
        <w:t xml:space="preserve"> </w:t>
      </w:r>
      <w:r>
        <w:t>Як</w:t>
      </w:r>
      <w:r>
        <w:t>орем</w:t>
      </w:r>
      <w:r>
        <w:rPr>
          <w:spacing w:val="-1"/>
        </w:rPr>
        <w:t xml:space="preserve"> </w:t>
      </w:r>
      <w:r>
        <w:rPr>
          <w:spacing w:val="-2"/>
        </w:rPr>
        <w:t>называется:</w:t>
      </w:r>
    </w:p>
    <w:p w:rsidR="008D318D" w:rsidRDefault="00304807">
      <w:pPr>
        <w:pStyle w:val="a4"/>
        <w:numPr>
          <w:ilvl w:val="0"/>
          <w:numId w:val="30"/>
        </w:numPr>
        <w:tabs>
          <w:tab w:val="left" w:pos="1466"/>
        </w:tabs>
        <w:rPr>
          <w:sz w:val="24"/>
        </w:rPr>
      </w:pP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машины,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3"/>
          <w:sz w:val="24"/>
        </w:rPr>
        <w:t xml:space="preserve"> </w:t>
      </w:r>
      <w:r>
        <w:rPr>
          <w:sz w:val="24"/>
        </w:rPr>
        <w:t>индуктируется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ЭДС</w:t>
      </w:r>
    </w:p>
    <w:p w:rsidR="008D318D" w:rsidRDefault="00304807">
      <w:pPr>
        <w:pStyle w:val="a4"/>
        <w:numPr>
          <w:ilvl w:val="0"/>
          <w:numId w:val="30"/>
        </w:numPr>
        <w:tabs>
          <w:tab w:val="left" w:pos="1466"/>
        </w:tabs>
        <w:rPr>
          <w:sz w:val="24"/>
        </w:rPr>
      </w:pPr>
      <w:r>
        <w:rPr>
          <w:sz w:val="24"/>
        </w:rPr>
        <w:t>вращающаяся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машины;</w:t>
      </w:r>
    </w:p>
    <w:p w:rsidR="008D318D" w:rsidRDefault="00304807">
      <w:pPr>
        <w:pStyle w:val="a4"/>
        <w:numPr>
          <w:ilvl w:val="0"/>
          <w:numId w:val="30"/>
        </w:numPr>
        <w:tabs>
          <w:tab w:val="left" w:pos="1466"/>
        </w:tabs>
        <w:rPr>
          <w:sz w:val="24"/>
        </w:rPr>
      </w:pP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машины,</w:t>
      </w:r>
      <w:r>
        <w:rPr>
          <w:spacing w:val="-3"/>
          <w:sz w:val="24"/>
        </w:rPr>
        <w:t xml:space="preserve"> </w:t>
      </w:r>
      <w:r>
        <w:rPr>
          <w:sz w:val="24"/>
        </w:rPr>
        <w:t>имеющей</w:t>
      </w:r>
      <w:r>
        <w:rPr>
          <w:spacing w:val="-2"/>
          <w:sz w:val="24"/>
        </w:rPr>
        <w:t xml:space="preserve"> обмотку;</w:t>
      </w:r>
    </w:p>
    <w:p w:rsidR="008D318D" w:rsidRDefault="00304807">
      <w:pPr>
        <w:pStyle w:val="a4"/>
        <w:numPr>
          <w:ilvl w:val="0"/>
          <w:numId w:val="30"/>
        </w:numPr>
        <w:tabs>
          <w:tab w:val="left" w:pos="1466"/>
        </w:tabs>
        <w:ind w:left="1226" w:right="4717" w:firstLine="0"/>
        <w:rPr>
          <w:sz w:val="24"/>
        </w:rPr>
      </w:pPr>
      <w:r>
        <w:rPr>
          <w:sz w:val="24"/>
        </w:rPr>
        <w:t>Часть</w:t>
      </w:r>
      <w:r>
        <w:rPr>
          <w:spacing w:val="-6"/>
          <w:sz w:val="24"/>
        </w:rPr>
        <w:t xml:space="preserve"> </w:t>
      </w:r>
      <w:r>
        <w:rPr>
          <w:sz w:val="24"/>
        </w:rPr>
        <w:t>машины,</w:t>
      </w:r>
      <w:r>
        <w:rPr>
          <w:spacing w:val="-7"/>
          <w:sz w:val="24"/>
        </w:rPr>
        <w:t xml:space="preserve"> </w:t>
      </w:r>
      <w:r>
        <w:rPr>
          <w:sz w:val="24"/>
        </w:rPr>
        <w:t>имеющая</w:t>
      </w:r>
      <w:r>
        <w:rPr>
          <w:spacing w:val="-7"/>
          <w:sz w:val="24"/>
        </w:rPr>
        <w:t xml:space="preserve"> </w:t>
      </w:r>
      <w:r>
        <w:rPr>
          <w:sz w:val="24"/>
        </w:rPr>
        <w:t>коллектор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щетки Вес задания : 1 балл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31"/>
        </w:numPr>
        <w:tabs>
          <w:tab w:val="left" w:pos="1886"/>
        </w:tabs>
        <w:ind w:right="729" w:firstLine="0"/>
        <w:rPr>
          <w:sz w:val="24"/>
        </w:rPr>
      </w:pPr>
      <w:r>
        <w:rPr>
          <w:sz w:val="24"/>
        </w:rPr>
        <w:t>Короткое</w:t>
      </w:r>
      <w:r>
        <w:rPr>
          <w:spacing w:val="-5"/>
          <w:sz w:val="24"/>
        </w:rPr>
        <w:t xml:space="preserve"> </w:t>
      </w:r>
      <w:r>
        <w:rPr>
          <w:sz w:val="24"/>
        </w:rPr>
        <w:t>замыкание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-4"/>
          <w:sz w:val="24"/>
        </w:rPr>
        <w:t xml:space="preserve"> </w:t>
      </w:r>
      <w:r>
        <w:rPr>
          <w:sz w:val="24"/>
        </w:rPr>
        <w:t>если…(выберите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подчеркните </w:t>
      </w:r>
      <w:r>
        <w:rPr>
          <w:sz w:val="24"/>
        </w:rPr>
        <w:t>правильный ответ):</w:t>
      </w:r>
    </w:p>
    <w:p w:rsidR="008D318D" w:rsidRDefault="00304807">
      <w:pPr>
        <w:pStyle w:val="a4"/>
        <w:numPr>
          <w:ilvl w:val="0"/>
          <w:numId w:val="32"/>
        </w:numPr>
        <w:tabs>
          <w:tab w:val="left" w:pos="1485"/>
        </w:tabs>
        <w:ind w:hanging="259"/>
        <w:rPr>
          <w:sz w:val="24"/>
        </w:rPr>
      </w:pPr>
      <w:r>
        <w:rPr>
          <w:sz w:val="24"/>
        </w:rPr>
        <w:t>провода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цепи</w:t>
      </w:r>
      <w:r>
        <w:rPr>
          <w:spacing w:val="-2"/>
          <w:sz w:val="24"/>
        </w:rPr>
        <w:t xml:space="preserve"> </w:t>
      </w:r>
      <w:r>
        <w:rPr>
          <w:sz w:val="24"/>
        </w:rPr>
        <w:t>плохо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проводят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электрический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ток;</w:t>
      </w:r>
    </w:p>
    <w:p w:rsidR="008D318D" w:rsidRDefault="00304807">
      <w:pPr>
        <w:pStyle w:val="a4"/>
        <w:numPr>
          <w:ilvl w:val="0"/>
          <w:numId w:val="32"/>
        </w:numPr>
        <w:tabs>
          <w:tab w:val="left" w:pos="1485"/>
        </w:tabs>
        <w:ind w:hanging="259"/>
        <w:rPr>
          <w:sz w:val="24"/>
        </w:rPr>
      </w:pPr>
      <w:r>
        <w:rPr>
          <w:sz w:val="24"/>
        </w:rPr>
        <w:t>нарушен</w:t>
      </w:r>
      <w:r>
        <w:rPr>
          <w:spacing w:val="-5"/>
          <w:sz w:val="24"/>
        </w:rPr>
        <w:t xml:space="preserve"> </w:t>
      </w:r>
      <w:r>
        <w:rPr>
          <w:sz w:val="24"/>
        </w:rPr>
        <w:t>контакт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соединении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двумя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участками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2"/>
          <w:sz w:val="24"/>
        </w:rPr>
        <w:t xml:space="preserve"> цепи;</w:t>
      </w:r>
    </w:p>
    <w:p w:rsidR="008D318D" w:rsidRDefault="00304807">
      <w:pPr>
        <w:pStyle w:val="a4"/>
        <w:numPr>
          <w:ilvl w:val="0"/>
          <w:numId w:val="32"/>
        </w:numPr>
        <w:tabs>
          <w:tab w:val="left" w:pos="1485"/>
        </w:tabs>
        <w:spacing w:before="1"/>
        <w:ind w:left="1226" w:right="1408" w:firstLine="0"/>
        <w:rPr>
          <w:sz w:val="24"/>
        </w:rPr>
      </w:pPr>
      <w:r>
        <w:rPr>
          <w:sz w:val="24"/>
        </w:rPr>
        <w:t>клеммы</w:t>
      </w:r>
      <w:r>
        <w:rPr>
          <w:spacing w:val="-4"/>
          <w:sz w:val="24"/>
        </w:rPr>
        <w:t xml:space="preserve"> </w:t>
      </w:r>
      <w:r>
        <w:rPr>
          <w:sz w:val="24"/>
        </w:rPr>
        <w:t>(зажимы)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</w:t>
      </w:r>
      <w:r>
        <w:rPr>
          <w:spacing w:val="-5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замкнуты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собой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проводником</w:t>
      </w:r>
      <w:r>
        <w:rPr>
          <w:spacing w:val="-5"/>
          <w:sz w:val="24"/>
        </w:rPr>
        <w:t xml:space="preserve"> </w:t>
      </w:r>
      <w:r>
        <w:rPr>
          <w:sz w:val="24"/>
        </w:rPr>
        <w:t>с малым сопротивлением</w:t>
      </w:r>
    </w:p>
    <w:p w:rsidR="008D318D" w:rsidRDefault="00304807">
      <w:pPr>
        <w:pStyle w:val="a3"/>
        <w:ind w:left="1226"/>
      </w:pPr>
      <w:r>
        <w:t>Вес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:1</w:t>
      </w:r>
      <w:r>
        <w:rPr>
          <w:spacing w:val="-1"/>
        </w:rPr>
        <w:t xml:space="preserve"> </w:t>
      </w:r>
      <w:r>
        <w:rPr>
          <w:spacing w:val="-4"/>
        </w:rPr>
        <w:t>балл</w:t>
      </w:r>
    </w:p>
    <w:p w:rsidR="008D318D" w:rsidRDefault="008D318D">
      <w:pPr>
        <w:pStyle w:val="a3"/>
        <w:sectPr w:rsidR="008D318D">
          <w:pgSz w:w="11910" w:h="16840"/>
          <w:pgMar w:top="1360" w:right="141" w:bottom="960" w:left="992" w:header="0" w:footer="762" w:gutter="0"/>
          <w:cols w:space="720"/>
        </w:sectPr>
      </w:pPr>
    </w:p>
    <w:p w:rsidR="008D318D" w:rsidRDefault="00304807">
      <w:pPr>
        <w:pStyle w:val="a3"/>
        <w:spacing w:before="64"/>
        <w:ind w:left="1226"/>
      </w:pPr>
      <w:r>
        <w:lastRenderedPageBreak/>
        <w:t>1.11.1..Какие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указанных</w:t>
      </w:r>
      <w:r>
        <w:rPr>
          <w:spacing w:val="-3"/>
        </w:rPr>
        <w:t xml:space="preserve"> </w:t>
      </w:r>
      <w:r>
        <w:t>сетей</w:t>
      </w:r>
      <w:r>
        <w:rPr>
          <w:spacing w:val="-4"/>
        </w:rPr>
        <w:t xml:space="preserve"> </w:t>
      </w:r>
      <w:r>
        <w:t>используются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rPr>
          <w:spacing w:val="-2"/>
        </w:rPr>
        <w:t>электроэнергии?</w:t>
      </w:r>
    </w:p>
    <w:p w:rsidR="008D318D" w:rsidRDefault="00304807">
      <w:pPr>
        <w:pStyle w:val="a4"/>
        <w:numPr>
          <w:ilvl w:val="0"/>
          <w:numId w:val="33"/>
        </w:numPr>
        <w:tabs>
          <w:tab w:val="left" w:pos="1466"/>
        </w:tabs>
        <w:spacing w:before="1"/>
        <w:rPr>
          <w:sz w:val="24"/>
        </w:rPr>
      </w:pPr>
      <w:r>
        <w:rPr>
          <w:sz w:val="24"/>
        </w:rPr>
        <w:t>Воздушные</w:t>
      </w:r>
      <w:r>
        <w:rPr>
          <w:spacing w:val="-4"/>
          <w:sz w:val="24"/>
        </w:rPr>
        <w:t xml:space="preserve"> сети</w:t>
      </w:r>
    </w:p>
    <w:p w:rsidR="008D318D" w:rsidRDefault="00304807">
      <w:pPr>
        <w:pStyle w:val="a4"/>
        <w:numPr>
          <w:ilvl w:val="0"/>
          <w:numId w:val="33"/>
        </w:numPr>
        <w:tabs>
          <w:tab w:val="left" w:pos="1466"/>
        </w:tabs>
        <w:rPr>
          <w:sz w:val="24"/>
        </w:rPr>
      </w:pPr>
      <w:r>
        <w:rPr>
          <w:sz w:val="24"/>
        </w:rPr>
        <w:t>Кабельные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сети</w:t>
      </w:r>
    </w:p>
    <w:p w:rsidR="008D318D" w:rsidRDefault="00304807">
      <w:pPr>
        <w:pStyle w:val="a4"/>
        <w:numPr>
          <w:ilvl w:val="0"/>
          <w:numId w:val="33"/>
        </w:numPr>
        <w:tabs>
          <w:tab w:val="left" w:pos="1466"/>
        </w:tabs>
        <w:rPr>
          <w:sz w:val="24"/>
        </w:rPr>
      </w:pPr>
      <w:r>
        <w:rPr>
          <w:sz w:val="24"/>
        </w:rPr>
        <w:t>Внутренние</w:t>
      </w:r>
      <w:r>
        <w:rPr>
          <w:spacing w:val="-6"/>
          <w:sz w:val="24"/>
        </w:rPr>
        <w:t xml:space="preserve"> </w:t>
      </w:r>
      <w:r>
        <w:rPr>
          <w:sz w:val="24"/>
        </w:rPr>
        <w:t>сети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объектов</w:t>
      </w:r>
    </w:p>
    <w:p w:rsidR="008D318D" w:rsidRDefault="00304807">
      <w:pPr>
        <w:pStyle w:val="a4"/>
        <w:numPr>
          <w:ilvl w:val="0"/>
          <w:numId w:val="33"/>
        </w:numPr>
        <w:tabs>
          <w:tab w:val="left" w:pos="1466"/>
        </w:tabs>
        <w:ind w:left="1226" w:right="6167" w:firstLine="0"/>
        <w:rPr>
          <w:sz w:val="24"/>
        </w:rPr>
      </w:pPr>
      <w:r>
        <w:rPr>
          <w:sz w:val="24"/>
        </w:rPr>
        <w:t>Все</w:t>
      </w:r>
      <w:r>
        <w:rPr>
          <w:spacing w:val="-12"/>
          <w:sz w:val="24"/>
        </w:rPr>
        <w:t xml:space="preserve"> </w:t>
      </w:r>
      <w:r>
        <w:rPr>
          <w:sz w:val="24"/>
        </w:rPr>
        <w:t>ранее</w:t>
      </w:r>
      <w:r>
        <w:rPr>
          <w:spacing w:val="-12"/>
          <w:sz w:val="24"/>
        </w:rPr>
        <w:t xml:space="preserve"> </w:t>
      </w:r>
      <w:r>
        <w:rPr>
          <w:sz w:val="24"/>
        </w:rPr>
        <w:t>перечисленные</w:t>
      </w:r>
      <w:r>
        <w:rPr>
          <w:spacing w:val="-10"/>
          <w:sz w:val="24"/>
        </w:rPr>
        <w:t xml:space="preserve"> </w:t>
      </w:r>
      <w:r>
        <w:rPr>
          <w:sz w:val="24"/>
        </w:rPr>
        <w:t>сети Вес задания :</w:t>
      </w:r>
      <w:r>
        <w:rPr>
          <w:spacing w:val="40"/>
          <w:sz w:val="24"/>
        </w:rPr>
        <w:t xml:space="preserve"> </w:t>
      </w:r>
      <w:r>
        <w:rPr>
          <w:sz w:val="24"/>
        </w:rPr>
        <w:t>1 балл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34"/>
        </w:numPr>
        <w:tabs>
          <w:tab w:val="left" w:pos="1826"/>
        </w:tabs>
        <w:ind w:right="2247" w:firstLine="0"/>
        <w:rPr>
          <w:sz w:val="24"/>
        </w:rPr>
      </w:pPr>
      <w:r>
        <w:rPr>
          <w:sz w:val="24"/>
        </w:rPr>
        <w:t>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концентрацией</w:t>
      </w:r>
      <w:r>
        <w:rPr>
          <w:spacing w:val="-4"/>
          <w:sz w:val="24"/>
        </w:rPr>
        <w:t xml:space="preserve"> </w:t>
      </w:r>
      <w:r>
        <w:rPr>
          <w:sz w:val="24"/>
        </w:rPr>
        <w:t>дырок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электронов</w:t>
      </w:r>
      <w:r>
        <w:rPr>
          <w:spacing w:val="40"/>
          <w:sz w:val="24"/>
        </w:rPr>
        <w:t xml:space="preserve"> </w:t>
      </w:r>
      <w:r>
        <w:rPr>
          <w:sz w:val="24"/>
        </w:rPr>
        <w:t>в полупроводниках с собственной проводимостью :</w:t>
      </w:r>
    </w:p>
    <w:p w:rsidR="008D318D" w:rsidRDefault="00304807">
      <w:pPr>
        <w:pStyle w:val="a4"/>
        <w:numPr>
          <w:ilvl w:val="0"/>
          <w:numId w:val="35"/>
        </w:numPr>
        <w:tabs>
          <w:tab w:val="left" w:pos="1466"/>
        </w:tabs>
        <w:rPr>
          <w:sz w:val="24"/>
        </w:rPr>
      </w:pPr>
      <w:r>
        <w:rPr>
          <w:sz w:val="24"/>
        </w:rPr>
        <w:t>Дырок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больше,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электронов;</w:t>
      </w:r>
    </w:p>
    <w:p w:rsidR="008D318D" w:rsidRDefault="00304807">
      <w:pPr>
        <w:pStyle w:val="a4"/>
        <w:numPr>
          <w:ilvl w:val="0"/>
          <w:numId w:val="35"/>
        </w:numPr>
        <w:tabs>
          <w:tab w:val="left" w:pos="1466"/>
        </w:tabs>
        <w:rPr>
          <w:sz w:val="24"/>
        </w:rPr>
      </w:pPr>
      <w:r>
        <w:rPr>
          <w:sz w:val="24"/>
        </w:rPr>
        <w:t>Дырок</w:t>
      </w:r>
      <w:r>
        <w:rPr>
          <w:spacing w:val="-2"/>
          <w:sz w:val="24"/>
        </w:rPr>
        <w:t xml:space="preserve"> </w:t>
      </w:r>
      <w:r>
        <w:rPr>
          <w:sz w:val="24"/>
        </w:rPr>
        <w:t>меньше</w:t>
      </w:r>
      <w:r>
        <w:rPr>
          <w:spacing w:val="-2"/>
          <w:sz w:val="24"/>
        </w:rPr>
        <w:t xml:space="preserve"> 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чем </w:t>
      </w:r>
      <w:r>
        <w:rPr>
          <w:spacing w:val="-2"/>
          <w:sz w:val="24"/>
        </w:rPr>
        <w:t>электронов;</w:t>
      </w:r>
    </w:p>
    <w:p w:rsidR="008D318D" w:rsidRDefault="00304807">
      <w:pPr>
        <w:pStyle w:val="a4"/>
        <w:numPr>
          <w:ilvl w:val="0"/>
          <w:numId w:val="35"/>
        </w:numPr>
        <w:tabs>
          <w:tab w:val="left" w:pos="1466"/>
        </w:tabs>
        <w:rPr>
          <w:sz w:val="24"/>
        </w:rPr>
      </w:pPr>
      <w:r>
        <w:rPr>
          <w:sz w:val="24"/>
        </w:rPr>
        <w:t>Дырки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отсутствуют;</w:t>
      </w:r>
    </w:p>
    <w:p w:rsidR="008D318D" w:rsidRDefault="00304807">
      <w:pPr>
        <w:pStyle w:val="a4"/>
        <w:numPr>
          <w:ilvl w:val="0"/>
          <w:numId w:val="35"/>
        </w:numPr>
        <w:tabs>
          <w:tab w:val="left" w:pos="1466"/>
        </w:tabs>
        <w:rPr>
          <w:sz w:val="24"/>
        </w:rPr>
      </w:pPr>
      <w:r>
        <w:rPr>
          <w:sz w:val="24"/>
        </w:rPr>
        <w:t>Концентрации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равны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;</w:t>
      </w:r>
    </w:p>
    <w:p w:rsidR="008D318D" w:rsidRDefault="00304807">
      <w:pPr>
        <w:pStyle w:val="a4"/>
        <w:numPr>
          <w:ilvl w:val="0"/>
          <w:numId w:val="35"/>
        </w:numPr>
        <w:tabs>
          <w:tab w:val="left" w:pos="1466"/>
        </w:tabs>
        <w:ind w:left="1226" w:right="6822" w:firstLine="0"/>
        <w:rPr>
          <w:sz w:val="24"/>
        </w:rPr>
      </w:pPr>
      <w:r>
        <w:rPr>
          <w:sz w:val="24"/>
        </w:rPr>
        <w:t>Электроны</w:t>
      </w:r>
      <w:r>
        <w:rPr>
          <w:spacing w:val="-15"/>
          <w:sz w:val="24"/>
        </w:rPr>
        <w:t xml:space="preserve"> </w:t>
      </w:r>
      <w:r>
        <w:rPr>
          <w:sz w:val="24"/>
        </w:rPr>
        <w:t>отсутствуют Вес задания : 1 балл</w:t>
      </w:r>
    </w:p>
    <w:p w:rsidR="008D318D" w:rsidRDefault="008D318D">
      <w:pPr>
        <w:pStyle w:val="a3"/>
        <w:spacing w:before="1"/>
      </w:pPr>
    </w:p>
    <w:p w:rsidR="008D318D" w:rsidRDefault="00304807">
      <w:pPr>
        <w:pStyle w:val="a4"/>
        <w:numPr>
          <w:ilvl w:val="2"/>
          <w:numId w:val="34"/>
        </w:numPr>
        <w:tabs>
          <w:tab w:val="left" w:pos="1826"/>
        </w:tabs>
        <w:ind w:right="1653" w:firstLine="0"/>
        <w:rPr>
          <w:sz w:val="24"/>
        </w:rPr>
      </w:pP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внести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германий</w:t>
      </w:r>
      <w:r>
        <w:rPr>
          <w:spacing w:val="-5"/>
          <w:sz w:val="24"/>
        </w:rPr>
        <w:t xml:space="preserve"> </w:t>
      </w:r>
      <w:r>
        <w:rPr>
          <w:sz w:val="24"/>
        </w:rPr>
        <w:t>пятивалентное</w:t>
      </w:r>
      <w:r>
        <w:rPr>
          <w:spacing w:val="-5"/>
          <w:sz w:val="24"/>
        </w:rPr>
        <w:t xml:space="preserve"> </w:t>
      </w:r>
      <w:r>
        <w:rPr>
          <w:sz w:val="24"/>
        </w:rPr>
        <w:t>вещество,</w:t>
      </w:r>
      <w:r>
        <w:rPr>
          <w:spacing w:val="-5"/>
          <w:sz w:val="24"/>
        </w:rPr>
        <w:t xml:space="preserve"> </w:t>
      </w:r>
      <w:r>
        <w:rPr>
          <w:sz w:val="24"/>
        </w:rPr>
        <w:t>то</w:t>
      </w:r>
      <w:r>
        <w:rPr>
          <w:spacing w:val="-5"/>
          <w:sz w:val="24"/>
        </w:rPr>
        <w:t xml:space="preserve"> </w:t>
      </w:r>
      <w:r>
        <w:rPr>
          <w:sz w:val="24"/>
        </w:rPr>
        <w:t>он</w:t>
      </w:r>
      <w:r>
        <w:rPr>
          <w:spacing w:val="-5"/>
          <w:sz w:val="24"/>
        </w:rPr>
        <w:t xml:space="preserve"> </w:t>
      </w:r>
      <w:r>
        <w:rPr>
          <w:sz w:val="24"/>
        </w:rPr>
        <w:t>будет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обладать </w:t>
      </w:r>
      <w:r>
        <w:rPr>
          <w:spacing w:val="-2"/>
          <w:sz w:val="24"/>
        </w:rPr>
        <w:t>проводимостью:</w:t>
      </w:r>
    </w:p>
    <w:p w:rsidR="008D318D" w:rsidRDefault="00304807">
      <w:pPr>
        <w:pStyle w:val="a4"/>
        <w:numPr>
          <w:ilvl w:val="0"/>
          <w:numId w:val="36"/>
        </w:numPr>
        <w:tabs>
          <w:tab w:val="left" w:pos="1406"/>
        </w:tabs>
        <w:ind w:left="1406" w:hanging="180"/>
        <w:rPr>
          <w:sz w:val="24"/>
        </w:rPr>
      </w:pPr>
      <w:r>
        <w:rPr>
          <w:sz w:val="24"/>
        </w:rPr>
        <w:t>Электронной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дырочной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;</w:t>
      </w:r>
    </w:p>
    <w:p w:rsidR="008D318D" w:rsidRDefault="00304807">
      <w:pPr>
        <w:pStyle w:val="a4"/>
        <w:numPr>
          <w:ilvl w:val="0"/>
          <w:numId w:val="36"/>
        </w:numPr>
        <w:tabs>
          <w:tab w:val="left" w:pos="1466"/>
        </w:tabs>
        <w:ind w:left="1466" w:hanging="240"/>
        <w:rPr>
          <w:sz w:val="24"/>
        </w:rPr>
      </w:pPr>
      <w:r>
        <w:rPr>
          <w:spacing w:val="-2"/>
          <w:sz w:val="24"/>
        </w:rPr>
        <w:t>Электронной;</w:t>
      </w:r>
    </w:p>
    <w:p w:rsidR="008D318D" w:rsidRDefault="00304807">
      <w:pPr>
        <w:pStyle w:val="a4"/>
        <w:numPr>
          <w:ilvl w:val="0"/>
          <w:numId w:val="36"/>
        </w:numPr>
        <w:tabs>
          <w:tab w:val="left" w:pos="1466"/>
        </w:tabs>
        <w:ind w:left="1466" w:hanging="240"/>
        <w:rPr>
          <w:sz w:val="24"/>
        </w:rPr>
      </w:pPr>
      <w:r>
        <w:rPr>
          <w:spacing w:val="-2"/>
          <w:sz w:val="24"/>
        </w:rPr>
        <w:t>Дырочной;</w:t>
      </w:r>
    </w:p>
    <w:p w:rsidR="008D318D" w:rsidRDefault="00304807">
      <w:pPr>
        <w:pStyle w:val="a4"/>
        <w:numPr>
          <w:ilvl w:val="0"/>
          <w:numId w:val="36"/>
        </w:numPr>
        <w:tabs>
          <w:tab w:val="left" w:pos="1466"/>
        </w:tabs>
        <w:ind w:left="1226" w:right="5914" w:firstLine="0"/>
        <w:rPr>
          <w:sz w:val="24"/>
        </w:rPr>
      </w:pP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10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-10"/>
          <w:sz w:val="24"/>
        </w:rPr>
        <w:t xml:space="preserve"> </w:t>
      </w:r>
      <w:r>
        <w:rPr>
          <w:sz w:val="24"/>
        </w:rPr>
        <w:t>данных Вес задания : 1 балл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34"/>
        </w:numPr>
        <w:tabs>
          <w:tab w:val="left" w:pos="1766"/>
        </w:tabs>
        <w:ind w:left="1766" w:hanging="540"/>
        <w:rPr>
          <w:sz w:val="24"/>
        </w:rPr>
      </w:pPr>
      <w:r>
        <w:rPr>
          <w:sz w:val="24"/>
        </w:rPr>
        <w:t>Полупроводниковые</w:t>
      </w:r>
      <w:r>
        <w:rPr>
          <w:spacing w:val="-8"/>
          <w:sz w:val="24"/>
        </w:rPr>
        <w:t xml:space="preserve"> </w:t>
      </w:r>
      <w:r>
        <w:rPr>
          <w:sz w:val="24"/>
        </w:rPr>
        <w:t>диоды</w:t>
      </w:r>
      <w:r>
        <w:rPr>
          <w:spacing w:val="54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электротехнике:</w:t>
      </w:r>
    </w:p>
    <w:p w:rsidR="008D318D" w:rsidRDefault="00304807">
      <w:pPr>
        <w:pStyle w:val="a4"/>
        <w:numPr>
          <w:ilvl w:val="0"/>
          <w:numId w:val="37"/>
        </w:numPr>
        <w:tabs>
          <w:tab w:val="left" w:pos="1466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нагревательных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приборах</w:t>
      </w:r>
    </w:p>
    <w:p w:rsidR="008D318D" w:rsidRDefault="00304807">
      <w:pPr>
        <w:pStyle w:val="a4"/>
        <w:numPr>
          <w:ilvl w:val="0"/>
          <w:numId w:val="37"/>
        </w:numPr>
        <w:tabs>
          <w:tab w:val="left" w:pos="1466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осветительных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приборах</w:t>
      </w:r>
    </w:p>
    <w:p w:rsidR="008D318D" w:rsidRDefault="00304807">
      <w:pPr>
        <w:pStyle w:val="a4"/>
        <w:numPr>
          <w:ilvl w:val="0"/>
          <w:numId w:val="37"/>
        </w:numPr>
        <w:tabs>
          <w:tab w:val="left" w:pos="1466"/>
        </w:tabs>
        <w:rPr>
          <w:sz w:val="24"/>
        </w:rPr>
      </w:pP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pacing w:val="-2"/>
          <w:sz w:val="24"/>
        </w:rPr>
        <w:t>выпрямителях</w:t>
      </w:r>
    </w:p>
    <w:p w:rsidR="008D318D" w:rsidRDefault="00304807">
      <w:pPr>
        <w:pStyle w:val="a3"/>
        <w:ind w:left="1226"/>
      </w:pPr>
      <w:r>
        <w:t xml:space="preserve">4 </w:t>
      </w:r>
      <w:r>
        <w:rPr>
          <w:spacing w:val="-2"/>
        </w:rPr>
        <w:t>.Электродвигателях</w:t>
      </w:r>
    </w:p>
    <w:p w:rsidR="008D318D" w:rsidRDefault="00304807">
      <w:pPr>
        <w:pStyle w:val="a3"/>
        <w:spacing w:before="1"/>
        <w:ind w:left="1226" w:right="6976"/>
      </w:pPr>
      <w:r>
        <w:t>5.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трансформаторах Вес задания : 1 балл</w:t>
      </w:r>
    </w:p>
    <w:p w:rsidR="008D318D" w:rsidRDefault="00304807">
      <w:pPr>
        <w:pStyle w:val="a3"/>
        <w:spacing w:before="276"/>
        <w:ind w:left="1226"/>
      </w:pPr>
      <w:r>
        <w:t>2.5.1..</w:t>
      </w:r>
      <w:r>
        <w:rPr>
          <w:spacing w:val="-5"/>
        </w:rPr>
        <w:t xml:space="preserve"> </w:t>
      </w:r>
      <w:r>
        <w:t>Чему</w:t>
      </w:r>
      <w:r>
        <w:rPr>
          <w:spacing w:val="-2"/>
        </w:rPr>
        <w:t xml:space="preserve"> </w:t>
      </w:r>
      <w:r>
        <w:t>равно</w:t>
      </w:r>
      <w:r>
        <w:rPr>
          <w:spacing w:val="-2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срабатывания</w:t>
      </w:r>
      <w:r>
        <w:rPr>
          <w:spacing w:val="-2"/>
        </w:rPr>
        <w:t xml:space="preserve"> </w:t>
      </w:r>
      <w:r>
        <w:t>электромагнитного</w:t>
      </w:r>
      <w:r>
        <w:rPr>
          <w:spacing w:val="-2"/>
        </w:rPr>
        <w:t xml:space="preserve"> реле?</w:t>
      </w:r>
    </w:p>
    <w:p w:rsidR="008D318D" w:rsidRDefault="00304807">
      <w:pPr>
        <w:pStyle w:val="a4"/>
        <w:numPr>
          <w:ilvl w:val="0"/>
          <w:numId w:val="38"/>
        </w:numPr>
        <w:tabs>
          <w:tab w:val="left" w:pos="1466"/>
        </w:tabs>
        <w:rPr>
          <w:sz w:val="24"/>
        </w:rPr>
      </w:pPr>
      <w:r>
        <w:rPr>
          <w:sz w:val="24"/>
        </w:rPr>
        <w:t>Времени</w:t>
      </w:r>
      <w:r>
        <w:rPr>
          <w:spacing w:val="-4"/>
          <w:sz w:val="24"/>
        </w:rPr>
        <w:t xml:space="preserve"> </w:t>
      </w:r>
      <w:r>
        <w:rPr>
          <w:sz w:val="24"/>
        </w:rPr>
        <w:t>нарастания</w:t>
      </w:r>
      <w:r>
        <w:rPr>
          <w:spacing w:val="-1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обмотке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тока</w:t>
      </w:r>
      <w:r>
        <w:rPr>
          <w:spacing w:val="-2"/>
          <w:sz w:val="24"/>
        </w:rPr>
        <w:t xml:space="preserve"> трогания</w:t>
      </w:r>
    </w:p>
    <w:p w:rsidR="008D318D" w:rsidRDefault="00304807">
      <w:pPr>
        <w:pStyle w:val="a4"/>
        <w:numPr>
          <w:ilvl w:val="0"/>
          <w:numId w:val="38"/>
        </w:numPr>
        <w:tabs>
          <w:tab w:val="left" w:pos="1466"/>
        </w:tabs>
        <w:rPr>
          <w:sz w:val="24"/>
        </w:rPr>
      </w:pPr>
      <w:r>
        <w:rPr>
          <w:sz w:val="24"/>
        </w:rPr>
        <w:t>Времени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якоря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реле</w:t>
      </w:r>
    </w:p>
    <w:p w:rsidR="008D318D" w:rsidRDefault="00304807">
      <w:pPr>
        <w:pStyle w:val="a4"/>
        <w:numPr>
          <w:ilvl w:val="0"/>
          <w:numId w:val="38"/>
        </w:numPr>
        <w:tabs>
          <w:tab w:val="left" w:pos="1466"/>
        </w:tabs>
        <w:ind w:left="1226" w:right="4019" w:firstLine="0"/>
        <w:rPr>
          <w:sz w:val="24"/>
        </w:rPr>
      </w:pPr>
      <w:r>
        <w:rPr>
          <w:sz w:val="24"/>
        </w:rPr>
        <w:t>Времени,</w:t>
      </w:r>
      <w:r>
        <w:rPr>
          <w:spacing w:val="-7"/>
          <w:sz w:val="24"/>
        </w:rPr>
        <w:t xml:space="preserve"> </w:t>
      </w:r>
      <w:r>
        <w:rPr>
          <w:sz w:val="24"/>
        </w:rPr>
        <w:t>равному</w:t>
      </w:r>
      <w:r>
        <w:rPr>
          <w:spacing w:val="-7"/>
          <w:sz w:val="24"/>
        </w:rPr>
        <w:t xml:space="preserve"> </w:t>
      </w:r>
      <w:r>
        <w:rPr>
          <w:sz w:val="24"/>
        </w:rPr>
        <w:t>сумме</w:t>
      </w:r>
      <w:r>
        <w:rPr>
          <w:spacing w:val="-8"/>
          <w:sz w:val="24"/>
        </w:rPr>
        <w:t xml:space="preserve"> </w:t>
      </w:r>
      <w:r>
        <w:rPr>
          <w:sz w:val="24"/>
        </w:rPr>
        <w:t>обеих</w:t>
      </w:r>
      <w:r>
        <w:rPr>
          <w:spacing w:val="-7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величин Вес задания : 1 балл</w:t>
      </w:r>
    </w:p>
    <w:p w:rsidR="008D318D" w:rsidRDefault="00304807">
      <w:pPr>
        <w:pStyle w:val="a3"/>
        <w:ind w:left="1226"/>
      </w:pPr>
      <w:r>
        <w:t>Правильный</w:t>
      </w:r>
      <w:r>
        <w:rPr>
          <w:spacing w:val="-5"/>
        </w:rPr>
        <w:t xml:space="preserve"> </w:t>
      </w:r>
      <w:r>
        <w:rPr>
          <w:spacing w:val="-2"/>
        </w:rPr>
        <w:t>ответ:3</w:t>
      </w:r>
    </w:p>
    <w:p w:rsidR="008D318D" w:rsidRDefault="008D318D">
      <w:pPr>
        <w:pStyle w:val="a3"/>
      </w:pPr>
    </w:p>
    <w:p w:rsidR="008D318D" w:rsidRDefault="00304807">
      <w:pPr>
        <w:pStyle w:val="3"/>
        <w:ind w:right="0"/>
        <w:jc w:val="left"/>
      </w:pPr>
      <w:r>
        <w:t>Тестовые</w:t>
      </w:r>
      <w:r>
        <w:rPr>
          <w:spacing w:val="-5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установление</w:t>
      </w:r>
      <w:r>
        <w:rPr>
          <w:spacing w:val="-3"/>
        </w:rPr>
        <w:t xml:space="preserve"> </w:t>
      </w:r>
      <w:r>
        <w:rPr>
          <w:spacing w:val="-2"/>
        </w:rPr>
        <w:t>соответствия</w:t>
      </w:r>
    </w:p>
    <w:p w:rsidR="008D318D" w:rsidRDefault="008D318D">
      <w:pPr>
        <w:pStyle w:val="a3"/>
        <w:rPr>
          <w:b/>
        </w:rPr>
      </w:pPr>
    </w:p>
    <w:p w:rsidR="008D318D" w:rsidRDefault="00304807">
      <w:pPr>
        <w:pStyle w:val="a3"/>
        <w:ind w:left="686" w:right="808" w:firstLine="719"/>
      </w:pPr>
      <w:r>
        <w:t>1.2.5.Установите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названиями</w:t>
      </w:r>
      <w:r>
        <w:rPr>
          <w:spacing w:val="-5"/>
        </w:rPr>
        <w:t xml:space="preserve"> </w:t>
      </w:r>
      <w:r>
        <w:t>элементов</w:t>
      </w:r>
      <w:r>
        <w:rPr>
          <w:spacing w:val="-6"/>
        </w:rPr>
        <w:t xml:space="preserve"> </w:t>
      </w:r>
      <w:r>
        <w:t>электрической</w:t>
      </w:r>
      <w:r>
        <w:rPr>
          <w:spacing w:val="-5"/>
        </w:rPr>
        <w:t xml:space="preserve"> </w:t>
      </w:r>
      <w:r>
        <w:t>цепи</w:t>
      </w:r>
      <w:r>
        <w:rPr>
          <w:spacing w:val="-5"/>
        </w:rPr>
        <w:t xml:space="preserve"> </w:t>
      </w:r>
      <w:r>
        <w:t>и их условными обозначениями:</w:t>
      </w:r>
    </w:p>
    <w:p w:rsidR="008D318D" w:rsidRDefault="008D318D">
      <w:pPr>
        <w:pStyle w:val="a3"/>
        <w:spacing w:before="6"/>
        <w:rPr>
          <w:sz w:val="10"/>
        </w:rPr>
      </w:pPr>
    </w:p>
    <w:tbl>
      <w:tblPr>
        <w:tblW w:w="0" w:type="auto"/>
        <w:tblInd w:w="14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4"/>
        <w:gridCol w:w="399"/>
        <w:gridCol w:w="4960"/>
      </w:tblGrid>
      <w:tr w:rsidR="008D318D">
        <w:trPr>
          <w:trHeight w:val="827"/>
        </w:trPr>
        <w:tc>
          <w:tcPr>
            <w:tcW w:w="3414" w:type="dxa"/>
          </w:tcPr>
          <w:p w:rsidR="008D318D" w:rsidRDefault="00304807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Гальванический</w:t>
            </w:r>
            <w:r>
              <w:rPr>
                <w:spacing w:val="-2"/>
                <w:sz w:val="24"/>
              </w:rPr>
              <w:t xml:space="preserve"> элемент</w:t>
            </w:r>
          </w:p>
        </w:tc>
        <w:tc>
          <w:tcPr>
            <w:tcW w:w="399" w:type="dxa"/>
          </w:tcPr>
          <w:p w:rsidR="008D318D" w:rsidRDefault="00304807">
            <w:pPr>
              <w:pStyle w:val="TableParagraph"/>
              <w:spacing w:line="275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960" w:type="dxa"/>
          </w:tcPr>
          <w:p w:rsidR="008D318D" w:rsidRDefault="00304807">
            <w:pPr>
              <w:pStyle w:val="TableParagraph"/>
              <w:spacing w:line="240" w:lineRule="auto"/>
              <w:ind w:left="1924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79450" cy="423545"/>
                  <wp:effectExtent l="0" t="0" r="0" b="0"/>
                  <wp:docPr id="19" name="Imag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742" cy="424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18D">
        <w:trPr>
          <w:trHeight w:val="719"/>
        </w:trPr>
        <w:tc>
          <w:tcPr>
            <w:tcW w:w="3414" w:type="dxa"/>
          </w:tcPr>
          <w:p w:rsidR="008D318D" w:rsidRDefault="00304807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2. Катушка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индуктивности</w:t>
            </w:r>
          </w:p>
        </w:tc>
        <w:tc>
          <w:tcPr>
            <w:tcW w:w="399" w:type="dxa"/>
            <w:tcBorders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75" w:lineRule="exact"/>
              <w:ind w:left="0" w:right="2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4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8D318D">
            <w:pPr>
              <w:pStyle w:val="TableParagraph"/>
              <w:spacing w:before="2" w:line="240" w:lineRule="auto"/>
              <w:ind w:left="0"/>
              <w:jc w:val="left"/>
              <w:rPr>
                <w:sz w:val="5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91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30885" cy="315595"/>
                  <wp:effectExtent l="0" t="0" r="0" b="0"/>
                  <wp:docPr id="20" name="Imag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325" cy="316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18D">
        <w:trPr>
          <w:trHeight w:val="529"/>
        </w:trPr>
        <w:tc>
          <w:tcPr>
            <w:tcW w:w="3414" w:type="dxa"/>
          </w:tcPr>
          <w:p w:rsidR="008D318D" w:rsidRDefault="00304807">
            <w:pPr>
              <w:pStyle w:val="TableParagraph"/>
              <w:spacing w:before="1" w:line="240" w:lineRule="auto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2"/>
                <w:sz w:val="24"/>
              </w:rPr>
              <w:t xml:space="preserve"> двигатель</w:t>
            </w:r>
          </w:p>
        </w:tc>
        <w:tc>
          <w:tcPr>
            <w:tcW w:w="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before="1" w:line="240" w:lineRule="auto"/>
              <w:ind w:left="22" w:right="2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8D318D">
            <w:pPr>
              <w:pStyle w:val="TableParagraph"/>
              <w:spacing w:before="3" w:line="240" w:lineRule="auto"/>
              <w:ind w:left="0"/>
              <w:jc w:val="left"/>
              <w:rPr>
                <w:sz w:val="6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915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99135" cy="162560"/>
                  <wp:effectExtent l="0" t="0" r="0" b="0"/>
                  <wp:docPr id="21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628" cy="162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318D" w:rsidRDefault="008D318D">
      <w:pPr>
        <w:pStyle w:val="TableParagraph"/>
        <w:spacing w:line="240" w:lineRule="auto"/>
        <w:jc w:val="left"/>
        <w:rPr>
          <w:sz w:val="20"/>
        </w:rPr>
        <w:sectPr w:rsidR="008D318D">
          <w:pgSz w:w="11910" w:h="16840"/>
          <w:pgMar w:top="1080" w:right="141" w:bottom="1322" w:left="992" w:header="0" w:footer="762" w:gutter="0"/>
          <w:cols w:space="720"/>
        </w:sectPr>
      </w:pPr>
    </w:p>
    <w:tbl>
      <w:tblPr>
        <w:tblW w:w="0" w:type="auto"/>
        <w:tblInd w:w="14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4"/>
        <w:gridCol w:w="399"/>
        <w:gridCol w:w="4960"/>
      </w:tblGrid>
      <w:tr w:rsidR="008D318D">
        <w:trPr>
          <w:trHeight w:val="455"/>
        </w:trPr>
        <w:tc>
          <w:tcPr>
            <w:tcW w:w="3414" w:type="dxa"/>
            <w:tcBorders>
              <w:top w:val="nil"/>
            </w:tcBorders>
          </w:tcPr>
          <w:p w:rsidR="008D318D" w:rsidRDefault="00304807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4. </w:t>
            </w:r>
            <w:r>
              <w:rPr>
                <w:spacing w:val="-2"/>
                <w:sz w:val="24"/>
              </w:rPr>
              <w:t>Предохранитель.</w:t>
            </w:r>
          </w:p>
        </w:tc>
        <w:tc>
          <w:tcPr>
            <w:tcW w:w="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75" w:lineRule="exact"/>
              <w:ind w:left="1" w:right="29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8D318D">
            <w:pPr>
              <w:pStyle w:val="TableParagraph"/>
              <w:spacing w:before="2" w:line="240" w:lineRule="auto"/>
              <w:ind w:left="0"/>
              <w:jc w:val="left"/>
              <w:rPr>
                <w:sz w:val="9"/>
              </w:rPr>
            </w:pPr>
          </w:p>
          <w:p w:rsidR="008D318D" w:rsidRDefault="00304807">
            <w:pPr>
              <w:pStyle w:val="TableParagraph"/>
              <w:spacing w:line="104" w:lineRule="exact"/>
              <w:ind w:left="1908"/>
              <w:jc w:val="left"/>
              <w:rPr>
                <w:position w:val="-1"/>
                <w:sz w:val="10"/>
              </w:rPr>
            </w:pPr>
            <w:r>
              <w:rPr>
                <w:noProof/>
                <w:position w:val="-1"/>
                <w:sz w:val="10"/>
                <w:lang w:eastAsia="ru-RU"/>
              </w:rPr>
              <w:drawing>
                <wp:inline distT="0" distB="0" distL="0" distR="0">
                  <wp:extent cx="718185" cy="66040"/>
                  <wp:effectExtent l="0" t="0" r="0" b="0"/>
                  <wp:docPr id="22" name="Imag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748" cy="66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18D">
        <w:trPr>
          <w:trHeight w:val="709"/>
        </w:trPr>
        <w:tc>
          <w:tcPr>
            <w:tcW w:w="3414" w:type="dxa"/>
          </w:tcPr>
          <w:p w:rsidR="008D318D" w:rsidRDefault="00304807">
            <w:pPr>
              <w:pStyle w:val="TableParagraph"/>
              <w:spacing w:before="1" w:line="240" w:lineRule="auto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лампа</w:t>
            </w:r>
          </w:p>
        </w:tc>
        <w:tc>
          <w:tcPr>
            <w:tcW w:w="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before="1" w:line="240" w:lineRule="auto"/>
              <w:ind w:left="26" w:right="29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8D318D">
            <w:pPr>
              <w:pStyle w:val="TableParagraph"/>
              <w:spacing w:before="3" w:line="240" w:lineRule="auto"/>
              <w:ind w:left="0"/>
              <w:jc w:val="left"/>
              <w:rPr>
                <w:sz w:val="6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916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11200" cy="268605"/>
                  <wp:effectExtent l="0" t="0" r="0" b="0"/>
                  <wp:docPr id="23" name="Image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542" cy="268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318D" w:rsidRDefault="00304807">
      <w:pPr>
        <w:pStyle w:val="a3"/>
        <w:spacing w:before="25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23"/>
        </w:numPr>
        <w:tabs>
          <w:tab w:val="left" w:pos="1699"/>
        </w:tabs>
        <w:ind w:left="686" w:right="2987" w:firstLine="479"/>
        <w:rPr>
          <w:sz w:val="24"/>
        </w:rPr>
      </w:pPr>
      <w:r>
        <w:rPr>
          <w:sz w:val="24"/>
        </w:rPr>
        <w:t>Установите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8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названием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перечисленных электроизмерительных приборов и измеряемыми </w:t>
      </w:r>
      <w:r>
        <w:rPr>
          <w:sz w:val="24"/>
        </w:rPr>
        <w:t>параметрами</w:t>
      </w:r>
    </w:p>
    <w:p w:rsidR="008D318D" w:rsidRDefault="00304807">
      <w:pPr>
        <w:pStyle w:val="a4"/>
        <w:numPr>
          <w:ilvl w:val="3"/>
          <w:numId w:val="23"/>
        </w:numPr>
        <w:tabs>
          <w:tab w:val="left" w:pos="2174"/>
          <w:tab w:val="left" w:pos="3400"/>
          <w:tab w:val="left" w:pos="6343"/>
        </w:tabs>
        <w:ind w:hanging="240"/>
        <w:rPr>
          <w:sz w:val="24"/>
        </w:rPr>
      </w:pPr>
      <w:r>
        <w:rPr>
          <w:spacing w:val="-2"/>
          <w:sz w:val="24"/>
        </w:rPr>
        <w:t>Омметр</w:t>
      </w:r>
      <w:r>
        <w:rPr>
          <w:sz w:val="24"/>
        </w:rPr>
        <w:tab/>
      </w:r>
      <w:r>
        <w:rPr>
          <w:spacing w:val="-10"/>
          <w:sz w:val="24"/>
        </w:rPr>
        <w:t>.</w:t>
      </w:r>
      <w:r>
        <w:rPr>
          <w:sz w:val="24"/>
        </w:rPr>
        <w:tab/>
        <w:t>А.</w:t>
      </w:r>
      <w:r>
        <w:rPr>
          <w:spacing w:val="59"/>
          <w:sz w:val="24"/>
        </w:rPr>
        <w:t xml:space="preserve"> </w:t>
      </w:r>
      <w:r>
        <w:rPr>
          <w:spacing w:val="-2"/>
          <w:sz w:val="24"/>
        </w:rPr>
        <w:t>Мощность</w:t>
      </w:r>
    </w:p>
    <w:p w:rsidR="008D318D" w:rsidRDefault="00304807">
      <w:pPr>
        <w:pStyle w:val="a4"/>
        <w:numPr>
          <w:ilvl w:val="3"/>
          <w:numId w:val="23"/>
        </w:numPr>
        <w:tabs>
          <w:tab w:val="left" w:pos="2234"/>
          <w:tab w:val="left" w:pos="6331"/>
        </w:tabs>
        <w:ind w:left="2234" w:hanging="300"/>
        <w:rPr>
          <w:sz w:val="24"/>
        </w:rPr>
      </w:pPr>
      <w:r>
        <w:rPr>
          <w:sz w:val="24"/>
        </w:rPr>
        <w:t>Вольтметр</w:t>
      </w:r>
      <w:r>
        <w:rPr>
          <w:spacing w:val="58"/>
          <w:sz w:val="24"/>
        </w:rPr>
        <w:t xml:space="preserve"> </w:t>
      </w:r>
      <w:r>
        <w:rPr>
          <w:spacing w:val="-10"/>
          <w:sz w:val="24"/>
        </w:rPr>
        <w:t>.</w:t>
      </w:r>
      <w:r>
        <w:rPr>
          <w:sz w:val="24"/>
        </w:rPr>
        <w:tab/>
        <w:t>Б.</w:t>
      </w:r>
      <w:r>
        <w:rPr>
          <w:spacing w:val="29"/>
          <w:sz w:val="24"/>
        </w:rPr>
        <w:t xml:space="preserve">  </w:t>
      </w:r>
      <w:r>
        <w:rPr>
          <w:spacing w:val="-2"/>
          <w:sz w:val="24"/>
        </w:rPr>
        <w:t>Сопротивление.</w:t>
      </w:r>
    </w:p>
    <w:p w:rsidR="008D318D" w:rsidRDefault="00304807">
      <w:pPr>
        <w:pStyle w:val="a4"/>
        <w:numPr>
          <w:ilvl w:val="3"/>
          <w:numId w:val="23"/>
        </w:numPr>
        <w:tabs>
          <w:tab w:val="left" w:pos="2234"/>
          <w:tab w:val="left" w:pos="6343"/>
        </w:tabs>
        <w:ind w:left="2234" w:hanging="300"/>
        <w:rPr>
          <w:sz w:val="24"/>
        </w:rPr>
      </w:pPr>
      <w:r>
        <w:rPr>
          <w:sz w:val="24"/>
        </w:rPr>
        <w:t>Электрический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счетчик.</w:t>
      </w:r>
      <w:r>
        <w:rPr>
          <w:sz w:val="24"/>
        </w:rPr>
        <w:tab/>
        <w:t>В.</w:t>
      </w:r>
      <w:r>
        <w:rPr>
          <w:spacing w:val="27"/>
          <w:sz w:val="24"/>
        </w:rPr>
        <w:t xml:space="preserve">  </w:t>
      </w:r>
      <w:r>
        <w:rPr>
          <w:spacing w:val="-2"/>
          <w:sz w:val="24"/>
        </w:rPr>
        <w:t>Напряжение</w:t>
      </w:r>
    </w:p>
    <w:p w:rsidR="008D318D" w:rsidRDefault="00304807">
      <w:pPr>
        <w:pStyle w:val="a4"/>
        <w:numPr>
          <w:ilvl w:val="3"/>
          <w:numId w:val="23"/>
        </w:numPr>
        <w:tabs>
          <w:tab w:val="left" w:pos="2234"/>
          <w:tab w:val="left" w:pos="6374"/>
        </w:tabs>
        <w:ind w:left="2234" w:hanging="300"/>
        <w:rPr>
          <w:sz w:val="24"/>
        </w:rPr>
      </w:pPr>
      <w:r>
        <w:rPr>
          <w:spacing w:val="-2"/>
          <w:sz w:val="24"/>
        </w:rPr>
        <w:t>Ваттметр.</w:t>
      </w:r>
      <w:r>
        <w:rPr>
          <w:sz w:val="24"/>
        </w:rPr>
        <w:tab/>
        <w:t>Г.</w:t>
      </w:r>
      <w:r>
        <w:rPr>
          <w:spacing w:val="25"/>
          <w:sz w:val="24"/>
        </w:rPr>
        <w:t xml:space="preserve">  </w:t>
      </w:r>
      <w:r>
        <w:rPr>
          <w:sz w:val="24"/>
        </w:rPr>
        <w:t xml:space="preserve">Электрическая </w:t>
      </w:r>
      <w:r>
        <w:rPr>
          <w:spacing w:val="-2"/>
          <w:sz w:val="24"/>
        </w:rPr>
        <w:t>энергия.</w:t>
      </w:r>
    </w:p>
    <w:p w:rsidR="008D318D" w:rsidRDefault="00304807">
      <w:pPr>
        <w:pStyle w:val="a4"/>
        <w:numPr>
          <w:ilvl w:val="3"/>
          <w:numId w:val="23"/>
        </w:numPr>
        <w:tabs>
          <w:tab w:val="left" w:pos="2234"/>
          <w:tab w:val="left" w:pos="6398"/>
        </w:tabs>
        <w:ind w:left="2234" w:hanging="300"/>
        <w:rPr>
          <w:sz w:val="24"/>
        </w:rPr>
      </w:pPr>
      <w:r>
        <w:rPr>
          <w:spacing w:val="-2"/>
          <w:sz w:val="24"/>
        </w:rPr>
        <w:t>Амперметр</w:t>
      </w:r>
      <w:r>
        <w:rPr>
          <w:sz w:val="24"/>
        </w:rPr>
        <w:tab/>
        <w:t>Д.</w:t>
      </w:r>
      <w:r>
        <w:rPr>
          <w:spacing w:val="27"/>
          <w:sz w:val="24"/>
        </w:rPr>
        <w:t xml:space="preserve">  </w:t>
      </w:r>
      <w:r>
        <w:rPr>
          <w:sz w:val="24"/>
        </w:rPr>
        <w:t xml:space="preserve">Сила </w:t>
      </w:r>
      <w:r>
        <w:rPr>
          <w:spacing w:val="-4"/>
          <w:sz w:val="24"/>
        </w:rPr>
        <w:t>тока</w:t>
      </w:r>
    </w:p>
    <w:p w:rsidR="008D318D" w:rsidRDefault="008D318D">
      <w:pPr>
        <w:pStyle w:val="a3"/>
        <w:spacing w:before="48"/>
        <w:rPr>
          <w:sz w:val="20"/>
        </w:rPr>
      </w:pPr>
    </w:p>
    <w:tbl>
      <w:tblPr>
        <w:tblW w:w="0" w:type="auto"/>
        <w:tblInd w:w="1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6"/>
        <w:gridCol w:w="1666"/>
        <w:gridCol w:w="1664"/>
        <w:gridCol w:w="1666"/>
        <w:gridCol w:w="1666"/>
      </w:tblGrid>
      <w:tr w:rsidR="008D318D">
        <w:trPr>
          <w:trHeight w:val="275"/>
        </w:trPr>
        <w:tc>
          <w:tcPr>
            <w:tcW w:w="1666" w:type="dxa"/>
          </w:tcPr>
          <w:p w:rsidR="008D318D" w:rsidRDefault="00304807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66" w:type="dxa"/>
          </w:tcPr>
          <w:p w:rsidR="008D318D" w:rsidRDefault="00304807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64" w:type="dxa"/>
          </w:tcPr>
          <w:p w:rsidR="008D318D" w:rsidRDefault="0030480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66" w:type="dxa"/>
          </w:tcPr>
          <w:p w:rsidR="008D318D" w:rsidRDefault="00304807">
            <w:pPr>
              <w:pStyle w:val="TableParagraph"/>
              <w:spacing w:line="256" w:lineRule="exact"/>
              <w:ind w:left="10" w:right="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66" w:type="dxa"/>
          </w:tcPr>
          <w:p w:rsidR="008D318D" w:rsidRDefault="00304807">
            <w:pPr>
              <w:pStyle w:val="TableParagraph"/>
              <w:spacing w:line="256" w:lineRule="exact"/>
              <w:ind w:left="10" w:right="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8D318D">
        <w:trPr>
          <w:trHeight w:val="275"/>
        </w:trPr>
        <w:tc>
          <w:tcPr>
            <w:tcW w:w="1666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4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</w:tbl>
    <w:p w:rsidR="008D318D" w:rsidRDefault="00304807">
      <w:pPr>
        <w:pStyle w:val="a3"/>
        <w:spacing w:before="276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8D318D">
      <w:pPr>
        <w:pStyle w:val="a3"/>
        <w:spacing w:before="7"/>
      </w:pPr>
    </w:p>
    <w:p w:rsidR="008D318D" w:rsidRDefault="00304807">
      <w:pPr>
        <w:pStyle w:val="3"/>
        <w:ind w:left="4176" w:right="0"/>
        <w:jc w:val="left"/>
      </w:pPr>
      <w:r>
        <w:t>Открытые</w:t>
      </w:r>
      <w:r>
        <w:rPr>
          <w:spacing w:val="-4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rPr>
          <w:spacing w:val="-2"/>
        </w:rPr>
        <w:t>задания</w:t>
      </w:r>
    </w:p>
    <w:p w:rsidR="008D318D" w:rsidRDefault="008D318D">
      <w:pPr>
        <w:pStyle w:val="a3"/>
        <w:spacing w:before="14"/>
        <w:rPr>
          <w:b/>
        </w:rPr>
      </w:pPr>
    </w:p>
    <w:p w:rsidR="008D318D" w:rsidRDefault="00304807">
      <w:pPr>
        <w:pStyle w:val="a4"/>
        <w:numPr>
          <w:ilvl w:val="2"/>
          <w:numId w:val="39"/>
        </w:numPr>
        <w:tabs>
          <w:tab w:val="left" w:pos="2138"/>
        </w:tabs>
        <w:spacing w:line="237" w:lineRule="auto"/>
        <w:ind w:right="1689" w:firstLine="0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включают</w:t>
      </w:r>
      <w:r>
        <w:rPr>
          <w:spacing w:val="40"/>
          <w:sz w:val="24"/>
        </w:rPr>
        <w:t xml:space="preserve"> </w:t>
      </w:r>
      <w:r>
        <w:rPr>
          <w:sz w:val="24"/>
        </w:rPr>
        <w:t>конденсатор</w:t>
      </w:r>
      <w:r>
        <w:rPr>
          <w:spacing w:val="-6"/>
          <w:sz w:val="24"/>
        </w:rPr>
        <w:t xml:space="preserve"> </w:t>
      </w:r>
      <w:r>
        <w:rPr>
          <w:sz w:val="24"/>
        </w:rPr>
        <w:t>сглаживающего</w:t>
      </w:r>
      <w:r>
        <w:rPr>
          <w:spacing w:val="-6"/>
          <w:sz w:val="24"/>
        </w:rPr>
        <w:t xml:space="preserve"> </w:t>
      </w:r>
      <w:r>
        <w:rPr>
          <w:sz w:val="24"/>
        </w:rPr>
        <w:t>фильтра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относительно </w:t>
      </w:r>
      <w:r>
        <w:rPr>
          <w:spacing w:val="-2"/>
          <w:sz w:val="24"/>
        </w:rPr>
        <w:t>нагрузки?</w:t>
      </w:r>
    </w:p>
    <w:p w:rsidR="008D318D" w:rsidRDefault="00304807">
      <w:pPr>
        <w:pStyle w:val="a3"/>
        <w:spacing w:before="3"/>
        <w:ind w:left="2438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8D318D">
      <w:pPr>
        <w:pStyle w:val="a3"/>
      </w:pPr>
    </w:p>
    <w:p w:rsidR="008D318D" w:rsidRDefault="008D318D">
      <w:pPr>
        <w:pStyle w:val="a3"/>
        <w:spacing w:before="10"/>
      </w:pPr>
    </w:p>
    <w:p w:rsidR="008D318D" w:rsidRDefault="00304807">
      <w:pPr>
        <w:pStyle w:val="a4"/>
        <w:numPr>
          <w:ilvl w:val="2"/>
          <w:numId w:val="40"/>
        </w:numPr>
        <w:tabs>
          <w:tab w:val="left" w:pos="2138"/>
        </w:tabs>
        <w:spacing w:line="237" w:lineRule="auto"/>
        <w:ind w:right="1651" w:firstLine="0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электронно-</w:t>
      </w:r>
      <w:r>
        <w:rPr>
          <w:spacing w:val="-6"/>
          <w:sz w:val="24"/>
        </w:rPr>
        <w:t xml:space="preserve"> </w:t>
      </w:r>
      <w:r>
        <w:rPr>
          <w:sz w:val="24"/>
        </w:rPr>
        <w:t>лучевой</w:t>
      </w:r>
      <w:r>
        <w:rPr>
          <w:spacing w:val="-5"/>
          <w:sz w:val="24"/>
        </w:rPr>
        <w:t xml:space="preserve"> </w:t>
      </w:r>
      <w:r>
        <w:rPr>
          <w:sz w:val="24"/>
        </w:rPr>
        <w:t>трубки,</w:t>
      </w:r>
      <w:r>
        <w:rPr>
          <w:spacing w:val="-8"/>
          <w:sz w:val="24"/>
        </w:rPr>
        <w:t xml:space="preserve"> </w:t>
      </w:r>
      <w:r>
        <w:rPr>
          <w:sz w:val="24"/>
        </w:rPr>
        <w:t>позволяющий фокусировать электронный пучок?</w:t>
      </w:r>
    </w:p>
    <w:p w:rsidR="008D318D" w:rsidRDefault="00304807">
      <w:pPr>
        <w:pStyle w:val="a3"/>
        <w:spacing w:before="4"/>
        <w:ind w:left="2378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8D318D">
      <w:pPr>
        <w:pStyle w:val="a3"/>
      </w:pPr>
    </w:p>
    <w:p w:rsidR="008D318D" w:rsidRDefault="008D318D">
      <w:pPr>
        <w:pStyle w:val="a3"/>
        <w:spacing w:before="9"/>
      </w:pPr>
    </w:p>
    <w:p w:rsidR="008D318D" w:rsidRDefault="00304807">
      <w:pPr>
        <w:pStyle w:val="a3"/>
        <w:spacing w:line="237" w:lineRule="auto"/>
        <w:ind w:left="1538"/>
      </w:pPr>
      <w:r>
        <w:t>2.5.2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называется</w:t>
      </w:r>
      <w:r>
        <w:rPr>
          <w:spacing w:val="-3"/>
        </w:rPr>
        <w:t xml:space="preserve"> </w:t>
      </w:r>
      <w:r>
        <w:t>реле,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которого</w:t>
      </w:r>
      <w:r>
        <w:rPr>
          <w:spacing w:val="-3"/>
        </w:rPr>
        <w:t xml:space="preserve"> </w:t>
      </w:r>
      <w:r>
        <w:t>направление</w:t>
      </w:r>
      <w:r>
        <w:rPr>
          <w:spacing w:val="-4"/>
        </w:rPr>
        <w:t xml:space="preserve"> </w:t>
      </w:r>
      <w:r>
        <w:t>отклонения</w:t>
      </w:r>
      <w:r>
        <w:rPr>
          <w:spacing w:val="-3"/>
        </w:rPr>
        <w:t xml:space="preserve"> </w:t>
      </w:r>
      <w:r>
        <w:t>якоря</w:t>
      </w:r>
      <w:r>
        <w:rPr>
          <w:spacing w:val="-3"/>
        </w:rPr>
        <w:t xml:space="preserve"> </w:t>
      </w:r>
      <w:r>
        <w:t>зависит</w:t>
      </w:r>
      <w:r>
        <w:rPr>
          <w:spacing w:val="40"/>
        </w:rPr>
        <w:t xml:space="preserve"> </w:t>
      </w:r>
      <w:r>
        <w:t>от направления тока в обмотке ?</w:t>
      </w:r>
    </w:p>
    <w:p w:rsidR="008D318D" w:rsidRDefault="00304807">
      <w:pPr>
        <w:pStyle w:val="a3"/>
        <w:spacing w:before="4"/>
        <w:ind w:left="2378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8D318D">
      <w:pPr>
        <w:pStyle w:val="a3"/>
      </w:pPr>
    </w:p>
    <w:p w:rsidR="008D318D" w:rsidRDefault="008D318D">
      <w:pPr>
        <w:pStyle w:val="a3"/>
      </w:pPr>
    </w:p>
    <w:p w:rsidR="008D318D" w:rsidRDefault="008D318D">
      <w:pPr>
        <w:pStyle w:val="a3"/>
        <w:spacing w:before="14"/>
      </w:pPr>
    </w:p>
    <w:p w:rsidR="008D318D" w:rsidRDefault="00304807">
      <w:pPr>
        <w:pStyle w:val="2"/>
        <w:ind w:left="1574" w:right="1686"/>
      </w:pPr>
      <w:r>
        <w:t xml:space="preserve">ВАРИАНТ </w:t>
      </w:r>
      <w:r>
        <w:rPr>
          <w:spacing w:val="-10"/>
        </w:rPr>
        <w:t>2</w:t>
      </w:r>
    </w:p>
    <w:p w:rsidR="008D318D" w:rsidRDefault="00304807">
      <w:pPr>
        <w:pStyle w:val="a3"/>
        <w:tabs>
          <w:tab w:val="left" w:pos="3331"/>
        </w:tabs>
        <w:spacing w:before="8" w:line="237" w:lineRule="auto"/>
        <w:ind w:left="686" w:right="1028" w:firstLine="659"/>
      </w:pPr>
      <w:r>
        <w:t>1.1.3</w:t>
      </w:r>
      <w:r>
        <w:rPr>
          <w:spacing w:val="-3"/>
        </w:rPr>
        <w:t xml:space="preserve"> </w:t>
      </w:r>
      <w:r>
        <w:t>Электрический</w:t>
      </w:r>
      <w:r>
        <w:rPr>
          <w:spacing w:val="-5"/>
        </w:rPr>
        <w:t xml:space="preserve"> </w:t>
      </w:r>
      <w:r>
        <w:t>заряд</w:t>
      </w:r>
      <w:r>
        <w:rPr>
          <w:spacing w:val="40"/>
        </w:rPr>
        <w:t xml:space="preserve"> </w:t>
      </w:r>
      <w:r>
        <w:t>q2</w:t>
      </w:r>
      <w:r>
        <w:rPr>
          <w:spacing w:val="-3"/>
        </w:rPr>
        <w:t xml:space="preserve"> </w:t>
      </w:r>
      <w:r>
        <w:t>находится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электрическом</w:t>
      </w:r>
      <w:r>
        <w:rPr>
          <w:spacing w:val="-4"/>
        </w:rPr>
        <w:t xml:space="preserve"> </w:t>
      </w:r>
      <w:r>
        <w:t>поле</w:t>
      </w:r>
      <w:r>
        <w:rPr>
          <w:spacing w:val="-4"/>
        </w:rPr>
        <w:t xml:space="preserve"> </w:t>
      </w:r>
      <w:r>
        <w:t>заряда</w:t>
      </w:r>
      <w:r>
        <w:rPr>
          <w:spacing w:val="-4"/>
        </w:rPr>
        <w:t xml:space="preserve"> </w:t>
      </w:r>
      <w:r>
        <w:t>q1.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чего зависит напряженность</w:t>
      </w:r>
      <w:r>
        <w:tab/>
        <w:t>электрического поля</w:t>
      </w:r>
    </w:p>
    <w:p w:rsidR="008D318D" w:rsidRDefault="00304807">
      <w:pPr>
        <w:pStyle w:val="a3"/>
        <w:spacing w:before="5" w:line="256" w:lineRule="exact"/>
        <w:ind w:left="1406"/>
      </w:pPr>
      <w:r>
        <w:t>заряда</w:t>
      </w:r>
      <w:r>
        <w:rPr>
          <w:spacing w:val="55"/>
        </w:rPr>
        <w:t xml:space="preserve"> </w:t>
      </w:r>
      <w:r>
        <w:t>q1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точке</w:t>
      </w:r>
      <w:r>
        <w:rPr>
          <w:spacing w:val="-3"/>
        </w:rPr>
        <w:t xml:space="preserve"> </w:t>
      </w:r>
      <w:r>
        <w:t>пространства,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которую</w:t>
      </w:r>
      <w:r>
        <w:rPr>
          <w:spacing w:val="-2"/>
        </w:rPr>
        <w:t xml:space="preserve"> </w:t>
      </w:r>
      <w:r>
        <w:t>помещен</w:t>
      </w:r>
      <w:r>
        <w:rPr>
          <w:spacing w:val="-2"/>
        </w:rPr>
        <w:t xml:space="preserve"> </w:t>
      </w:r>
      <w:r>
        <w:t>заряд</w:t>
      </w:r>
      <w:r>
        <w:rPr>
          <w:spacing w:val="-2"/>
        </w:rPr>
        <w:t xml:space="preserve"> </w:t>
      </w:r>
      <w:r>
        <w:t>q2.</w:t>
      </w:r>
      <w:r>
        <w:rPr>
          <w:spacing w:val="-1"/>
        </w:rPr>
        <w:t xml:space="preserve"> </w:t>
      </w:r>
      <w:r>
        <w:rPr>
          <w:spacing w:val="-2"/>
        </w:rPr>
        <w:t>Выберите</w:t>
      </w:r>
    </w:p>
    <w:p w:rsidR="008D318D" w:rsidRDefault="00304807">
      <w:pPr>
        <w:tabs>
          <w:tab w:val="left" w:pos="2606"/>
        </w:tabs>
        <w:spacing w:line="300" w:lineRule="exact"/>
        <w:ind w:left="686"/>
        <w:rPr>
          <w:sz w:val="24"/>
        </w:rPr>
      </w:pPr>
      <w:r>
        <w:rPr>
          <w:spacing w:val="-2"/>
          <w:sz w:val="28"/>
        </w:rPr>
        <w:t>правильное</w:t>
      </w:r>
      <w:r>
        <w:rPr>
          <w:sz w:val="28"/>
        </w:rPr>
        <w:tab/>
      </w:r>
      <w:r>
        <w:rPr>
          <w:spacing w:val="-2"/>
          <w:sz w:val="24"/>
        </w:rPr>
        <w:t>утверждение.</w:t>
      </w:r>
    </w:p>
    <w:p w:rsidR="008D318D" w:rsidRDefault="00304807">
      <w:pPr>
        <w:pStyle w:val="a4"/>
        <w:numPr>
          <w:ilvl w:val="0"/>
          <w:numId w:val="41"/>
        </w:numPr>
        <w:tabs>
          <w:tab w:val="left" w:pos="2344"/>
        </w:tabs>
        <w:spacing w:line="274" w:lineRule="exact"/>
        <w:rPr>
          <w:sz w:val="24"/>
        </w:rPr>
      </w:pP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заряда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q1.</w:t>
      </w:r>
    </w:p>
    <w:p w:rsidR="008D318D" w:rsidRDefault="00304807">
      <w:pPr>
        <w:pStyle w:val="a4"/>
        <w:numPr>
          <w:ilvl w:val="0"/>
          <w:numId w:val="41"/>
        </w:numPr>
        <w:tabs>
          <w:tab w:val="left" w:pos="2344"/>
        </w:tabs>
        <w:spacing w:before="5"/>
        <w:rPr>
          <w:sz w:val="24"/>
        </w:rPr>
      </w:pP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заряда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q2.</w:t>
      </w:r>
    </w:p>
    <w:p w:rsidR="008D318D" w:rsidRDefault="00304807">
      <w:pPr>
        <w:pStyle w:val="a4"/>
        <w:numPr>
          <w:ilvl w:val="0"/>
          <w:numId w:val="41"/>
        </w:numPr>
        <w:tabs>
          <w:tab w:val="left" w:pos="2126"/>
          <w:tab w:val="left" w:pos="2284"/>
        </w:tabs>
        <w:spacing w:before="5" w:line="487" w:lineRule="auto"/>
        <w:ind w:left="2126" w:right="3150" w:hanging="22"/>
        <w:rPr>
          <w:sz w:val="24"/>
        </w:rPr>
      </w:pP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заряда</w:t>
      </w:r>
      <w:r>
        <w:rPr>
          <w:spacing w:val="-4"/>
          <w:sz w:val="24"/>
        </w:rPr>
        <w:t xml:space="preserve"> </w:t>
      </w:r>
      <w:r>
        <w:rPr>
          <w:sz w:val="24"/>
        </w:rPr>
        <w:t>q1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этими</w:t>
      </w:r>
      <w:r>
        <w:rPr>
          <w:spacing w:val="-5"/>
          <w:sz w:val="24"/>
        </w:rPr>
        <w:t xml:space="preserve"> </w:t>
      </w:r>
      <w:r>
        <w:rPr>
          <w:sz w:val="24"/>
        </w:rPr>
        <w:t>зарядами. Вес задания : 1 балл</w:t>
      </w:r>
    </w:p>
    <w:p w:rsidR="008D318D" w:rsidRDefault="00304807">
      <w:pPr>
        <w:pStyle w:val="a3"/>
        <w:spacing w:before="17" w:line="302" w:lineRule="auto"/>
        <w:ind w:left="1226" w:right="808"/>
      </w:pPr>
      <w:r>
        <w:t>1.1.4.</w:t>
      </w:r>
      <w:r>
        <w:rPr>
          <w:spacing w:val="40"/>
        </w:rPr>
        <w:t xml:space="preserve"> </w:t>
      </w:r>
      <w:r>
        <w:t>Какова</w:t>
      </w:r>
      <w:r>
        <w:rPr>
          <w:spacing w:val="-7"/>
        </w:rPr>
        <w:t xml:space="preserve"> </w:t>
      </w:r>
      <w:r>
        <w:t>эквивалентная</w:t>
      </w:r>
      <w:r>
        <w:rPr>
          <w:spacing w:val="-5"/>
        </w:rPr>
        <w:t xml:space="preserve"> </w:t>
      </w:r>
      <w:r>
        <w:t>емкость</w:t>
      </w:r>
      <w:r>
        <w:rPr>
          <w:spacing w:val="-4"/>
        </w:rPr>
        <w:t xml:space="preserve"> </w:t>
      </w:r>
      <w:r>
        <w:t>батареи</w:t>
      </w:r>
      <w:r>
        <w:rPr>
          <w:spacing w:val="-7"/>
        </w:rPr>
        <w:t xml:space="preserve"> </w:t>
      </w:r>
      <w:r>
        <w:t>конденсаторов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рисунке,</w:t>
      </w:r>
      <w:r>
        <w:rPr>
          <w:spacing w:val="-5"/>
        </w:rPr>
        <w:t xml:space="preserve"> </w:t>
      </w:r>
      <w:r>
        <w:t xml:space="preserve">если </w:t>
      </w:r>
      <w:r>
        <w:rPr>
          <w:spacing w:val="10"/>
        </w:rPr>
        <w:t>C</w:t>
      </w:r>
      <w:r>
        <w:rPr>
          <w:spacing w:val="10"/>
          <w:vertAlign w:val="subscript"/>
        </w:rPr>
        <w:t>1</w:t>
      </w:r>
      <w:r>
        <w:rPr>
          <w:spacing w:val="-26"/>
        </w:rPr>
        <w:t xml:space="preserve"> </w:t>
      </w:r>
      <w:r>
        <w:t>=20 мкФ, С</w:t>
      </w:r>
      <w:r>
        <w:rPr>
          <w:spacing w:val="-4"/>
        </w:rPr>
        <w:t xml:space="preserve"> </w:t>
      </w:r>
      <w:r>
        <w:rPr>
          <w:position w:val="-5"/>
          <w:sz w:val="14"/>
        </w:rPr>
        <w:t>2</w:t>
      </w:r>
      <w:r>
        <w:rPr>
          <w:spacing w:val="40"/>
          <w:position w:val="-5"/>
          <w:sz w:val="14"/>
        </w:rPr>
        <w:t xml:space="preserve"> </w:t>
      </w:r>
      <w:r>
        <w:t xml:space="preserve">=40 мкФ, </w:t>
      </w:r>
      <w:r>
        <w:t>С</w:t>
      </w:r>
      <w:r>
        <w:rPr>
          <w:spacing w:val="-16"/>
        </w:rPr>
        <w:t xml:space="preserve"> </w:t>
      </w:r>
      <w:r>
        <w:rPr>
          <w:position w:val="-5"/>
          <w:sz w:val="14"/>
        </w:rPr>
        <w:t xml:space="preserve">3 </w:t>
      </w:r>
      <w:r>
        <w:t>=20 мкФ</w:t>
      </w:r>
    </w:p>
    <w:p w:rsidR="008D318D" w:rsidRDefault="008D318D">
      <w:pPr>
        <w:pStyle w:val="a3"/>
        <w:spacing w:line="302" w:lineRule="auto"/>
        <w:sectPr w:rsidR="008D318D">
          <w:type w:val="continuous"/>
          <w:pgSz w:w="11910" w:h="16840"/>
          <w:pgMar w:top="1120" w:right="141" w:bottom="960" w:left="992" w:header="0" w:footer="762" w:gutter="0"/>
          <w:cols w:space="720"/>
        </w:sectPr>
      </w:pPr>
    </w:p>
    <w:p w:rsidR="008D318D" w:rsidRDefault="00304807">
      <w:pPr>
        <w:pStyle w:val="a4"/>
        <w:numPr>
          <w:ilvl w:val="0"/>
          <w:numId w:val="42"/>
        </w:numPr>
        <w:tabs>
          <w:tab w:val="left" w:pos="2186"/>
          <w:tab w:val="left" w:pos="4623"/>
        </w:tabs>
        <w:spacing w:before="64"/>
        <w:rPr>
          <w:sz w:val="24"/>
        </w:rPr>
      </w:pPr>
      <w:r>
        <w:rPr>
          <w:sz w:val="24"/>
        </w:rPr>
        <w:lastRenderedPageBreak/>
        <w:t xml:space="preserve">8 </w:t>
      </w:r>
      <w:r>
        <w:rPr>
          <w:spacing w:val="-5"/>
          <w:sz w:val="24"/>
        </w:rPr>
        <w:t>мкФ</w:t>
      </w:r>
      <w:r>
        <w:rPr>
          <w:sz w:val="24"/>
        </w:rPr>
        <w:tab/>
        <w:t xml:space="preserve">3. 40 </w:t>
      </w:r>
      <w:r>
        <w:rPr>
          <w:spacing w:val="-5"/>
          <w:sz w:val="24"/>
        </w:rPr>
        <w:t>мкФ</w:t>
      </w:r>
    </w:p>
    <w:p w:rsidR="008D318D" w:rsidRDefault="00304807">
      <w:pPr>
        <w:pStyle w:val="a4"/>
        <w:numPr>
          <w:ilvl w:val="0"/>
          <w:numId w:val="42"/>
        </w:numPr>
        <w:tabs>
          <w:tab w:val="left" w:pos="2186"/>
          <w:tab w:val="left" w:pos="4743"/>
        </w:tabs>
        <w:spacing w:before="1"/>
        <w:rPr>
          <w:sz w:val="24"/>
        </w:rPr>
      </w:pPr>
      <w:r>
        <w:rPr>
          <w:sz w:val="24"/>
        </w:rPr>
        <w:t xml:space="preserve">60 </w:t>
      </w:r>
      <w:r>
        <w:rPr>
          <w:spacing w:val="-5"/>
          <w:sz w:val="24"/>
        </w:rPr>
        <w:t>мкФ</w:t>
      </w:r>
      <w:r>
        <w:rPr>
          <w:sz w:val="24"/>
        </w:rPr>
        <w:tab/>
        <w:t xml:space="preserve">4. 50 </w:t>
      </w:r>
      <w:r>
        <w:rPr>
          <w:spacing w:val="-5"/>
          <w:sz w:val="24"/>
        </w:rPr>
        <w:t>мкФ</w:t>
      </w:r>
    </w:p>
    <w:p w:rsidR="008D318D" w:rsidRDefault="008D318D">
      <w:pPr>
        <w:pStyle w:val="a3"/>
        <w:spacing w:before="24"/>
      </w:pPr>
    </w:p>
    <w:p w:rsidR="008D318D" w:rsidRDefault="00304807">
      <w:pPr>
        <w:tabs>
          <w:tab w:val="left" w:pos="4092"/>
          <w:tab w:val="left" w:pos="5141"/>
        </w:tabs>
        <w:ind w:left="3012"/>
        <w:rPr>
          <w:position w:val="-5"/>
          <w:sz w:val="14"/>
        </w:rPr>
      </w:pPr>
      <w:r>
        <w:rPr>
          <w:sz w:val="24"/>
        </w:rPr>
        <w:t>С</w:t>
      </w:r>
      <w:r>
        <w:rPr>
          <w:spacing w:val="-36"/>
          <w:sz w:val="24"/>
        </w:rPr>
        <w:t xml:space="preserve"> </w:t>
      </w:r>
      <w:r>
        <w:rPr>
          <w:spacing w:val="-10"/>
          <w:position w:val="-5"/>
          <w:sz w:val="14"/>
        </w:rPr>
        <w:t>1</w:t>
      </w:r>
      <w:r>
        <w:rPr>
          <w:position w:val="-5"/>
          <w:sz w:val="14"/>
        </w:rPr>
        <w:tab/>
      </w:r>
      <w:r>
        <w:rPr>
          <w:sz w:val="24"/>
        </w:rPr>
        <w:t>С</w:t>
      </w:r>
      <w:r>
        <w:rPr>
          <w:spacing w:val="-20"/>
          <w:sz w:val="24"/>
        </w:rPr>
        <w:t xml:space="preserve"> </w:t>
      </w:r>
      <w:r>
        <w:rPr>
          <w:spacing w:val="-10"/>
          <w:position w:val="-5"/>
          <w:sz w:val="14"/>
        </w:rPr>
        <w:t>2</w:t>
      </w:r>
      <w:r>
        <w:rPr>
          <w:position w:val="-5"/>
          <w:sz w:val="14"/>
        </w:rPr>
        <w:tab/>
      </w:r>
      <w:r>
        <w:rPr>
          <w:sz w:val="24"/>
        </w:rPr>
        <w:t>С</w:t>
      </w:r>
      <w:r>
        <w:rPr>
          <w:spacing w:val="-32"/>
          <w:sz w:val="24"/>
        </w:rPr>
        <w:t xml:space="preserve"> </w:t>
      </w:r>
      <w:r>
        <w:rPr>
          <w:spacing w:val="-10"/>
          <w:position w:val="-5"/>
          <w:sz w:val="14"/>
        </w:rPr>
        <w:t>3</w:t>
      </w:r>
    </w:p>
    <w:p w:rsidR="008D318D" w:rsidRDefault="00304807">
      <w:pPr>
        <w:pStyle w:val="a3"/>
        <w:spacing w:before="4"/>
        <w:rPr>
          <w:sz w:val="12"/>
        </w:rPr>
      </w:pPr>
      <w:r>
        <w:rPr>
          <w:noProof/>
          <w:sz w:val="12"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1979295</wp:posOffset>
                </wp:positionH>
                <wp:positionV relativeFrom="paragraph">
                  <wp:posOffset>110490</wp:posOffset>
                </wp:positionV>
                <wp:extent cx="457200" cy="457200"/>
                <wp:effectExtent l="0" t="0" r="0" b="0"/>
                <wp:wrapTopAndBottom/>
                <wp:docPr id="24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" h="457200">
                              <a:moveTo>
                                <a:pt x="0" y="217170"/>
                              </a:moveTo>
                              <a:lnTo>
                                <a:pt x="457200" y="217170"/>
                              </a:lnTo>
                            </a:path>
                            <a:path w="457200" h="457200">
                              <a:moveTo>
                                <a:pt x="457200" y="0"/>
                              </a:moveTo>
                              <a:lnTo>
                                <a:pt x="457200" y="4572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841EDE" id="Graphic 24" o:spid="_x0000_s1026" style="position:absolute;margin-left:155.85pt;margin-top:8.7pt;width:36pt;height:36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" path="m,217170r457200,em457200,r,457200e" fill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2"/>
          <w:lang w:eastAsia="ru-RU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2665095</wp:posOffset>
                </wp:positionH>
                <wp:positionV relativeFrom="paragraph">
                  <wp:posOffset>110490</wp:posOffset>
                </wp:positionV>
                <wp:extent cx="457200" cy="457200"/>
                <wp:effectExtent l="0" t="0" r="0" b="0"/>
                <wp:wrapTopAndBottom/>
                <wp:docPr id="25" name="Graphi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" h="457200">
                              <a:moveTo>
                                <a:pt x="0" y="0"/>
                              </a:moveTo>
                              <a:lnTo>
                                <a:pt x="0" y="457200"/>
                              </a:lnTo>
                            </a:path>
                            <a:path w="457200" h="457200">
                              <a:moveTo>
                                <a:pt x="0" y="228600"/>
                              </a:moveTo>
                              <a:lnTo>
                                <a:pt x="457200" y="228600"/>
                              </a:lnTo>
                            </a:path>
                            <a:path w="457200" h="457200">
                              <a:moveTo>
                                <a:pt x="457200" y="0"/>
                              </a:moveTo>
                              <a:lnTo>
                                <a:pt x="457200" y="4572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E1058C" id="Graphic 25" o:spid="_x0000_s1026" style="position:absolute;margin-left:209.85pt;margin-top:8.7pt;width:36pt;height:36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" path="m,l,457200em,228600r457200,em457200,r,457200e" fill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2"/>
          <w:lang w:eastAsia="ru-RU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3350895</wp:posOffset>
                </wp:positionH>
                <wp:positionV relativeFrom="paragraph">
                  <wp:posOffset>110490</wp:posOffset>
                </wp:positionV>
                <wp:extent cx="457200" cy="457200"/>
                <wp:effectExtent l="0" t="0" r="0" b="0"/>
                <wp:wrapTopAndBottom/>
                <wp:docPr id="26" name="Graphic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" h="457200">
                              <a:moveTo>
                                <a:pt x="0" y="0"/>
                              </a:moveTo>
                              <a:lnTo>
                                <a:pt x="0" y="457200"/>
                              </a:lnTo>
                            </a:path>
                            <a:path w="457200" h="457200">
                              <a:moveTo>
                                <a:pt x="0" y="228600"/>
                              </a:moveTo>
                              <a:lnTo>
                                <a:pt x="457200" y="228600"/>
                              </a:lnTo>
                            </a:path>
                            <a:path w="457200" h="457200">
                              <a:moveTo>
                                <a:pt x="457200" y="0"/>
                              </a:moveTo>
                              <a:lnTo>
                                <a:pt x="457200" y="4572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5FA77B" id="Graphic 26" o:spid="_x0000_s1026" style="position:absolute;margin-left:263.85pt;margin-top:8.7pt;width:36pt;height:36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" path="m,l,457200em,228600r457200,em457200,r,457200e" fill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2"/>
          <w:lang w:eastAsia="ru-RU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4036695</wp:posOffset>
                </wp:positionH>
                <wp:positionV relativeFrom="paragraph">
                  <wp:posOffset>110490</wp:posOffset>
                </wp:positionV>
                <wp:extent cx="457200" cy="457200"/>
                <wp:effectExtent l="0" t="0" r="0" b="0"/>
                <wp:wrapTopAndBottom/>
                <wp:docPr id="27" name="Graphic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" h="457200">
                              <a:moveTo>
                                <a:pt x="0" y="0"/>
                              </a:moveTo>
                              <a:lnTo>
                                <a:pt x="0" y="457200"/>
                              </a:lnTo>
                            </a:path>
                            <a:path w="457200" h="457200">
                              <a:moveTo>
                                <a:pt x="0" y="228600"/>
                              </a:moveTo>
                              <a:lnTo>
                                <a:pt x="457200" y="2286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16E025" id="Graphic 27" o:spid="_x0000_s1026" style="position:absolute;margin-left:317.85pt;margin-top:8.7pt;width:36pt;height:36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" path="m,l,457200em,228600r457200,e" filled="f">
                <v:path arrowok="t"/>
                <w10:wrap type="topAndBottom" anchorx="page"/>
              </v:shape>
            </w:pict>
          </mc:Fallback>
        </mc:AlternateContent>
      </w:r>
    </w:p>
    <w:p w:rsidR="008D318D" w:rsidRDefault="008D318D">
      <w:pPr>
        <w:pStyle w:val="a3"/>
        <w:spacing w:before="72"/>
        <w:rPr>
          <w:sz w:val="14"/>
        </w:rPr>
      </w:pPr>
    </w:p>
    <w:p w:rsidR="008D318D" w:rsidRDefault="00304807">
      <w:pPr>
        <w:pStyle w:val="a3"/>
        <w:ind w:left="1226"/>
      </w:pPr>
      <w:r>
        <w:t>Вес</w:t>
      </w:r>
      <w:r>
        <w:rPr>
          <w:spacing w:val="-4"/>
        </w:rPr>
        <w:t xml:space="preserve"> </w:t>
      </w:r>
      <w:r>
        <w:t>задания:</w:t>
      </w:r>
      <w:r>
        <w:rPr>
          <w:spacing w:val="-1"/>
        </w:rPr>
        <w:t xml:space="preserve"> </w:t>
      </w:r>
      <w:r>
        <w:t>4</w:t>
      </w:r>
      <w:r>
        <w:rPr>
          <w:spacing w:val="-1"/>
        </w:rPr>
        <w:t xml:space="preserve"> </w:t>
      </w:r>
      <w:r>
        <w:rPr>
          <w:spacing w:val="-4"/>
        </w:rPr>
        <w:t>балла</w:t>
      </w:r>
    </w:p>
    <w:p w:rsidR="008D318D" w:rsidRDefault="008D318D">
      <w:pPr>
        <w:pStyle w:val="a3"/>
        <w:spacing w:before="7"/>
      </w:pPr>
    </w:p>
    <w:p w:rsidR="008D318D" w:rsidRDefault="00304807">
      <w:pPr>
        <w:pStyle w:val="a4"/>
        <w:numPr>
          <w:ilvl w:val="2"/>
          <w:numId w:val="43"/>
        </w:numPr>
        <w:tabs>
          <w:tab w:val="left" w:pos="1804"/>
        </w:tabs>
        <w:ind w:left="1804" w:hanging="540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изменится</w:t>
      </w:r>
      <w:r>
        <w:rPr>
          <w:spacing w:val="-3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проводника,</w:t>
      </w:r>
      <w:r>
        <w:rPr>
          <w:spacing w:val="-3"/>
          <w:sz w:val="24"/>
        </w:rPr>
        <w:t xml:space="preserve"> </w:t>
      </w: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длину</w:t>
      </w:r>
      <w:r>
        <w:rPr>
          <w:spacing w:val="-1"/>
          <w:sz w:val="24"/>
        </w:rPr>
        <w:t xml:space="preserve"> </w:t>
      </w:r>
      <w:r>
        <w:rPr>
          <w:sz w:val="24"/>
        </w:rPr>
        <w:t>уменьшить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два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раза?</w:t>
      </w:r>
    </w:p>
    <w:p w:rsidR="008D318D" w:rsidRDefault="00304807">
      <w:pPr>
        <w:pStyle w:val="a4"/>
        <w:numPr>
          <w:ilvl w:val="3"/>
          <w:numId w:val="43"/>
        </w:numPr>
        <w:tabs>
          <w:tab w:val="left" w:pos="2301"/>
        </w:tabs>
        <w:spacing w:before="5" w:line="244" w:lineRule="auto"/>
        <w:ind w:right="6099" w:firstLine="0"/>
        <w:rPr>
          <w:sz w:val="24"/>
        </w:rPr>
      </w:pPr>
      <w:r>
        <w:rPr>
          <w:sz w:val="24"/>
        </w:rPr>
        <w:t>Не изменяется 2)Уменьшится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два</w:t>
      </w:r>
      <w:r>
        <w:rPr>
          <w:spacing w:val="-12"/>
          <w:sz w:val="24"/>
        </w:rPr>
        <w:t xml:space="preserve"> </w:t>
      </w:r>
      <w:r>
        <w:rPr>
          <w:sz w:val="24"/>
        </w:rPr>
        <w:t>раза 3)Увеличится в два раза</w:t>
      </w:r>
    </w:p>
    <w:p w:rsidR="008D318D" w:rsidRDefault="00304807">
      <w:pPr>
        <w:pStyle w:val="a3"/>
        <w:spacing w:line="267" w:lineRule="exact"/>
        <w:ind w:left="1226"/>
      </w:pPr>
      <w:r>
        <w:t>Вес</w:t>
      </w:r>
      <w:r>
        <w:rPr>
          <w:spacing w:val="-4"/>
        </w:rPr>
        <w:t xml:space="preserve"> </w:t>
      </w:r>
      <w:r>
        <w:t>задания: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rPr>
          <w:spacing w:val="-4"/>
        </w:rPr>
        <w:t>балла</w:t>
      </w:r>
    </w:p>
    <w:p w:rsidR="008D318D" w:rsidRDefault="008D318D">
      <w:pPr>
        <w:pStyle w:val="a3"/>
        <w:spacing w:before="3"/>
      </w:pPr>
    </w:p>
    <w:p w:rsidR="008D318D" w:rsidRDefault="00304807">
      <w:pPr>
        <w:pStyle w:val="a4"/>
        <w:numPr>
          <w:ilvl w:val="2"/>
          <w:numId w:val="43"/>
        </w:numPr>
        <w:tabs>
          <w:tab w:val="left" w:pos="1766"/>
        </w:tabs>
        <w:ind w:left="1226" w:right="1122" w:firstLine="0"/>
        <w:rPr>
          <w:sz w:val="24"/>
        </w:rPr>
      </w:pPr>
      <w:r>
        <w:rPr>
          <w:sz w:val="24"/>
        </w:rPr>
        <w:t>Каково</w:t>
      </w:r>
      <w:r>
        <w:rPr>
          <w:spacing w:val="-4"/>
          <w:sz w:val="24"/>
        </w:rPr>
        <w:t xml:space="preserve"> </w:t>
      </w:r>
      <w:r>
        <w:rPr>
          <w:sz w:val="24"/>
        </w:rPr>
        <w:t>эквивалентное</w:t>
      </w:r>
      <w:r>
        <w:rPr>
          <w:spacing w:val="-5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цепи,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рисунке,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все резисторы имеют одинаковые сопротивления, равные 2 Ом?</w:t>
      </w:r>
    </w:p>
    <w:p w:rsidR="008D318D" w:rsidRDefault="00304807">
      <w:pPr>
        <w:pStyle w:val="a3"/>
        <w:spacing w:before="10"/>
        <w:rPr>
          <w:sz w:val="12"/>
        </w:rPr>
      </w:pPr>
      <w:r>
        <w:rPr>
          <w:noProof/>
          <w:sz w:val="12"/>
          <w:lang w:eastAsia="ru-RU"/>
        </w:rPr>
        <mc:AlternateContent>
          <mc:Choice Requires="wpg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1294130</wp:posOffset>
                </wp:positionH>
                <wp:positionV relativeFrom="paragraph">
                  <wp:posOffset>109220</wp:posOffset>
                </wp:positionV>
                <wp:extent cx="4343400" cy="580390"/>
                <wp:effectExtent l="0" t="0" r="0" b="0"/>
                <wp:wrapTopAndBottom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43400" cy="580390"/>
                          <a:chOff x="0" y="0"/>
                          <a:chExt cx="4343400" cy="580390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0" y="119697"/>
                            <a:ext cx="457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457200" y="4762"/>
                            <a:ext cx="1828164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164" h="228600">
                                <a:moveTo>
                                  <a:pt x="0" y="228600"/>
                                </a:moveTo>
                                <a:lnTo>
                                  <a:pt x="685800" y="228600"/>
                                </a:lnTo>
                                <a:lnTo>
                                  <a:pt x="685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8600"/>
                                </a:lnTo>
                                <a:close/>
                              </a:path>
                              <a:path w="1828164" h="228600">
                                <a:moveTo>
                                  <a:pt x="1143000" y="227964"/>
                                </a:moveTo>
                                <a:lnTo>
                                  <a:pt x="1828165" y="227964"/>
                                </a:lnTo>
                                <a:lnTo>
                                  <a:pt x="1828165" y="0"/>
                                </a:lnTo>
                                <a:lnTo>
                                  <a:pt x="1143000" y="0"/>
                                </a:lnTo>
                                <a:lnTo>
                                  <a:pt x="1143000" y="22796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143000" y="119697"/>
                            <a:ext cx="182880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0" h="34290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</a:path>
                              <a:path w="1828800" h="342900">
                                <a:moveTo>
                                  <a:pt x="1142999" y="0"/>
                                </a:moveTo>
                                <a:lnTo>
                                  <a:pt x="1828799" y="635"/>
                                </a:lnTo>
                              </a:path>
                              <a:path w="1828800" h="342900">
                                <a:moveTo>
                                  <a:pt x="228600" y="0"/>
                                </a:moveTo>
                                <a:lnTo>
                                  <a:pt x="228600" y="34290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600200" y="347662"/>
                            <a:ext cx="685165" cy="227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165" h="227965">
                                <a:moveTo>
                                  <a:pt x="0" y="227964"/>
                                </a:moveTo>
                                <a:lnTo>
                                  <a:pt x="685165" y="227964"/>
                                </a:lnTo>
                                <a:lnTo>
                                  <a:pt x="6851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96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371600" y="119697"/>
                            <a:ext cx="125730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342900">
                                <a:moveTo>
                                  <a:pt x="0" y="342900"/>
                                </a:moveTo>
                                <a:lnTo>
                                  <a:pt x="228600" y="342900"/>
                                </a:lnTo>
                              </a:path>
                              <a:path w="1257300" h="342900">
                                <a:moveTo>
                                  <a:pt x="914399" y="342900"/>
                                </a:moveTo>
                                <a:lnTo>
                                  <a:pt x="1257299" y="342900"/>
                                </a:lnTo>
                              </a:path>
                              <a:path w="1257300" h="342900">
                                <a:moveTo>
                                  <a:pt x="1257299" y="0"/>
                                </a:moveTo>
                                <a:lnTo>
                                  <a:pt x="1257299" y="34290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2971800" y="4762"/>
                            <a:ext cx="685165" cy="227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165" h="227965">
                                <a:moveTo>
                                  <a:pt x="0" y="227964"/>
                                </a:moveTo>
                                <a:lnTo>
                                  <a:pt x="685164" y="227964"/>
                                </a:lnTo>
                                <a:lnTo>
                                  <a:pt x="6851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96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3657600" y="119697"/>
                            <a:ext cx="685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0">
                                <a:moveTo>
                                  <a:pt x="0" y="0"/>
                                </a:moveTo>
                                <a:lnTo>
                                  <a:pt x="68580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DB689A" id="Group 28" o:spid="_x0000_s1026" style="position:absolute;margin-left:101.9pt;margin-top:8.6pt;width:342pt;height:45.7pt;z-index:-251654656;mso-wrap-distance-left:0;mso-wrap-distance-right:0;mso-position-horizontal-relative:page" coordsize="43434,5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">
                <v:shape id="Graphic 29" o:spid="_x0000_s1027" style="position:absolute;top:1196;width:4572;height:13;visibility:visible;mso-wrap-style:square;v-text-anchor:top" coordsize="457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" path="m,l457200,e" filled="f">
                  <v:path arrowok="t"/>
                </v:shape>
                <v:shape id="Graphic 30" o:spid="_x0000_s1028" style="position:absolute;left:4572;top:47;width:18281;height:2286;visibility:visible;mso-wrap-style:square;v-text-anchor:top" coordsize="1828164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" path="m,228600r685800,l685800,,,,,228600xem1143000,227964r685165,l1828165,,1143000,r,227964xe" filled="f">
                  <v:path arrowok="t"/>
                </v:shape>
                <v:shape id="Graphic 31" o:spid="_x0000_s1029" style="position:absolute;left:11430;top:1196;width:18288;height:3429;visibility:visible;mso-wrap-style:square;v-text-anchor:top" coordsize="18288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" path="m,l457200,em1142999,r685800,635em228600,r,342900e" filled="f">
                  <v:path arrowok="t"/>
                </v:shape>
                <v:shape id="Graphic 32" o:spid="_x0000_s1030" style="position:absolute;left:16002;top:3476;width:6851;height:2280;visibility:visible;mso-wrap-style:square;v-text-anchor:top" coordsize="685165,227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" path="m,227964r685165,l685165,,,,,227964xe" filled="f">
                  <v:path arrowok="t"/>
                </v:shape>
                <v:shape id="Graphic 33" o:spid="_x0000_s1031" style="position:absolute;left:13716;top:1196;width:12573;height:3429;visibility:visible;mso-wrap-style:square;v-text-anchor:top" coordsize="12573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" path="m,342900r228600,em914399,342900r342900,em1257299,r,342900e" filled="f">
                  <v:path arrowok="t"/>
                </v:shape>
                <v:shape id="Graphic 34" o:spid="_x0000_s1032" style="position:absolute;left:29718;top:47;width:6851;height:2280;visibility:visible;mso-wrap-style:square;v-text-anchor:top" coordsize="685165,227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" path="m,227964r685164,l685164,,,,,227964xe" filled="f">
                  <v:path arrowok="t"/>
                </v:shape>
                <v:shape id="Graphic 35" o:spid="_x0000_s1033" style="position:absolute;left:36576;top:1196;width:6858;height:13;visibility:visible;mso-wrap-style:square;v-text-anchor:top" coordsize="685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" path="m,l685800,e" filled="f">
                  <v:path arrowok="t"/>
                </v:shape>
                <w10:wrap type="topAndBottom" anchorx="page"/>
              </v:group>
            </w:pict>
          </mc:Fallback>
        </mc:AlternateContent>
      </w:r>
    </w:p>
    <w:p w:rsidR="008D318D" w:rsidRDefault="008D318D">
      <w:pPr>
        <w:pStyle w:val="a3"/>
        <w:spacing w:before="7"/>
      </w:pPr>
    </w:p>
    <w:p w:rsidR="008D318D" w:rsidRDefault="00304807">
      <w:pPr>
        <w:pStyle w:val="a3"/>
        <w:ind w:left="1226"/>
      </w:pPr>
      <w:r>
        <w:t>1.2</w:t>
      </w:r>
      <w:r>
        <w:rPr>
          <w:spacing w:val="-2"/>
        </w:rPr>
        <w:t xml:space="preserve"> </w:t>
      </w:r>
      <w:r>
        <w:t>Ом</w:t>
      </w:r>
      <w:r>
        <w:rPr>
          <w:spacing w:val="29"/>
        </w:rPr>
        <w:t xml:space="preserve">  </w:t>
      </w:r>
      <w:r>
        <w:t>2. 3 Ом</w:t>
      </w:r>
      <w:r>
        <w:rPr>
          <w:spacing w:val="29"/>
        </w:rPr>
        <w:t xml:space="preserve">  </w:t>
      </w:r>
      <w:r>
        <w:t>3. 5 Ом</w:t>
      </w:r>
      <w:r>
        <w:rPr>
          <w:spacing w:val="29"/>
        </w:rPr>
        <w:t xml:space="preserve">  </w:t>
      </w:r>
      <w:r>
        <w:t>4.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rPr>
          <w:spacing w:val="-5"/>
        </w:rPr>
        <w:t>Ом</w:t>
      </w:r>
    </w:p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4 </w:t>
      </w:r>
      <w:r>
        <w:rPr>
          <w:spacing w:val="-4"/>
        </w:rPr>
        <w:t>балла</w:t>
      </w:r>
    </w:p>
    <w:p w:rsidR="008D318D" w:rsidRDefault="008D318D">
      <w:pPr>
        <w:pStyle w:val="a3"/>
        <w:spacing w:before="1"/>
      </w:pPr>
    </w:p>
    <w:p w:rsidR="008D318D" w:rsidRDefault="00304807">
      <w:pPr>
        <w:pStyle w:val="a4"/>
        <w:numPr>
          <w:ilvl w:val="2"/>
          <w:numId w:val="43"/>
        </w:numPr>
        <w:tabs>
          <w:tab w:val="left" w:pos="1838"/>
        </w:tabs>
        <w:ind w:left="1226" w:right="833" w:firstLine="0"/>
        <w:rPr>
          <w:sz w:val="24"/>
        </w:rPr>
      </w:pPr>
      <w:r>
        <w:rPr>
          <w:sz w:val="24"/>
        </w:rPr>
        <w:t>Определите</w:t>
      </w:r>
      <w:r>
        <w:rPr>
          <w:spacing w:val="-5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нити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лампы,</w:t>
      </w:r>
      <w:r>
        <w:rPr>
          <w:spacing w:val="-5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лампа</w:t>
      </w:r>
      <w:r>
        <w:rPr>
          <w:spacing w:val="-1"/>
          <w:sz w:val="24"/>
        </w:rPr>
        <w:t xml:space="preserve"> </w:t>
      </w:r>
      <w:r>
        <w:rPr>
          <w:sz w:val="24"/>
        </w:rPr>
        <w:t>рассчитана на напряжение 220 В и силу тока 2 А</w:t>
      </w:r>
    </w:p>
    <w:p w:rsidR="008D318D" w:rsidRDefault="00304807">
      <w:pPr>
        <w:pStyle w:val="a4"/>
        <w:numPr>
          <w:ilvl w:val="0"/>
          <w:numId w:val="44"/>
        </w:numPr>
        <w:tabs>
          <w:tab w:val="left" w:pos="1406"/>
        </w:tabs>
        <w:ind w:left="1406" w:hanging="180"/>
        <w:rPr>
          <w:sz w:val="24"/>
        </w:rPr>
      </w:pPr>
      <w:r>
        <w:rPr>
          <w:sz w:val="24"/>
        </w:rPr>
        <w:t xml:space="preserve">. 440 </w:t>
      </w:r>
      <w:r>
        <w:rPr>
          <w:spacing w:val="-5"/>
          <w:sz w:val="24"/>
        </w:rPr>
        <w:t>Ом.</w:t>
      </w:r>
    </w:p>
    <w:p w:rsidR="008D318D" w:rsidRDefault="00304807">
      <w:pPr>
        <w:pStyle w:val="a4"/>
        <w:numPr>
          <w:ilvl w:val="0"/>
          <w:numId w:val="44"/>
        </w:numPr>
        <w:tabs>
          <w:tab w:val="left" w:pos="1466"/>
        </w:tabs>
        <w:ind w:left="1466" w:hanging="240"/>
        <w:rPr>
          <w:sz w:val="24"/>
        </w:rPr>
      </w:pPr>
      <w:r>
        <w:rPr>
          <w:sz w:val="24"/>
        </w:rPr>
        <w:t xml:space="preserve">200 </w:t>
      </w:r>
      <w:r>
        <w:rPr>
          <w:spacing w:val="-5"/>
          <w:sz w:val="24"/>
        </w:rPr>
        <w:t>Ом.</w:t>
      </w:r>
    </w:p>
    <w:p w:rsidR="008D318D" w:rsidRDefault="00304807">
      <w:pPr>
        <w:pStyle w:val="a4"/>
        <w:numPr>
          <w:ilvl w:val="0"/>
          <w:numId w:val="44"/>
        </w:numPr>
        <w:tabs>
          <w:tab w:val="left" w:pos="1466"/>
        </w:tabs>
        <w:ind w:left="1466" w:hanging="240"/>
        <w:rPr>
          <w:sz w:val="24"/>
        </w:rPr>
      </w:pPr>
      <w:r>
        <w:rPr>
          <w:sz w:val="24"/>
        </w:rPr>
        <w:t xml:space="preserve">100 </w:t>
      </w:r>
      <w:r>
        <w:rPr>
          <w:spacing w:val="-5"/>
          <w:sz w:val="24"/>
        </w:rPr>
        <w:t>Ом.</w:t>
      </w:r>
    </w:p>
    <w:p w:rsidR="008D318D" w:rsidRDefault="00304807">
      <w:pPr>
        <w:pStyle w:val="a4"/>
        <w:numPr>
          <w:ilvl w:val="0"/>
          <w:numId w:val="44"/>
        </w:numPr>
        <w:tabs>
          <w:tab w:val="left" w:pos="1466"/>
        </w:tabs>
        <w:ind w:left="1466" w:hanging="240"/>
        <w:rPr>
          <w:sz w:val="24"/>
        </w:rPr>
      </w:pPr>
      <w:r>
        <w:rPr>
          <w:sz w:val="24"/>
        </w:rPr>
        <w:t xml:space="preserve">110 </w:t>
      </w:r>
      <w:r>
        <w:rPr>
          <w:spacing w:val="-5"/>
          <w:sz w:val="24"/>
        </w:rPr>
        <w:t>Ом.</w:t>
      </w:r>
    </w:p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2</w:t>
      </w:r>
      <w:r>
        <w:rPr>
          <w:spacing w:val="2"/>
        </w:rPr>
        <w:t xml:space="preserve"> </w:t>
      </w:r>
      <w:r>
        <w:rPr>
          <w:spacing w:val="-4"/>
        </w:rPr>
        <w:t>балла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43"/>
        </w:numPr>
        <w:tabs>
          <w:tab w:val="left" w:pos="1766"/>
        </w:tabs>
        <w:ind w:left="1226" w:right="1447" w:firstLine="0"/>
        <w:rPr>
          <w:sz w:val="24"/>
        </w:rPr>
      </w:pPr>
      <w:r>
        <w:rPr>
          <w:sz w:val="24"/>
        </w:rPr>
        <w:t>.Какое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ниже</w:t>
      </w:r>
      <w:r>
        <w:rPr>
          <w:spacing w:val="-6"/>
          <w:sz w:val="24"/>
        </w:rPr>
        <w:t xml:space="preserve"> </w:t>
      </w:r>
      <w:r>
        <w:rPr>
          <w:sz w:val="24"/>
        </w:rPr>
        <w:t>соотношений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4"/>
          <w:sz w:val="24"/>
        </w:rPr>
        <w:t xml:space="preserve"> </w:t>
      </w:r>
      <w:r>
        <w:rPr>
          <w:sz w:val="24"/>
        </w:rPr>
        <w:t>второму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закону </w:t>
      </w:r>
      <w:r>
        <w:rPr>
          <w:spacing w:val="-2"/>
          <w:sz w:val="24"/>
        </w:rPr>
        <w:t>Кирхгофа</w:t>
      </w:r>
    </w:p>
    <w:p w:rsidR="008D318D" w:rsidRDefault="008D318D">
      <w:pPr>
        <w:pStyle w:val="a3"/>
      </w:pPr>
    </w:p>
    <w:p w:rsidR="008D318D" w:rsidRDefault="00304807">
      <w:pPr>
        <w:pStyle w:val="a3"/>
        <w:ind w:left="1226"/>
      </w:pPr>
      <w:r>
        <w:t>1.</w:t>
      </w:r>
      <w:r>
        <w:rPr>
          <w:spacing w:val="-3"/>
        </w:rPr>
        <w:t xml:space="preserve"> </w:t>
      </w:r>
      <w:r>
        <w:t>∑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=0</w:t>
      </w:r>
      <w:r>
        <w:rPr>
          <w:spacing w:val="29"/>
        </w:rPr>
        <w:t xml:space="preserve">  </w:t>
      </w:r>
      <w:r>
        <w:t>2.</w:t>
      </w:r>
      <w:r>
        <w:rPr>
          <w:spacing w:val="1"/>
        </w:rPr>
        <w:t xml:space="preserve"> </w:t>
      </w:r>
      <w:r>
        <w:t>∑</w:t>
      </w:r>
      <w:r>
        <w:rPr>
          <w:spacing w:val="2"/>
        </w:rPr>
        <w:t xml:space="preserve"> </w:t>
      </w:r>
      <w:r>
        <w:t>I=0</w:t>
      </w:r>
      <w:r>
        <w:rPr>
          <w:spacing w:val="59"/>
        </w:rPr>
        <w:t xml:space="preserve"> </w:t>
      </w:r>
      <w:r>
        <w:t>3</w:t>
      </w:r>
      <w:r>
        <w:rPr>
          <w:spacing w:val="59"/>
        </w:rPr>
        <w:t xml:space="preserve"> </w:t>
      </w:r>
      <w:r>
        <w:t>∑</w:t>
      </w:r>
      <w:r>
        <w:rPr>
          <w:spacing w:val="1"/>
        </w:rPr>
        <w:t xml:space="preserve"> </w:t>
      </w:r>
      <w:r>
        <w:t>R=0</w:t>
      </w:r>
      <w:r>
        <w:rPr>
          <w:spacing w:val="29"/>
        </w:rPr>
        <w:t xml:space="preserve">  </w:t>
      </w:r>
      <w:r>
        <w:t>4. ∑</w:t>
      </w:r>
      <w:r>
        <w:rPr>
          <w:spacing w:val="-1"/>
        </w:rPr>
        <w:t xml:space="preserve"> </w:t>
      </w:r>
      <w:r>
        <w:t>Е=∑</w:t>
      </w:r>
      <w:r>
        <w:rPr>
          <w:spacing w:val="-1"/>
        </w:rPr>
        <w:t xml:space="preserve"> </w:t>
      </w:r>
      <w:r>
        <w:rPr>
          <w:spacing w:val="-10"/>
        </w:rPr>
        <w:t>U</w:t>
      </w:r>
    </w:p>
    <w:p w:rsidR="008D318D" w:rsidRDefault="00304807">
      <w:pPr>
        <w:pStyle w:val="a3"/>
        <w:ind w:left="1226"/>
      </w:pPr>
      <w:r>
        <w:t>Вес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1 </w:t>
      </w:r>
      <w:r>
        <w:rPr>
          <w:spacing w:val="-4"/>
        </w:rPr>
        <w:t>балл</w:t>
      </w:r>
    </w:p>
    <w:p w:rsidR="008D318D" w:rsidRDefault="008D318D">
      <w:pPr>
        <w:pStyle w:val="a3"/>
        <w:spacing w:before="1"/>
      </w:pPr>
    </w:p>
    <w:p w:rsidR="008D318D" w:rsidRDefault="00304807">
      <w:pPr>
        <w:pStyle w:val="a4"/>
        <w:numPr>
          <w:ilvl w:val="2"/>
          <w:numId w:val="20"/>
        </w:numPr>
        <w:tabs>
          <w:tab w:val="left" w:pos="1826"/>
        </w:tabs>
        <w:ind w:left="1226" w:right="1678" w:firstLine="0"/>
        <w:jc w:val="left"/>
        <w:rPr>
          <w:sz w:val="24"/>
        </w:rPr>
      </w:pPr>
      <w:r>
        <w:rPr>
          <w:sz w:val="24"/>
        </w:rPr>
        <w:t>Выберете</w:t>
      </w:r>
      <w:r>
        <w:rPr>
          <w:spacing w:val="-6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продолжение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фразы:</w:t>
      </w:r>
      <w:r>
        <w:rPr>
          <w:spacing w:val="-6"/>
          <w:sz w:val="24"/>
        </w:rPr>
        <w:t xml:space="preserve"> </w:t>
      </w:r>
      <w:r>
        <w:rPr>
          <w:sz w:val="24"/>
        </w:rPr>
        <w:t>«Магнитное</w:t>
      </w:r>
      <w:r>
        <w:rPr>
          <w:spacing w:val="-6"/>
          <w:sz w:val="24"/>
        </w:rPr>
        <w:t xml:space="preserve"> </w:t>
      </w:r>
      <w:r>
        <w:rPr>
          <w:sz w:val="24"/>
        </w:rPr>
        <w:t>поле оказывает силовое действие…»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0"/>
          <w:numId w:val="45"/>
        </w:numPr>
        <w:tabs>
          <w:tab w:val="left" w:pos="1466"/>
        </w:tabs>
        <w:rPr>
          <w:sz w:val="24"/>
        </w:rPr>
      </w:pPr>
      <w:r>
        <w:rPr>
          <w:sz w:val="24"/>
        </w:rPr>
        <w:t>…только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покоящиеся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заряды.</w:t>
      </w:r>
    </w:p>
    <w:p w:rsidR="008D318D" w:rsidRDefault="00304807">
      <w:pPr>
        <w:pStyle w:val="a4"/>
        <w:numPr>
          <w:ilvl w:val="0"/>
          <w:numId w:val="45"/>
        </w:numPr>
        <w:tabs>
          <w:tab w:val="left" w:pos="1406"/>
        </w:tabs>
        <w:ind w:left="1406" w:hanging="180"/>
        <w:rPr>
          <w:sz w:val="24"/>
        </w:rPr>
      </w:pP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движущиеся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заряды.</w:t>
      </w:r>
    </w:p>
    <w:p w:rsidR="008D318D" w:rsidRDefault="00304807">
      <w:pPr>
        <w:pStyle w:val="a4"/>
        <w:numPr>
          <w:ilvl w:val="0"/>
          <w:numId w:val="45"/>
        </w:numPr>
        <w:tabs>
          <w:tab w:val="left" w:pos="1406"/>
        </w:tabs>
        <w:ind w:left="1406" w:hanging="180"/>
        <w:rPr>
          <w:sz w:val="24"/>
        </w:rPr>
      </w:pP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движущиеся,</w:t>
      </w:r>
      <w:r>
        <w:rPr>
          <w:spacing w:val="-2"/>
          <w:sz w:val="24"/>
        </w:rPr>
        <w:t xml:space="preserve"> </w:t>
      </w:r>
      <w:r>
        <w:rPr>
          <w:sz w:val="24"/>
        </w:rPr>
        <w:t>так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покоящиеся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электрические</w:t>
      </w:r>
      <w:r>
        <w:rPr>
          <w:spacing w:val="-2"/>
          <w:sz w:val="24"/>
        </w:rPr>
        <w:t xml:space="preserve"> заряды.</w:t>
      </w:r>
    </w:p>
    <w:p w:rsidR="008D318D" w:rsidRDefault="00304807">
      <w:pPr>
        <w:pStyle w:val="a4"/>
        <w:numPr>
          <w:ilvl w:val="0"/>
          <w:numId w:val="45"/>
        </w:numPr>
        <w:tabs>
          <w:tab w:val="left" w:pos="1406"/>
        </w:tabs>
        <w:ind w:left="1226" w:right="5021" w:firstLine="0"/>
        <w:rPr>
          <w:sz w:val="24"/>
        </w:rPr>
      </w:pPr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…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заряды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 Вес задания : 1 балл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20"/>
        </w:numPr>
        <w:tabs>
          <w:tab w:val="left" w:pos="1886"/>
        </w:tabs>
        <w:ind w:left="1226" w:right="1407" w:firstLine="0"/>
        <w:jc w:val="left"/>
        <w:rPr>
          <w:sz w:val="24"/>
        </w:rPr>
      </w:pPr>
      <w:r>
        <w:rPr>
          <w:sz w:val="24"/>
        </w:rPr>
        <w:t>Выводы катушки из медного провода присоединены к чувствительному гальванометру.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каком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опытов</w:t>
      </w:r>
      <w:r>
        <w:rPr>
          <w:spacing w:val="-6"/>
          <w:sz w:val="24"/>
        </w:rPr>
        <w:t xml:space="preserve"> </w:t>
      </w:r>
      <w:r>
        <w:rPr>
          <w:sz w:val="24"/>
        </w:rPr>
        <w:t>гальванометр</w:t>
      </w:r>
      <w:r>
        <w:rPr>
          <w:spacing w:val="-5"/>
          <w:sz w:val="24"/>
        </w:rPr>
        <w:t xml:space="preserve"> </w:t>
      </w:r>
      <w:r>
        <w:rPr>
          <w:sz w:val="24"/>
        </w:rPr>
        <w:t>обнаруживает</w:t>
      </w:r>
    </w:p>
    <w:p w:rsidR="008D318D" w:rsidRDefault="008D318D">
      <w:pPr>
        <w:pStyle w:val="a4"/>
        <w:rPr>
          <w:sz w:val="24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pStyle w:val="a3"/>
        <w:spacing w:before="64"/>
        <w:ind w:left="1226"/>
      </w:pPr>
      <w:r>
        <w:lastRenderedPageBreak/>
        <w:t>возникновение</w:t>
      </w:r>
      <w:r>
        <w:rPr>
          <w:spacing w:val="-7"/>
        </w:rPr>
        <w:t xml:space="preserve"> </w:t>
      </w:r>
      <w:r>
        <w:t>ЭДС</w:t>
      </w:r>
      <w:r>
        <w:rPr>
          <w:spacing w:val="-3"/>
        </w:rPr>
        <w:t xml:space="preserve"> </w:t>
      </w:r>
      <w:r>
        <w:t>электромагнитной</w:t>
      </w:r>
      <w:r>
        <w:rPr>
          <w:spacing w:val="-3"/>
        </w:rPr>
        <w:t xml:space="preserve"> </w:t>
      </w:r>
      <w:r>
        <w:t>индукции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катушке?</w:t>
      </w:r>
    </w:p>
    <w:p w:rsidR="008D318D" w:rsidRDefault="008D318D">
      <w:pPr>
        <w:pStyle w:val="a3"/>
        <w:spacing w:before="1"/>
      </w:pPr>
    </w:p>
    <w:p w:rsidR="008D318D" w:rsidRDefault="00304807">
      <w:pPr>
        <w:pStyle w:val="a3"/>
        <w:ind w:left="1226"/>
      </w:pPr>
      <w:r>
        <w:t>1).</w:t>
      </w:r>
      <w:r>
        <w:rPr>
          <w:spacing w:val="-4"/>
        </w:rPr>
        <w:t xml:space="preserve"> </w:t>
      </w:r>
      <w:r>
        <w:t>Магнит</w:t>
      </w:r>
      <w:r>
        <w:rPr>
          <w:spacing w:val="-2"/>
        </w:rPr>
        <w:t xml:space="preserve"> </w:t>
      </w:r>
      <w:r>
        <w:t>находится</w:t>
      </w:r>
      <w:r>
        <w:rPr>
          <w:spacing w:val="-2"/>
        </w:rPr>
        <w:t xml:space="preserve"> </w:t>
      </w:r>
      <w:r>
        <w:t>внутри</w:t>
      </w:r>
      <w:r>
        <w:rPr>
          <w:spacing w:val="-3"/>
        </w:rPr>
        <w:t xml:space="preserve"> </w:t>
      </w:r>
      <w:r>
        <w:t>катушки.</w:t>
      </w:r>
      <w:r>
        <w:rPr>
          <w:spacing w:val="-2"/>
        </w:rPr>
        <w:t xml:space="preserve"> </w:t>
      </w:r>
      <w:r>
        <w:t>2).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катушку</w:t>
      </w:r>
      <w:r>
        <w:rPr>
          <w:spacing w:val="-2"/>
        </w:rPr>
        <w:t xml:space="preserve"> </w:t>
      </w:r>
      <w:r>
        <w:t>вставляется</w:t>
      </w:r>
      <w:r>
        <w:rPr>
          <w:spacing w:val="-1"/>
        </w:rPr>
        <w:t xml:space="preserve"> </w:t>
      </w:r>
      <w:r>
        <w:rPr>
          <w:spacing w:val="-2"/>
        </w:rPr>
        <w:t>магнит.</w:t>
      </w:r>
    </w:p>
    <w:p w:rsidR="008D318D" w:rsidRDefault="00304807">
      <w:pPr>
        <w:pStyle w:val="a3"/>
        <w:ind w:left="1226" w:right="808"/>
      </w:pPr>
      <w:r>
        <w:t>3).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катушки</w:t>
      </w:r>
      <w:r>
        <w:rPr>
          <w:spacing w:val="-3"/>
        </w:rPr>
        <w:t xml:space="preserve"> </w:t>
      </w:r>
      <w:r>
        <w:t>вынимается</w:t>
      </w:r>
      <w:r>
        <w:rPr>
          <w:spacing w:val="-3"/>
        </w:rPr>
        <w:t xml:space="preserve"> </w:t>
      </w:r>
      <w:r>
        <w:t>магнит.</w:t>
      </w:r>
      <w:r>
        <w:rPr>
          <w:spacing w:val="-3"/>
        </w:rPr>
        <w:t xml:space="preserve"> </w:t>
      </w:r>
      <w:r>
        <w:t>4).</w:t>
      </w:r>
      <w:r>
        <w:rPr>
          <w:spacing w:val="-3"/>
        </w:rPr>
        <w:t xml:space="preserve"> </w:t>
      </w:r>
      <w:r>
        <w:t>Магнит</w:t>
      </w:r>
      <w:r>
        <w:rPr>
          <w:spacing w:val="-5"/>
        </w:rPr>
        <w:t xml:space="preserve"> </w:t>
      </w:r>
      <w:r>
        <w:t>вращается</w:t>
      </w:r>
      <w:r>
        <w:rPr>
          <w:spacing w:val="-2"/>
        </w:rPr>
        <w:t xml:space="preserve"> </w:t>
      </w:r>
      <w:r>
        <w:t>вокруг</w:t>
      </w:r>
      <w:r>
        <w:rPr>
          <w:spacing w:val="-4"/>
        </w:rPr>
        <w:t xml:space="preserve"> </w:t>
      </w:r>
      <w:r>
        <w:t>продольной</w:t>
      </w:r>
      <w:r>
        <w:rPr>
          <w:spacing w:val="-3"/>
        </w:rPr>
        <w:t xml:space="preserve"> </w:t>
      </w:r>
      <w:r>
        <w:t>оси внутри катушки.</w:t>
      </w:r>
    </w:p>
    <w:p w:rsidR="008D318D" w:rsidRDefault="008D318D">
      <w:pPr>
        <w:pStyle w:val="a3"/>
      </w:pPr>
    </w:p>
    <w:p w:rsidR="008D318D" w:rsidRDefault="00304807">
      <w:pPr>
        <w:pStyle w:val="a3"/>
        <w:ind w:left="1226" w:right="1130"/>
      </w:pPr>
      <w:r>
        <w:t>А.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случаях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В случаях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случаях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2.. Вес задания : 1 балл</w:t>
      </w:r>
    </w:p>
    <w:p w:rsidR="008D318D" w:rsidRDefault="008D318D">
      <w:pPr>
        <w:pStyle w:val="a3"/>
      </w:pPr>
    </w:p>
    <w:p w:rsidR="008D318D" w:rsidRDefault="00304807">
      <w:pPr>
        <w:pStyle w:val="a3"/>
        <w:ind w:left="1226" w:right="808"/>
      </w:pPr>
      <w:r>
        <w:t>1.4.2.Напряжение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цепи</w:t>
      </w:r>
      <w:r>
        <w:rPr>
          <w:spacing w:val="-3"/>
        </w:rPr>
        <w:t xml:space="preserve"> </w:t>
      </w:r>
      <w:r>
        <w:t>переменного</w:t>
      </w:r>
      <w:r>
        <w:rPr>
          <w:spacing w:val="-3"/>
        </w:rPr>
        <w:t xml:space="preserve"> </w:t>
      </w:r>
      <w:r>
        <w:t>тока</w:t>
      </w:r>
      <w:r>
        <w:rPr>
          <w:spacing w:val="-4"/>
        </w:rPr>
        <w:t xml:space="preserve"> </w:t>
      </w:r>
      <w:r>
        <w:t>изменяется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закону</w:t>
      </w:r>
      <w:r>
        <w:rPr>
          <w:spacing w:val="-3"/>
        </w:rPr>
        <w:t xml:space="preserve"> </w:t>
      </w:r>
      <w:r>
        <w:t>U=</w:t>
      </w:r>
      <w:r>
        <w:rPr>
          <w:spacing w:val="-5"/>
        </w:rPr>
        <w:t xml:space="preserve"> </w:t>
      </w:r>
      <w:r>
        <w:t>140</w:t>
      </w:r>
      <w:r>
        <w:rPr>
          <w:spacing w:val="-3"/>
        </w:rPr>
        <w:t xml:space="preserve"> </w:t>
      </w:r>
      <w:r>
        <w:t>cos</w:t>
      </w:r>
      <w:r>
        <w:rPr>
          <w:spacing w:val="-4"/>
        </w:rPr>
        <w:t xml:space="preserve"> </w:t>
      </w:r>
      <w:r>
        <w:t>100π t.Чему равны амплитуда напряжения и циклическая</w:t>
      </w:r>
    </w:p>
    <w:p w:rsidR="008D318D" w:rsidRDefault="00304807">
      <w:pPr>
        <w:pStyle w:val="a3"/>
        <w:ind w:left="1646"/>
      </w:pPr>
      <w:r>
        <w:rPr>
          <w:spacing w:val="-2"/>
        </w:rPr>
        <w:t>частота?</w:t>
      </w:r>
    </w:p>
    <w:p w:rsidR="008D318D" w:rsidRDefault="00304807">
      <w:pPr>
        <w:pStyle w:val="a4"/>
        <w:numPr>
          <w:ilvl w:val="0"/>
          <w:numId w:val="46"/>
        </w:numPr>
        <w:tabs>
          <w:tab w:val="left" w:pos="1424"/>
        </w:tabs>
        <w:ind w:left="1424" w:hanging="198"/>
        <w:jc w:val="left"/>
        <w:rPr>
          <w:sz w:val="24"/>
        </w:rPr>
      </w:pPr>
      <w:r>
        <w:rPr>
          <w:sz w:val="24"/>
        </w:rPr>
        <w:t xml:space="preserve">140 В, 100 </w:t>
      </w:r>
      <w:r>
        <w:rPr>
          <w:spacing w:val="-2"/>
          <w:sz w:val="24"/>
        </w:rPr>
        <w:t>рад/c.</w:t>
      </w:r>
    </w:p>
    <w:p w:rsidR="008D318D" w:rsidRDefault="00304807">
      <w:pPr>
        <w:pStyle w:val="a4"/>
        <w:numPr>
          <w:ilvl w:val="0"/>
          <w:numId w:val="46"/>
        </w:numPr>
        <w:tabs>
          <w:tab w:val="left" w:pos="1424"/>
        </w:tabs>
        <w:ind w:left="1424" w:hanging="198"/>
        <w:jc w:val="left"/>
        <w:rPr>
          <w:sz w:val="24"/>
        </w:rPr>
      </w:pPr>
      <w:r>
        <w:rPr>
          <w:sz w:val="24"/>
        </w:rPr>
        <w:t xml:space="preserve">140 В, 140 </w:t>
      </w:r>
      <w:r>
        <w:rPr>
          <w:spacing w:val="-2"/>
          <w:sz w:val="24"/>
        </w:rPr>
        <w:t>рад/c.</w:t>
      </w:r>
    </w:p>
    <w:p w:rsidR="008D318D" w:rsidRDefault="00304807">
      <w:pPr>
        <w:pStyle w:val="a4"/>
        <w:numPr>
          <w:ilvl w:val="0"/>
          <w:numId w:val="46"/>
        </w:numPr>
        <w:tabs>
          <w:tab w:val="left" w:pos="1964"/>
        </w:tabs>
        <w:spacing w:before="1"/>
        <w:ind w:left="1964" w:hanging="198"/>
        <w:jc w:val="left"/>
        <w:rPr>
          <w:sz w:val="24"/>
        </w:rPr>
      </w:pPr>
      <w:r>
        <w:rPr>
          <w:sz w:val="24"/>
        </w:rPr>
        <w:t xml:space="preserve">140 В, 100 π </w:t>
      </w:r>
      <w:r>
        <w:rPr>
          <w:spacing w:val="-2"/>
          <w:sz w:val="24"/>
        </w:rPr>
        <w:t>рад/с.</w:t>
      </w:r>
    </w:p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4 </w:t>
      </w:r>
      <w:r>
        <w:rPr>
          <w:spacing w:val="-4"/>
        </w:rPr>
        <w:t>балла</w:t>
      </w:r>
    </w:p>
    <w:p w:rsidR="008D318D" w:rsidRDefault="008D318D">
      <w:pPr>
        <w:pStyle w:val="a3"/>
      </w:pPr>
    </w:p>
    <w:p w:rsidR="008D318D" w:rsidRDefault="00304807">
      <w:pPr>
        <w:ind w:left="686"/>
        <w:rPr>
          <w:sz w:val="24"/>
        </w:rPr>
      </w:pPr>
      <w:r>
        <w:rPr>
          <w:spacing w:val="-10"/>
          <w:sz w:val="24"/>
        </w:rPr>
        <w:t>.</w:t>
      </w:r>
    </w:p>
    <w:p w:rsidR="008D318D" w:rsidRDefault="00304807">
      <w:pPr>
        <w:pStyle w:val="a4"/>
        <w:numPr>
          <w:ilvl w:val="2"/>
          <w:numId w:val="47"/>
        </w:numPr>
        <w:tabs>
          <w:tab w:val="left" w:pos="1226"/>
        </w:tabs>
        <w:ind w:left="1226" w:hanging="540"/>
        <w:jc w:val="left"/>
        <w:rPr>
          <w:sz w:val="24"/>
        </w:rPr>
      </w:pPr>
      <w:r>
        <w:rPr>
          <w:sz w:val="24"/>
        </w:rPr>
        <w:t>Вольтметр–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5"/>
          <w:sz w:val="24"/>
        </w:rPr>
        <w:t xml:space="preserve"> </w:t>
      </w:r>
      <w:r>
        <w:rPr>
          <w:sz w:val="24"/>
        </w:rPr>
        <w:t>прибор,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2"/>
          <w:sz w:val="24"/>
        </w:rPr>
        <w:t xml:space="preserve"> </w:t>
      </w:r>
      <w:r>
        <w:rPr>
          <w:sz w:val="24"/>
        </w:rPr>
        <w:t>служит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цепи:</w:t>
      </w:r>
    </w:p>
    <w:p w:rsidR="008D318D" w:rsidRDefault="00304807">
      <w:pPr>
        <w:pStyle w:val="a4"/>
        <w:numPr>
          <w:ilvl w:val="3"/>
          <w:numId w:val="47"/>
        </w:numPr>
        <w:tabs>
          <w:tab w:val="left" w:pos="1406"/>
        </w:tabs>
        <w:rPr>
          <w:sz w:val="24"/>
        </w:rPr>
      </w:pPr>
      <w:r>
        <w:rPr>
          <w:spacing w:val="-2"/>
          <w:sz w:val="24"/>
        </w:rPr>
        <w:t>Сопротивления</w:t>
      </w:r>
    </w:p>
    <w:p w:rsidR="008D318D" w:rsidRDefault="00304807">
      <w:pPr>
        <w:pStyle w:val="a4"/>
        <w:numPr>
          <w:ilvl w:val="0"/>
          <w:numId w:val="48"/>
        </w:numPr>
        <w:tabs>
          <w:tab w:val="left" w:pos="1346"/>
        </w:tabs>
        <w:rPr>
          <w:sz w:val="24"/>
        </w:rPr>
      </w:pPr>
      <w:r>
        <w:rPr>
          <w:sz w:val="24"/>
        </w:rPr>
        <w:t>.Силы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тока</w:t>
      </w:r>
    </w:p>
    <w:p w:rsidR="008D318D" w:rsidRDefault="00304807">
      <w:pPr>
        <w:pStyle w:val="a4"/>
        <w:numPr>
          <w:ilvl w:val="0"/>
          <w:numId w:val="48"/>
        </w:numPr>
        <w:tabs>
          <w:tab w:val="left" w:pos="1406"/>
        </w:tabs>
        <w:ind w:left="1406" w:hanging="240"/>
        <w:rPr>
          <w:sz w:val="24"/>
        </w:rPr>
      </w:pPr>
      <w:r>
        <w:rPr>
          <w:spacing w:val="-2"/>
          <w:sz w:val="24"/>
        </w:rPr>
        <w:t>Напряжения</w:t>
      </w:r>
    </w:p>
    <w:p w:rsidR="008D318D" w:rsidRDefault="00304807">
      <w:pPr>
        <w:pStyle w:val="a4"/>
        <w:numPr>
          <w:ilvl w:val="0"/>
          <w:numId w:val="48"/>
        </w:numPr>
        <w:tabs>
          <w:tab w:val="left" w:pos="1346"/>
        </w:tabs>
        <w:rPr>
          <w:sz w:val="24"/>
        </w:rPr>
      </w:pPr>
      <w:r>
        <w:rPr>
          <w:spacing w:val="-2"/>
          <w:sz w:val="24"/>
        </w:rPr>
        <w:t>.Мощности</w:t>
      </w:r>
    </w:p>
    <w:p w:rsidR="008D318D" w:rsidRDefault="00304807">
      <w:pPr>
        <w:pStyle w:val="a3"/>
        <w:ind w:left="1226"/>
      </w:pPr>
      <w:r>
        <w:t>Вес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1 </w:t>
      </w:r>
      <w:r>
        <w:rPr>
          <w:spacing w:val="-4"/>
        </w:rPr>
        <w:t>балл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47"/>
        </w:numPr>
        <w:tabs>
          <w:tab w:val="left" w:pos="1826"/>
        </w:tabs>
        <w:ind w:left="1826" w:hanging="600"/>
        <w:jc w:val="left"/>
        <w:rPr>
          <w:sz w:val="24"/>
        </w:rPr>
      </w:pPr>
      <w:r>
        <w:rPr>
          <w:sz w:val="24"/>
        </w:rPr>
        <w:t>Какое</w:t>
      </w:r>
      <w:r>
        <w:rPr>
          <w:spacing w:val="-7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3"/>
          <w:sz w:val="24"/>
        </w:rPr>
        <w:t xml:space="preserve"> </w:t>
      </w: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вольтметр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амперметр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?</w:t>
      </w:r>
    </w:p>
    <w:p w:rsidR="008D318D" w:rsidRDefault="00304807">
      <w:pPr>
        <w:pStyle w:val="a4"/>
        <w:numPr>
          <w:ilvl w:val="0"/>
          <w:numId w:val="49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Большое</w:t>
      </w:r>
    </w:p>
    <w:p w:rsidR="008D318D" w:rsidRDefault="00304807">
      <w:pPr>
        <w:pStyle w:val="a4"/>
        <w:numPr>
          <w:ilvl w:val="0"/>
          <w:numId w:val="49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Малое</w:t>
      </w:r>
    </w:p>
    <w:p w:rsidR="008D318D" w:rsidRDefault="00304807">
      <w:pPr>
        <w:pStyle w:val="a4"/>
        <w:numPr>
          <w:ilvl w:val="0"/>
          <w:numId w:val="49"/>
        </w:numPr>
        <w:tabs>
          <w:tab w:val="left" w:pos="1466"/>
        </w:tabs>
        <w:ind w:left="1226" w:right="5325" w:firstLine="0"/>
        <w:rPr>
          <w:sz w:val="24"/>
        </w:rPr>
      </w:pPr>
      <w:r>
        <w:rPr>
          <w:sz w:val="24"/>
        </w:rPr>
        <w:t>Вольтметр</w:t>
      </w:r>
      <w:r>
        <w:rPr>
          <w:spacing w:val="-12"/>
          <w:sz w:val="24"/>
        </w:rPr>
        <w:t xml:space="preserve"> </w:t>
      </w:r>
      <w:r>
        <w:rPr>
          <w:sz w:val="24"/>
        </w:rPr>
        <w:t>большое,</w:t>
      </w:r>
      <w:r>
        <w:rPr>
          <w:spacing w:val="-14"/>
          <w:sz w:val="24"/>
        </w:rPr>
        <w:t xml:space="preserve"> </w:t>
      </w:r>
      <w:r>
        <w:rPr>
          <w:sz w:val="24"/>
        </w:rPr>
        <w:t>амперметр</w:t>
      </w:r>
      <w:r>
        <w:rPr>
          <w:spacing w:val="-12"/>
          <w:sz w:val="24"/>
        </w:rPr>
        <w:t xml:space="preserve"> </w:t>
      </w:r>
      <w:r>
        <w:rPr>
          <w:sz w:val="24"/>
        </w:rPr>
        <w:t>малое. Вес задания : 2 балла</w:t>
      </w:r>
    </w:p>
    <w:p w:rsidR="008D318D" w:rsidRDefault="008D318D">
      <w:pPr>
        <w:pStyle w:val="a3"/>
      </w:pPr>
    </w:p>
    <w:p w:rsidR="008D318D" w:rsidRDefault="00304807">
      <w:pPr>
        <w:pStyle w:val="a3"/>
        <w:spacing w:before="1"/>
        <w:ind w:left="1226" w:right="808"/>
      </w:pPr>
      <w:r>
        <w:t xml:space="preserve">1.6.2.В </w:t>
      </w:r>
      <w:r>
        <w:t>трехфазную сеть с линейным напряжением 220 В включают трехфазный двигатель</w:t>
      </w:r>
      <w:r>
        <w:rPr>
          <w:spacing w:val="-3"/>
        </w:rPr>
        <w:t xml:space="preserve"> </w:t>
      </w:r>
      <w:r>
        <w:t>,</w:t>
      </w:r>
      <w:r>
        <w:rPr>
          <w:spacing w:val="-3"/>
        </w:rPr>
        <w:t xml:space="preserve"> </w:t>
      </w:r>
      <w:r>
        <w:t>каждая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обмоток</w:t>
      </w:r>
      <w:r>
        <w:rPr>
          <w:spacing w:val="-2"/>
        </w:rPr>
        <w:t xml:space="preserve"> </w:t>
      </w:r>
      <w:r>
        <w:t>которого</w:t>
      </w:r>
      <w:r>
        <w:rPr>
          <w:spacing w:val="-3"/>
        </w:rPr>
        <w:t xml:space="preserve"> </w:t>
      </w:r>
      <w:r>
        <w:t>рассчитана</w:t>
      </w:r>
      <w:r>
        <w:rPr>
          <w:spacing w:val="4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127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следует</w:t>
      </w:r>
      <w:r>
        <w:rPr>
          <w:spacing w:val="-3"/>
        </w:rPr>
        <w:t xml:space="preserve"> </w:t>
      </w:r>
      <w:r>
        <w:t>соединить обмотки двигателя ?</w:t>
      </w:r>
    </w:p>
    <w:p w:rsidR="008D318D" w:rsidRDefault="00304807">
      <w:pPr>
        <w:pStyle w:val="a4"/>
        <w:numPr>
          <w:ilvl w:val="0"/>
          <w:numId w:val="50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Звездой</w:t>
      </w:r>
    </w:p>
    <w:p w:rsidR="008D318D" w:rsidRDefault="00304807">
      <w:pPr>
        <w:pStyle w:val="a4"/>
        <w:numPr>
          <w:ilvl w:val="0"/>
          <w:numId w:val="50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Треугольником</w:t>
      </w:r>
    </w:p>
    <w:p w:rsidR="008D318D" w:rsidRDefault="00304807">
      <w:pPr>
        <w:pStyle w:val="a4"/>
        <w:numPr>
          <w:ilvl w:val="0"/>
          <w:numId w:val="50"/>
        </w:numPr>
        <w:tabs>
          <w:tab w:val="left" w:pos="1466"/>
        </w:tabs>
        <w:ind w:left="1226" w:right="5444" w:firstLine="0"/>
        <w:rPr>
          <w:sz w:val="24"/>
        </w:rPr>
      </w:pPr>
      <w:r>
        <w:rPr>
          <w:sz w:val="24"/>
        </w:rPr>
        <w:t>Двигатель</w:t>
      </w:r>
      <w:r>
        <w:rPr>
          <w:spacing w:val="-7"/>
          <w:sz w:val="24"/>
        </w:rPr>
        <w:t xml:space="preserve"> </w:t>
      </w:r>
      <w:r>
        <w:rPr>
          <w:sz w:val="24"/>
        </w:rPr>
        <w:t>нельзя</w:t>
      </w:r>
      <w:r>
        <w:rPr>
          <w:spacing w:val="-7"/>
          <w:sz w:val="24"/>
        </w:rPr>
        <w:t xml:space="preserve"> </w:t>
      </w:r>
      <w:r>
        <w:rPr>
          <w:sz w:val="24"/>
        </w:rPr>
        <w:t>включать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эту</w:t>
      </w:r>
      <w:r>
        <w:rPr>
          <w:spacing w:val="-7"/>
          <w:sz w:val="24"/>
        </w:rPr>
        <w:t xml:space="preserve"> </w:t>
      </w:r>
      <w:r>
        <w:rPr>
          <w:sz w:val="24"/>
        </w:rPr>
        <w:t>сеть Вес задания : 3 балла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27"/>
        </w:numPr>
        <w:tabs>
          <w:tab w:val="left" w:pos="1826"/>
        </w:tabs>
        <w:ind w:left="1826" w:hanging="600"/>
        <w:jc w:val="left"/>
        <w:rPr>
          <w:sz w:val="24"/>
        </w:rPr>
      </w:pPr>
      <w:r>
        <w:rPr>
          <w:sz w:val="24"/>
        </w:rPr>
        <w:t>Автотрансформатор</w:t>
      </w:r>
      <w:r>
        <w:rPr>
          <w:spacing w:val="-7"/>
          <w:sz w:val="24"/>
        </w:rPr>
        <w:t xml:space="preserve"> </w:t>
      </w:r>
      <w:r>
        <w:rPr>
          <w:sz w:val="24"/>
        </w:rPr>
        <w:t>принципиально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обычного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трансформатора</w:t>
      </w:r>
      <w:r>
        <w:rPr>
          <w:spacing w:val="-4"/>
          <w:sz w:val="24"/>
        </w:rPr>
        <w:t xml:space="preserve"> </w:t>
      </w:r>
      <w:r>
        <w:rPr>
          <w:spacing w:val="-10"/>
          <w:sz w:val="24"/>
        </w:rPr>
        <w:t>:</w:t>
      </w:r>
    </w:p>
    <w:p w:rsidR="008D318D" w:rsidRDefault="00304807">
      <w:pPr>
        <w:pStyle w:val="a4"/>
        <w:numPr>
          <w:ilvl w:val="0"/>
          <w:numId w:val="51"/>
        </w:numPr>
        <w:tabs>
          <w:tab w:val="left" w:pos="1466"/>
        </w:tabs>
        <w:rPr>
          <w:sz w:val="24"/>
        </w:rPr>
      </w:pPr>
      <w:r>
        <w:rPr>
          <w:sz w:val="24"/>
        </w:rPr>
        <w:t>Малым</w:t>
      </w:r>
      <w:r>
        <w:rPr>
          <w:spacing w:val="-4"/>
          <w:sz w:val="24"/>
        </w:rPr>
        <w:t xml:space="preserve"> </w:t>
      </w:r>
      <w:r>
        <w:rPr>
          <w:sz w:val="24"/>
        </w:rPr>
        <w:t>коэффициентом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трансформации;</w:t>
      </w:r>
    </w:p>
    <w:p w:rsidR="008D318D" w:rsidRDefault="00304807">
      <w:pPr>
        <w:pStyle w:val="a4"/>
        <w:numPr>
          <w:ilvl w:val="0"/>
          <w:numId w:val="51"/>
        </w:numPr>
        <w:tabs>
          <w:tab w:val="left" w:pos="1466"/>
        </w:tabs>
        <w:rPr>
          <w:sz w:val="24"/>
        </w:rPr>
      </w:pPr>
      <w:r>
        <w:rPr>
          <w:sz w:val="24"/>
        </w:rPr>
        <w:t>Электрическим</w:t>
      </w:r>
      <w:r>
        <w:rPr>
          <w:spacing w:val="-8"/>
          <w:sz w:val="24"/>
        </w:rPr>
        <w:t xml:space="preserve"> </w:t>
      </w:r>
      <w:r>
        <w:rPr>
          <w:sz w:val="24"/>
        </w:rPr>
        <w:t>соединением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первичной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вторичной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цепей;</w:t>
      </w:r>
    </w:p>
    <w:p w:rsidR="008D318D" w:rsidRDefault="00304807">
      <w:pPr>
        <w:pStyle w:val="a4"/>
        <w:numPr>
          <w:ilvl w:val="0"/>
          <w:numId w:val="51"/>
        </w:numPr>
        <w:tabs>
          <w:tab w:val="left" w:pos="1466"/>
        </w:tabs>
        <w:rPr>
          <w:sz w:val="24"/>
        </w:rPr>
      </w:pPr>
      <w:r>
        <w:rPr>
          <w:sz w:val="24"/>
        </w:rPr>
        <w:t>Возможностью</w:t>
      </w:r>
      <w:r>
        <w:rPr>
          <w:spacing w:val="5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линейных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трансформаторов</w:t>
      </w:r>
    </w:p>
    <w:p w:rsidR="008D318D" w:rsidRDefault="00304807">
      <w:pPr>
        <w:pStyle w:val="a4"/>
        <w:numPr>
          <w:ilvl w:val="0"/>
          <w:numId w:val="51"/>
        </w:numPr>
        <w:tabs>
          <w:tab w:val="left" w:pos="1466"/>
        </w:tabs>
        <w:ind w:left="1226" w:right="4976" w:firstLine="0"/>
        <w:rPr>
          <w:sz w:val="24"/>
        </w:rPr>
      </w:pPr>
      <w:r>
        <w:rPr>
          <w:sz w:val="24"/>
        </w:rPr>
        <w:t>Большим</w:t>
      </w:r>
      <w:r>
        <w:rPr>
          <w:spacing w:val="-15"/>
          <w:sz w:val="24"/>
        </w:rPr>
        <w:t xml:space="preserve"> </w:t>
      </w:r>
      <w:r>
        <w:rPr>
          <w:sz w:val="24"/>
        </w:rPr>
        <w:t>коэффициентом</w:t>
      </w:r>
      <w:r>
        <w:rPr>
          <w:spacing w:val="-15"/>
          <w:sz w:val="24"/>
        </w:rPr>
        <w:t xml:space="preserve"> </w:t>
      </w:r>
      <w:r>
        <w:rPr>
          <w:sz w:val="24"/>
        </w:rPr>
        <w:t>трансформации</w:t>
      </w:r>
      <w:r>
        <w:rPr>
          <w:sz w:val="24"/>
        </w:rPr>
        <w:t xml:space="preserve"> Вес задания : 1балл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52"/>
        </w:numPr>
        <w:tabs>
          <w:tab w:val="left" w:pos="1766"/>
        </w:tabs>
        <w:spacing w:before="1"/>
        <w:ind w:left="1766" w:hanging="540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выпрямления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переменной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ЭДС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машине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тока</w:t>
      </w:r>
      <w:r>
        <w:rPr>
          <w:spacing w:val="-2"/>
          <w:sz w:val="24"/>
        </w:rPr>
        <w:t xml:space="preserve"> служит:</w:t>
      </w:r>
    </w:p>
    <w:p w:rsidR="008D318D" w:rsidRDefault="00304807">
      <w:pPr>
        <w:pStyle w:val="a4"/>
        <w:numPr>
          <w:ilvl w:val="0"/>
          <w:numId w:val="53"/>
        </w:numPr>
        <w:tabs>
          <w:tab w:val="left" w:pos="1466"/>
        </w:tabs>
        <w:rPr>
          <w:sz w:val="24"/>
        </w:rPr>
      </w:pPr>
      <w:r>
        <w:rPr>
          <w:sz w:val="24"/>
        </w:rPr>
        <w:t>Обмотка</w:t>
      </w:r>
      <w:r>
        <w:rPr>
          <w:spacing w:val="-2"/>
          <w:sz w:val="24"/>
        </w:rPr>
        <w:t xml:space="preserve"> </w:t>
      </w:r>
      <w:r>
        <w:rPr>
          <w:sz w:val="24"/>
        </w:rPr>
        <w:t>возбуждения и</w:t>
      </w:r>
      <w:r>
        <w:rPr>
          <w:spacing w:val="-2"/>
          <w:sz w:val="24"/>
        </w:rPr>
        <w:t xml:space="preserve"> полюса;</w:t>
      </w:r>
    </w:p>
    <w:p w:rsidR="008D318D" w:rsidRDefault="00304807">
      <w:pPr>
        <w:pStyle w:val="a4"/>
        <w:numPr>
          <w:ilvl w:val="0"/>
          <w:numId w:val="53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Статор;</w:t>
      </w:r>
    </w:p>
    <w:p w:rsidR="008D318D" w:rsidRDefault="00304807">
      <w:pPr>
        <w:pStyle w:val="a4"/>
        <w:numPr>
          <w:ilvl w:val="0"/>
          <w:numId w:val="53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Коллектор;</w:t>
      </w:r>
    </w:p>
    <w:p w:rsidR="008D318D" w:rsidRDefault="00304807">
      <w:pPr>
        <w:pStyle w:val="a4"/>
        <w:numPr>
          <w:ilvl w:val="0"/>
          <w:numId w:val="53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Якорь;</w:t>
      </w:r>
    </w:p>
    <w:p w:rsidR="008D318D" w:rsidRDefault="008D318D">
      <w:pPr>
        <w:pStyle w:val="a4"/>
        <w:rPr>
          <w:sz w:val="24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pStyle w:val="a4"/>
        <w:numPr>
          <w:ilvl w:val="0"/>
          <w:numId w:val="53"/>
        </w:numPr>
        <w:tabs>
          <w:tab w:val="left" w:pos="1466"/>
        </w:tabs>
        <w:spacing w:before="64"/>
        <w:rPr>
          <w:sz w:val="24"/>
        </w:rPr>
      </w:pPr>
      <w:r>
        <w:rPr>
          <w:spacing w:val="-2"/>
          <w:sz w:val="24"/>
        </w:rPr>
        <w:lastRenderedPageBreak/>
        <w:t>Щетки</w:t>
      </w:r>
    </w:p>
    <w:p w:rsidR="008D318D" w:rsidRDefault="00304807">
      <w:pPr>
        <w:pStyle w:val="a3"/>
        <w:spacing w:before="1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rPr>
          <w:spacing w:val="-2"/>
        </w:rPr>
        <w:t>1балл</w:t>
      </w:r>
    </w:p>
    <w:p w:rsidR="008D318D" w:rsidRDefault="008D318D">
      <w:pPr>
        <w:pStyle w:val="a3"/>
      </w:pPr>
    </w:p>
    <w:p w:rsidR="008D318D" w:rsidRDefault="008D318D">
      <w:pPr>
        <w:pStyle w:val="a3"/>
      </w:pPr>
    </w:p>
    <w:p w:rsidR="008D318D" w:rsidRDefault="00304807">
      <w:pPr>
        <w:pStyle w:val="a3"/>
        <w:ind w:left="1226"/>
      </w:pPr>
      <w:r>
        <w:t>1.9.2.Ток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обмотке</w:t>
      </w:r>
      <w:r>
        <w:rPr>
          <w:spacing w:val="-3"/>
        </w:rPr>
        <w:t xml:space="preserve"> </w:t>
      </w:r>
      <w:r>
        <w:t>ротора</w:t>
      </w:r>
      <w:r>
        <w:rPr>
          <w:spacing w:val="55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увеличнии</w:t>
      </w:r>
      <w:r>
        <w:rPr>
          <w:spacing w:val="-2"/>
        </w:rPr>
        <w:t xml:space="preserve"> </w:t>
      </w:r>
      <w:r>
        <w:t>механической</w:t>
      </w:r>
      <w:r>
        <w:rPr>
          <w:spacing w:val="-2"/>
        </w:rPr>
        <w:t xml:space="preserve"> </w:t>
      </w:r>
      <w:r>
        <w:t>нагрузки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валу</w:t>
      </w:r>
      <w:r>
        <w:rPr>
          <w:spacing w:val="-1"/>
        </w:rPr>
        <w:t xml:space="preserve"> </w:t>
      </w:r>
      <w:r>
        <w:rPr>
          <w:spacing w:val="-2"/>
        </w:rPr>
        <w:t>двигателя</w:t>
      </w:r>
    </w:p>
    <w:p w:rsidR="008D318D" w:rsidRDefault="00304807">
      <w:pPr>
        <w:ind w:left="686"/>
        <w:rPr>
          <w:sz w:val="24"/>
        </w:rPr>
      </w:pPr>
      <w:r>
        <w:rPr>
          <w:spacing w:val="-10"/>
          <w:sz w:val="24"/>
        </w:rPr>
        <w:t>:</w:t>
      </w:r>
    </w:p>
    <w:p w:rsidR="008D318D" w:rsidRDefault="00304807">
      <w:pPr>
        <w:pStyle w:val="a4"/>
        <w:numPr>
          <w:ilvl w:val="0"/>
          <w:numId w:val="54"/>
        </w:numPr>
        <w:tabs>
          <w:tab w:val="left" w:pos="1404"/>
        </w:tabs>
        <w:ind w:left="1404" w:hanging="178"/>
        <w:rPr>
          <w:sz w:val="24"/>
        </w:rPr>
      </w:pPr>
      <w:r>
        <w:rPr>
          <w:sz w:val="24"/>
        </w:rPr>
        <w:t>Будет</w:t>
      </w:r>
      <w:r>
        <w:rPr>
          <w:spacing w:val="-6"/>
          <w:sz w:val="24"/>
        </w:rPr>
        <w:t xml:space="preserve"> </w:t>
      </w:r>
      <w:r>
        <w:rPr>
          <w:sz w:val="24"/>
        </w:rPr>
        <w:t>равен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нулю;</w:t>
      </w:r>
    </w:p>
    <w:p w:rsidR="008D318D" w:rsidRDefault="00304807">
      <w:pPr>
        <w:pStyle w:val="a4"/>
        <w:numPr>
          <w:ilvl w:val="0"/>
          <w:numId w:val="54"/>
        </w:numPr>
        <w:tabs>
          <w:tab w:val="left" w:pos="1404"/>
        </w:tabs>
        <w:ind w:left="1404" w:hanging="178"/>
        <w:rPr>
          <w:sz w:val="24"/>
        </w:rPr>
      </w:pPr>
      <w:r>
        <w:rPr>
          <w:sz w:val="24"/>
        </w:rPr>
        <w:t>Будет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увеличиваться;</w:t>
      </w:r>
    </w:p>
    <w:p w:rsidR="008D318D" w:rsidRDefault="00304807">
      <w:pPr>
        <w:pStyle w:val="a4"/>
        <w:numPr>
          <w:ilvl w:val="0"/>
          <w:numId w:val="54"/>
        </w:numPr>
        <w:tabs>
          <w:tab w:val="left" w:pos="1466"/>
        </w:tabs>
        <w:ind w:left="1466" w:hanging="240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изменится;</w:t>
      </w:r>
    </w:p>
    <w:p w:rsidR="008D318D" w:rsidRDefault="00304807">
      <w:pPr>
        <w:pStyle w:val="a4"/>
        <w:numPr>
          <w:ilvl w:val="0"/>
          <w:numId w:val="54"/>
        </w:numPr>
        <w:tabs>
          <w:tab w:val="left" w:pos="1466"/>
        </w:tabs>
        <w:ind w:left="1466" w:hanging="240"/>
        <w:rPr>
          <w:sz w:val="24"/>
        </w:rPr>
      </w:pPr>
      <w:r>
        <w:rPr>
          <w:spacing w:val="-2"/>
          <w:sz w:val="24"/>
        </w:rPr>
        <w:t>Уменьшится</w:t>
      </w:r>
    </w:p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rPr>
          <w:spacing w:val="-2"/>
        </w:rPr>
        <w:t>1балл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31"/>
        </w:numPr>
        <w:tabs>
          <w:tab w:val="left" w:pos="1890"/>
        </w:tabs>
        <w:ind w:left="1890" w:hanging="720"/>
        <w:rPr>
          <w:sz w:val="24"/>
        </w:rPr>
      </w:pPr>
      <w:r>
        <w:rPr>
          <w:sz w:val="24"/>
        </w:rPr>
        <w:t>Каковы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короткого</w:t>
      </w:r>
      <w:r>
        <w:rPr>
          <w:spacing w:val="-4"/>
          <w:sz w:val="24"/>
        </w:rPr>
        <w:t xml:space="preserve"> </w:t>
      </w:r>
      <w:r>
        <w:rPr>
          <w:sz w:val="24"/>
        </w:rPr>
        <w:t>замыкания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?</w:t>
      </w:r>
    </w:p>
    <w:p w:rsidR="008D318D" w:rsidRDefault="00304807">
      <w:pPr>
        <w:pStyle w:val="a4"/>
        <w:numPr>
          <w:ilvl w:val="0"/>
          <w:numId w:val="55"/>
        </w:numPr>
        <w:tabs>
          <w:tab w:val="left" w:pos="1407"/>
        </w:tabs>
        <w:ind w:right="717" w:firstLine="424"/>
        <w:rPr>
          <w:sz w:val="24"/>
        </w:rPr>
      </w:pPr>
      <w:r>
        <w:rPr>
          <w:sz w:val="24"/>
        </w:rPr>
        <w:t>Сильное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нагревание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изоляции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проводов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цепи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возникновение </w:t>
      </w:r>
      <w:r>
        <w:rPr>
          <w:spacing w:val="-2"/>
          <w:sz w:val="24"/>
        </w:rPr>
        <w:t>пожара.</w:t>
      </w:r>
    </w:p>
    <w:p w:rsidR="008D318D" w:rsidRDefault="00304807">
      <w:pPr>
        <w:pStyle w:val="a4"/>
        <w:numPr>
          <w:ilvl w:val="0"/>
          <w:numId w:val="55"/>
        </w:numPr>
        <w:tabs>
          <w:tab w:val="left" w:pos="1350"/>
        </w:tabs>
        <w:spacing w:before="1"/>
        <w:ind w:left="1350" w:hanging="240"/>
        <w:rPr>
          <w:sz w:val="24"/>
        </w:rPr>
      </w:pPr>
      <w:r>
        <w:rPr>
          <w:sz w:val="24"/>
        </w:rPr>
        <w:t>Понижение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питающего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напряжения.</w:t>
      </w:r>
    </w:p>
    <w:p w:rsidR="008D318D" w:rsidRDefault="00304807">
      <w:pPr>
        <w:pStyle w:val="a4"/>
        <w:numPr>
          <w:ilvl w:val="0"/>
          <w:numId w:val="55"/>
        </w:numPr>
        <w:tabs>
          <w:tab w:val="left" w:pos="1226"/>
          <w:tab w:val="left" w:pos="1350"/>
        </w:tabs>
        <w:ind w:left="1226" w:right="6228" w:hanging="116"/>
        <w:rPr>
          <w:sz w:val="24"/>
        </w:rPr>
      </w:pPr>
      <w:r>
        <w:rPr>
          <w:sz w:val="24"/>
        </w:rPr>
        <w:t>Уменьшение</w:t>
      </w:r>
      <w:r>
        <w:rPr>
          <w:spacing w:val="-9"/>
          <w:sz w:val="24"/>
        </w:rPr>
        <w:t xml:space="preserve"> </w:t>
      </w:r>
      <w:r>
        <w:rPr>
          <w:sz w:val="24"/>
        </w:rPr>
        <w:t>силы</w:t>
      </w:r>
      <w:r>
        <w:rPr>
          <w:spacing w:val="-8"/>
          <w:sz w:val="24"/>
        </w:rPr>
        <w:t xml:space="preserve"> </w:t>
      </w:r>
      <w:r>
        <w:rPr>
          <w:sz w:val="24"/>
        </w:rPr>
        <w:t>тока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цепи. Вес задания : 1балл</w:t>
      </w:r>
    </w:p>
    <w:p w:rsidR="008D318D" w:rsidRDefault="008D318D">
      <w:pPr>
        <w:pStyle w:val="a3"/>
      </w:pPr>
    </w:p>
    <w:p w:rsidR="008D318D" w:rsidRDefault="00304807">
      <w:pPr>
        <w:pStyle w:val="a3"/>
        <w:ind w:left="1226"/>
      </w:pPr>
      <w:r>
        <w:t>1.11.2.Какие</w:t>
      </w:r>
      <w:r>
        <w:rPr>
          <w:spacing w:val="-6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используются</w:t>
      </w:r>
      <w:r>
        <w:rPr>
          <w:spacing w:val="5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передачи</w:t>
      </w:r>
      <w:r>
        <w:rPr>
          <w:spacing w:val="-2"/>
        </w:rPr>
        <w:t xml:space="preserve"> электроэнергии?</w:t>
      </w:r>
    </w:p>
    <w:p w:rsidR="008D318D" w:rsidRDefault="00304807">
      <w:pPr>
        <w:pStyle w:val="a4"/>
        <w:numPr>
          <w:ilvl w:val="0"/>
          <w:numId w:val="56"/>
        </w:numPr>
        <w:tabs>
          <w:tab w:val="left" w:pos="1466"/>
        </w:tabs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42368" behindDoc="0" locked="0" layoutInCell="1" allowOverlap="1">
                <wp:simplePos x="0" y="0"/>
                <wp:positionH relativeFrom="page">
                  <wp:posOffset>1878965</wp:posOffset>
                </wp:positionH>
                <wp:positionV relativeFrom="paragraph">
                  <wp:posOffset>158750</wp:posOffset>
                </wp:positionV>
                <wp:extent cx="38100" cy="7620"/>
                <wp:effectExtent l="0" t="0" r="0" b="0"/>
                <wp:wrapNone/>
                <wp:docPr id="36" name="Graphic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7620">
                              <a:moveTo>
                                <a:pt x="381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38100" y="7620"/>
                              </a:lnTo>
                              <a:lnTo>
                                <a:pt x="38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B97947" id="Graphic 36" o:spid="_x0000_s1026" style="position:absolute;margin-left:147.95pt;margin-top:12.5pt;width:3pt;height:.6pt;z-index:2516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" path="m38100,l,,,7620r38100,l3810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тока</w:t>
      </w:r>
    </w:p>
    <w:p w:rsidR="008D318D" w:rsidRDefault="00304807">
      <w:pPr>
        <w:pStyle w:val="a4"/>
        <w:numPr>
          <w:ilvl w:val="0"/>
          <w:numId w:val="56"/>
        </w:numPr>
        <w:tabs>
          <w:tab w:val="left" w:pos="1466"/>
        </w:tabs>
        <w:rPr>
          <w:sz w:val="24"/>
        </w:rPr>
      </w:pPr>
      <w:r>
        <w:rPr>
          <w:sz w:val="24"/>
        </w:rPr>
        <w:t>Сети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однофазного</w:t>
      </w:r>
      <w:r>
        <w:rPr>
          <w:spacing w:val="-4"/>
          <w:sz w:val="24"/>
        </w:rPr>
        <w:t xml:space="preserve"> тока</w:t>
      </w:r>
    </w:p>
    <w:p w:rsidR="008D318D" w:rsidRDefault="00304807">
      <w:pPr>
        <w:pStyle w:val="a4"/>
        <w:numPr>
          <w:ilvl w:val="0"/>
          <w:numId w:val="56"/>
        </w:numPr>
        <w:tabs>
          <w:tab w:val="left" w:pos="1466"/>
        </w:tabs>
        <w:rPr>
          <w:sz w:val="24"/>
        </w:rPr>
      </w:pP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трехфазного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тока</w:t>
      </w:r>
    </w:p>
    <w:p w:rsidR="008D318D" w:rsidRDefault="00304807">
      <w:pPr>
        <w:pStyle w:val="a4"/>
        <w:numPr>
          <w:ilvl w:val="0"/>
          <w:numId w:val="56"/>
        </w:numPr>
        <w:tabs>
          <w:tab w:val="left" w:pos="1406"/>
        </w:tabs>
        <w:ind w:left="1226" w:right="6980" w:firstLine="0"/>
        <w:rPr>
          <w:sz w:val="24"/>
        </w:rPr>
      </w:pPr>
      <w:r>
        <w:rPr>
          <w:sz w:val="24"/>
        </w:rPr>
        <w:t>Сети</w:t>
      </w:r>
      <w:r>
        <w:rPr>
          <w:spacing w:val="-15"/>
          <w:sz w:val="24"/>
        </w:rPr>
        <w:t xml:space="preserve"> </w:t>
      </w:r>
      <w:r>
        <w:rPr>
          <w:sz w:val="24"/>
        </w:rPr>
        <w:t>переменного</w:t>
      </w:r>
      <w:r>
        <w:rPr>
          <w:spacing w:val="-15"/>
          <w:sz w:val="24"/>
        </w:rPr>
        <w:t xml:space="preserve"> </w:t>
      </w:r>
      <w:r>
        <w:rPr>
          <w:sz w:val="24"/>
        </w:rPr>
        <w:t>тока Вес задания : 1балл</w:t>
      </w:r>
    </w:p>
    <w:p w:rsidR="008D318D" w:rsidRDefault="008D318D">
      <w:pPr>
        <w:pStyle w:val="a3"/>
      </w:pPr>
    </w:p>
    <w:p w:rsidR="008D318D" w:rsidRDefault="00304807">
      <w:pPr>
        <w:pStyle w:val="a3"/>
        <w:ind w:left="1226" w:right="808"/>
      </w:pPr>
      <w:r>
        <w:t>2.1.4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полупроводниковых</w:t>
      </w:r>
      <w:r>
        <w:rPr>
          <w:spacing w:val="-4"/>
        </w:rPr>
        <w:t xml:space="preserve"> </w:t>
      </w:r>
      <w:r>
        <w:t>материалах</w:t>
      </w:r>
      <w:r>
        <w:rPr>
          <w:spacing w:val="-4"/>
        </w:rPr>
        <w:t xml:space="preserve"> </w:t>
      </w:r>
      <w:r>
        <w:t>примеси</w:t>
      </w:r>
      <w:r>
        <w:rPr>
          <w:spacing w:val="-4"/>
        </w:rPr>
        <w:t xml:space="preserve"> </w:t>
      </w:r>
      <w:r>
        <w:t>влияют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образование</w:t>
      </w:r>
      <w:r>
        <w:rPr>
          <w:spacing w:val="-5"/>
        </w:rPr>
        <w:t xml:space="preserve"> </w:t>
      </w:r>
      <w:r>
        <w:t>пар свободных носителей заряда?</w:t>
      </w:r>
    </w:p>
    <w:p w:rsidR="008D318D" w:rsidRDefault="00304807">
      <w:pPr>
        <w:pStyle w:val="a4"/>
        <w:numPr>
          <w:ilvl w:val="0"/>
          <w:numId w:val="57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Уменьшают</w:t>
      </w:r>
    </w:p>
    <w:p w:rsidR="008D318D" w:rsidRDefault="00304807">
      <w:pPr>
        <w:pStyle w:val="a4"/>
        <w:numPr>
          <w:ilvl w:val="0"/>
          <w:numId w:val="57"/>
        </w:numPr>
        <w:tabs>
          <w:tab w:val="left" w:pos="1406"/>
        </w:tabs>
        <w:spacing w:before="1"/>
        <w:ind w:left="1406" w:hanging="180"/>
        <w:rPr>
          <w:sz w:val="24"/>
        </w:rPr>
      </w:pPr>
      <w:r>
        <w:rPr>
          <w:spacing w:val="-2"/>
          <w:sz w:val="24"/>
        </w:rPr>
        <w:t>Облегчают</w:t>
      </w:r>
    </w:p>
    <w:p w:rsidR="008D318D" w:rsidRDefault="00304807">
      <w:pPr>
        <w:pStyle w:val="a4"/>
        <w:numPr>
          <w:ilvl w:val="0"/>
          <w:numId w:val="57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Затрудняют</w:t>
      </w:r>
    </w:p>
    <w:p w:rsidR="008D318D" w:rsidRDefault="00304807">
      <w:pPr>
        <w:pStyle w:val="a4"/>
        <w:numPr>
          <w:ilvl w:val="0"/>
          <w:numId w:val="57"/>
        </w:numPr>
        <w:tabs>
          <w:tab w:val="left" w:pos="1406"/>
        </w:tabs>
        <w:ind w:left="1406" w:hanging="180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влияют</w:t>
      </w:r>
    </w:p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rPr>
          <w:spacing w:val="-2"/>
        </w:rPr>
        <w:t>1балл</w:t>
      </w:r>
    </w:p>
    <w:p w:rsidR="008D318D" w:rsidRDefault="00304807">
      <w:pPr>
        <w:pStyle w:val="a3"/>
        <w:spacing w:before="276"/>
        <w:ind w:left="1226"/>
      </w:pPr>
      <w:r>
        <w:t>2.1.5</w:t>
      </w:r>
      <w:r>
        <w:rPr>
          <w:spacing w:val="-5"/>
        </w:rPr>
        <w:t xml:space="preserve"> </w:t>
      </w:r>
      <w:r>
        <w:t>.Полупроводниковый</w:t>
      </w:r>
      <w:r>
        <w:rPr>
          <w:spacing w:val="-5"/>
        </w:rPr>
        <w:t xml:space="preserve"> </w:t>
      </w:r>
      <w:r>
        <w:t>диод</w:t>
      </w:r>
      <w:r>
        <w:rPr>
          <w:spacing w:val="-5"/>
        </w:rPr>
        <w:t xml:space="preserve"> </w:t>
      </w:r>
      <w:r>
        <w:t>представляет</w:t>
      </w:r>
      <w:r>
        <w:rPr>
          <w:spacing w:val="-5"/>
        </w:rPr>
        <w:t xml:space="preserve"> </w:t>
      </w:r>
      <w:r>
        <w:t>собой</w:t>
      </w:r>
      <w:r>
        <w:rPr>
          <w:spacing w:val="-5"/>
        </w:rPr>
        <w:t xml:space="preserve"> </w:t>
      </w:r>
      <w:r>
        <w:rPr>
          <w:spacing w:val="-10"/>
        </w:rPr>
        <w:t>:</w:t>
      </w:r>
    </w:p>
    <w:p w:rsidR="008D318D" w:rsidRDefault="00304807">
      <w:pPr>
        <w:pStyle w:val="a4"/>
        <w:numPr>
          <w:ilvl w:val="0"/>
          <w:numId w:val="58"/>
        </w:numPr>
        <w:tabs>
          <w:tab w:val="left" w:pos="1466"/>
        </w:tabs>
        <w:rPr>
          <w:sz w:val="24"/>
        </w:rPr>
      </w:pPr>
      <w:r>
        <w:rPr>
          <w:sz w:val="24"/>
        </w:rPr>
        <w:t>Прибор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одним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р-n </w:t>
      </w:r>
      <w:r>
        <w:rPr>
          <w:spacing w:val="-2"/>
          <w:sz w:val="24"/>
        </w:rPr>
        <w:t>переходом;</w:t>
      </w:r>
    </w:p>
    <w:p w:rsidR="008D318D" w:rsidRDefault="00304807">
      <w:pPr>
        <w:pStyle w:val="a4"/>
        <w:numPr>
          <w:ilvl w:val="0"/>
          <w:numId w:val="58"/>
        </w:numPr>
        <w:tabs>
          <w:tab w:val="left" w:pos="1466"/>
        </w:tabs>
        <w:rPr>
          <w:sz w:val="24"/>
        </w:rPr>
      </w:pPr>
      <w:r>
        <w:rPr>
          <w:sz w:val="24"/>
        </w:rPr>
        <w:t>Прибор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двумя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р-п </w:t>
      </w:r>
      <w:r>
        <w:rPr>
          <w:spacing w:val="-2"/>
          <w:sz w:val="24"/>
        </w:rPr>
        <w:t>переходами</w:t>
      </w:r>
    </w:p>
    <w:p w:rsidR="008D318D" w:rsidRDefault="00304807">
      <w:pPr>
        <w:pStyle w:val="a4"/>
        <w:numPr>
          <w:ilvl w:val="0"/>
          <w:numId w:val="58"/>
        </w:numPr>
        <w:tabs>
          <w:tab w:val="left" w:pos="1466"/>
        </w:tabs>
        <w:rPr>
          <w:sz w:val="24"/>
        </w:rPr>
      </w:pPr>
      <w:r>
        <w:rPr>
          <w:sz w:val="24"/>
        </w:rPr>
        <w:t>Прибор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тремя </w:t>
      </w:r>
      <w:r>
        <w:rPr>
          <w:spacing w:val="-2"/>
          <w:sz w:val="24"/>
        </w:rPr>
        <w:t>электродами</w:t>
      </w:r>
    </w:p>
    <w:p w:rsidR="008D318D" w:rsidRDefault="00304807">
      <w:pPr>
        <w:pStyle w:val="a4"/>
        <w:numPr>
          <w:ilvl w:val="0"/>
          <w:numId w:val="58"/>
        </w:numPr>
        <w:tabs>
          <w:tab w:val="left" w:pos="1466"/>
        </w:tabs>
        <w:ind w:left="1226" w:right="6042" w:firstLine="0"/>
        <w:rPr>
          <w:sz w:val="24"/>
        </w:rPr>
      </w:pPr>
      <w:r>
        <w:rPr>
          <w:sz w:val="24"/>
        </w:rPr>
        <w:t>Прибор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тремя</w:t>
      </w:r>
      <w:r>
        <w:rPr>
          <w:spacing w:val="-9"/>
          <w:sz w:val="24"/>
        </w:rPr>
        <w:t xml:space="preserve"> </w:t>
      </w:r>
      <w:r>
        <w:rPr>
          <w:sz w:val="24"/>
        </w:rPr>
        <w:t>р-п</w:t>
      </w:r>
      <w:r>
        <w:rPr>
          <w:spacing w:val="-9"/>
          <w:sz w:val="24"/>
        </w:rPr>
        <w:t xml:space="preserve"> </w:t>
      </w:r>
      <w:r>
        <w:rPr>
          <w:sz w:val="24"/>
        </w:rPr>
        <w:t>переходами Вес задания : 1балл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59"/>
        </w:numPr>
        <w:tabs>
          <w:tab w:val="left" w:pos="1826"/>
        </w:tabs>
        <w:rPr>
          <w:sz w:val="24"/>
        </w:rPr>
      </w:pPr>
      <w:r>
        <w:rPr>
          <w:sz w:val="24"/>
        </w:rPr>
        <w:t>Сопротивление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полупроводникового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диода</w:t>
      </w:r>
      <w:r>
        <w:rPr>
          <w:spacing w:val="5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р-п</w:t>
      </w:r>
      <w:r>
        <w:rPr>
          <w:spacing w:val="-2"/>
          <w:sz w:val="24"/>
        </w:rPr>
        <w:t xml:space="preserve"> </w:t>
      </w:r>
      <w:r>
        <w:rPr>
          <w:sz w:val="24"/>
        </w:rPr>
        <w:t>преходе</w:t>
      </w:r>
      <w:r>
        <w:rPr>
          <w:spacing w:val="55"/>
          <w:sz w:val="24"/>
        </w:rPr>
        <w:t xml:space="preserve"> </w:t>
      </w:r>
      <w:r>
        <w:rPr>
          <w:sz w:val="24"/>
        </w:rPr>
        <w:t>будет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большим:</w:t>
      </w:r>
    </w:p>
    <w:p w:rsidR="008D318D" w:rsidRDefault="00304807">
      <w:pPr>
        <w:pStyle w:val="a4"/>
        <w:numPr>
          <w:ilvl w:val="0"/>
          <w:numId w:val="60"/>
        </w:numPr>
        <w:tabs>
          <w:tab w:val="left" w:pos="1404"/>
        </w:tabs>
        <w:ind w:left="1404" w:hanging="178"/>
        <w:rPr>
          <w:sz w:val="24"/>
        </w:rPr>
      </w:pP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обратном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включении;</w:t>
      </w:r>
    </w:p>
    <w:p w:rsidR="008D318D" w:rsidRDefault="00304807">
      <w:pPr>
        <w:pStyle w:val="a4"/>
        <w:numPr>
          <w:ilvl w:val="0"/>
          <w:numId w:val="60"/>
        </w:numPr>
        <w:tabs>
          <w:tab w:val="left" w:pos="1466"/>
        </w:tabs>
        <w:ind w:left="1466" w:hanging="240"/>
        <w:rPr>
          <w:sz w:val="24"/>
        </w:rPr>
      </w:pP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питания;</w:t>
      </w:r>
    </w:p>
    <w:p w:rsidR="008D318D" w:rsidRDefault="00304807">
      <w:pPr>
        <w:pStyle w:val="a4"/>
        <w:numPr>
          <w:ilvl w:val="0"/>
          <w:numId w:val="60"/>
        </w:numPr>
        <w:tabs>
          <w:tab w:val="left" w:pos="1466"/>
        </w:tabs>
        <w:ind w:left="1466" w:hanging="240"/>
        <w:rPr>
          <w:sz w:val="24"/>
        </w:rPr>
      </w:pP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прямом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включении;</w:t>
      </w:r>
    </w:p>
    <w:p w:rsidR="008D318D" w:rsidRDefault="00304807">
      <w:pPr>
        <w:pStyle w:val="a4"/>
        <w:numPr>
          <w:ilvl w:val="0"/>
          <w:numId w:val="60"/>
        </w:numPr>
        <w:tabs>
          <w:tab w:val="left" w:pos="1466"/>
        </w:tabs>
        <w:ind w:left="1466" w:hanging="240"/>
        <w:rPr>
          <w:sz w:val="24"/>
        </w:rPr>
      </w:pP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-6"/>
          <w:sz w:val="24"/>
        </w:rPr>
        <w:t xml:space="preserve"> </w:t>
      </w:r>
      <w:r>
        <w:rPr>
          <w:sz w:val="24"/>
        </w:rPr>
        <w:t>полярности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;</w:t>
      </w:r>
    </w:p>
    <w:p w:rsidR="008D318D" w:rsidRDefault="00304807">
      <w:pPr>
        <w:pStyle w:val="a4"/>
        <w:numPr>
          <w:ilvl w:val="0"/>
          <w:numId w:val="60"/>
        </w:numPr>
        <w:tabs>
          <w:tab w:val="left" w:pos="1404"/>
        </w:tabs>
        <w:ind w:left="1226" w:right="5854" w:firstLine="0"/>
        <w:rPr>
          <w:sz w:val="24"/>
        </w:rPr>
      </w:pPr>
      <w:r>
        <w:rPr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-12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тока. Вес задания : 1балл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61"/>
        </w:numPr>
        <w:tabs>
          <w:tab w:val="left" w:pos="1826"/>
        </w:tabs>
        <w:ind w:right="1092" w:firstLine="0"/>
        <w:jc w:val="left"/>
        <w:rPr>
          <w:sz w:val="24"/>
        </w:rPr>
      </w:pPr>
      <w:r>
        <w:rPr>
          <w:sz w:val="24"/>
        </w:rPr>
        <w:t>Емкостной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датчик</w:t>
      </w:r>
      <w:r>
        <w:rPr>
          <w:spacing w:val="-4"/>
          <w:sz w:val="24"/>
        </w:rPr>
        <w:t xml:space="preserve"> </w:t>
      </w:r>
      <w:r>
        <w:rPr>
          <w:sz w:val="24"/>
        </w:rPr>
        <w:t>помещен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бак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топливом.</w:t>
      </w:r>
      <w:r>
        <w:rPr>
          <w:spacing w:val="-4"/>
          <w:sz w:val="24"/>
        </w:rPr>
        <w:t xml:space="preserve"> </w:t>
      </w: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факторов главным образом влияет на изменение емкости датчика?</w:t>
      </w:r>
    </w:p>
    <w:p w:rsidR="008D318D" w:rsidRDefault="008D318D">
      <w:pPr>
        <w:pStyle w:val="a4"/>
        <w:rPr>
          <w:sz w:val="24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pStyle w:val="a4"/>
        <w:numPr>
          <w:ilvl w:val="0"/>
          <w:numId w:val="62"/>
        </w:numPr>
        <w:tabs>
          <w:tab w:val="left" w:pos="1466"/>
        </w:tabs>
        <w:spacing w:before="64"/>
        <w:ind w:right="2403" w:firstLine="0"/>
        <w:rPr>
          <w:sz w:val="24"/>
        </w:rPr>
      </w:pPr>
      <w:r>
        <w:rPr>
          <w:sz w:val="24"/>
        </w:rPr>
        <w:lastRenderedPageBreak/>
        <w:t>Значительное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-8"/>
          <w:sz w:val="24"/>
        </w:rPr>
        <w:t xml:space="preserve"> </w:t>
      </w:r>
      <w:r>
        <w:rPr>
          <w:sz w:val="24"/>
        </w:rPr>
        <w:t>диэлектрической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проницаемости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топлива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от </w:t>
      </w:r>
      <w:r>
        <w:rPr>
          <w:sz w:val="24"/>
        </w:rPr>
        <w:t>диэлектрической проницаемости воздуха</w:t>
      </w:r>
    </w:p>
    <w:p w:rsidR="008D318D" w:rsidRDefault="00304807">
      <w:pPr>
        <w:pStyle w:val="a4"/>
        <w:numPr>
          <w:ilvl w:val="0"/>
          <w:numId w:val="62"/>
        </w:numPr>
        <w:tabs>
          <w:tab w:val="left" w:pos="1466"/>
        </w:tabs>
        <w:spacing w:before="1"/>
        <w:ind w:left="1466"/>
        <w:rPr>
          <w:sz w:val="24"/>
        </w:rPr>
      </w:pPr>
      <w:r>
        <w:rPr>
          <w:sz w:val="24"/>
        </w:rPr>
        <w:t>Изменение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пластинами</w:t>
      </w:r>
    </w:p>
    <w:p w:rsidR="008D318D" w:rsidRDefault="00304807">
      <w:pPr>
        <w:pStyle w:val="a4"/>
        <w:numPr>
          <w:ilvl w:val="0"/>
          <w:numId w:val="62"/>
        </w:numPr>
        <w:tabs>
          <w:tab w:val="left" w:pos="1466"/>
        </w:tabs>
        <w:ind w:right="6325" w:firstLine="0"/>
        <w:rPr>
          <w:sz w:val="24"/>
        </w:rPr>
      </w:pPr>
      <w:r>
        <w:rPr>
          <w:sz w:val="24"/>
        </w:rPr>
        <w:t>Изменение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15"/>
          <w:sz w:val="24"/>
        </w:rPr>
        <w:t xml:space="preserve"> </w:t>
      </w:r>
      <w:r>
        <w:rPr>
          <w:sz w:val="24"/>
        </w:rPr>
        <w:t>пластин Вес задания : 2 балла</w:t>
      </w:r>
    </w:p>
    <w:p w:rsidR="008D318D" w:rsidRDefault="008D318D">
      <w:pPr>
        <w:pStyle w:val="a3"/>
      </w:pPr>
    </w:p>
    <w:p w:rsidR="008D318D" w:rsidRDefault="008D318D">
      <w:pPr>
        <w:pStyle w:val="a3"/>
      </w:pPr>
    </w:p>
    <w:p w:rsidR="008D318D" w:rsidRDefault="00304807">
      <w:pPr>
        <w:pStyle w:val="3"/>
        <w:ind w:left="2111"/>
      </w:pPr>
      <w:r>
        <w:t>Тестовые</w:t>
      </w:r>
      <w:r>
        <w:rPr>
          <w:spacing w:val="-5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установление</w:t>
      </w:r>
      <w:r>
        <w:rPr>
          <w:spacing w:val="-3"/>
        </w:rPr>
        <w:t xml:space="preserve"> </w:t>
      </w:r>
      <w:r>
        <w:rPr>
          <w:spacing w:val="-2"/>
        </w:rPr>
        <w:t>соответствия</w:t>
      </w:r>
    </w:p>
    <w:p w:rsidR="008D318D" w:rsidRDefault="008D318D">
      <w:pPr>
        <w:pStyle w:val="a3"/>
        <w:rPr>
          <w:b/>
        </w:rPr>
      </w:pPr>
    </w:p>
    <w:p w:rsidR="008D318D" w:rsidRDefault="008D318D">
      <w:pPr>
        <w:pStyle w:val="a3"/>
        <w:rPr>
          <w:b/>
        </w:rPr>
      </w:pPr>
    </w:p>
    <w:p w:rsidR="008D318D" w:rsidRDefault="00304807">
      <w:pPr>
        <w:pStyle w:val="a3"/>
        <w:ind w:left="686" w:right="710" w:firstLine="719"/>
      </w:pPr>
      <w:r>
        <w:t>1.2.10.Установите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названиями</w:t>
      </w:r>
      <w:r>
        <w:rPr>
          <w:spacing w:val="-4"/>
        </w:rPr>
        <w:t xml:space="preserve"> </w:t>
      </w:r>
      <w:r>
        <w:t>элементов</w:t>
      </w:r>
      <w:r>
        <w:rPr>
          <w:spacing w:val="-7"/>
        </w:rPr>
        <w:t xml:space="preserve"> </w:t>
      </w:r>
      <w:r>
        <w:t>электрической</w:t>
      </w:r>
      <w:r>
        <w:rPr>
          <w:spacing w:val="-4"/>
        </w:rPr>
        <w:t xml:space="preserve"> </w:t>
      </w:r>
      <w:r>
        <w:t>цепи</w:t>
      </w:r>
      <w:r>
        <w:rPr>
          <w:spacing w:val="-4"/>
        </w:rPr>
        <w:t xml:space="preserve"> </w:t>
      </w:r>
      <w:r>
        <w:t xml:space="preserve">и их </w:t>
      </w:r>
      <w:r>
        <w:t>условными обозначениями:</w:t>
      </w:r>
    </w:p>
    <w:p w:rsidR="008D318D" w:rsidRDefault="008D318D">
      <w:pPr>
        <w:pStyle w:val="a3"/>
        <w:spacing w:before="6"/>
        <w:rPr>
          <w:sz w:val="10"/>
        </w:rPr>
      </w:pPr>
    </w:p>
    <w:tbl>
      <w:tblPr>
        <w:tblW w:w="0" w:type="auto"/>
        <w:tblInd w:w="14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4"/>
        <w:gridCol w:w="399"/>
        <w:gridCol w:w="4960"/>
      </w:tblGrid>
      <w:tr w:rsidR="008D318D">
        <w:trPr>
          <w:trHeight w:val="827"/>
        </w:trPr>
        <w:tc>
          <w:tcPr>
            <w:tcW w:w="3414" w:type="dxa"/>
          </w:tcPr>
          <w:p w:rsidR="008D318D" w:rsidRDefault="00304807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Предохранитель.</w:t>
            </w:r>
          </w:p>
        </w:tc>
        <w:tc>
          <w:tcPr>
            <w:tcW w:w="399" w:type="dxa"/>
          </w:tcPr>
          <w:p w:rsidR="008D318D" w:rsidRDefault="00304807">
            <w:pPr>
              <w:pStyle w:val="TableParagraph"/>
              <w:spacing w:line="275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960" w:type="dxa"/>
          </w:tcPr>
          <w:p w:rsidR="008D318D" w:rsidRDefault="00304807">
            <w:pPr>
              <w:pStyle w:val="TableParagraph"/>
              <w:spacing w:line="240" w:lineRule="auto"/>
              <w:ind w:left="1924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79450" cy="423545"/>
                  <wp:effectExtent l="0" t="0" r="0" b="0"/>
                  <wp:docPr id="37" name="Image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742" cy="424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18D">
        <w:trPr>
          <w:trHeight w:val="721"/>
        </w:trPr>
        <w:tc>
          <w:tcPr>
            <w:tcW w:w="3414" w:type="dxa"/>
          </w:tcPr>
          <w:p w:rsidR="008D318D" w:rsidRDefault="00304807">
            <w:pPr>
              <w:pStyle w:val="TableParagraph"/>
              <w:spacing w:before="1" w:line="240" w:lineRule="auto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Гальванический</w:t>
            </w:r>
            <w:r>
              <w:rPr>
                <w:spacing w:val="-2"/>
                <w:sz w:val="24"/>
              </w:rPr>
              <w:t xml:space="preserve"> элемент</w:t>
            </w:r>
          </w:p>
        </w:tc>
        <w:tc>
          <w:tcPr>
            <w:tcW w:w="399" w:type="dxa"/>
            <w:tcBorders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before="1" w:line="240" w:lineRule="auto"/>
              <w:ind w:left="0" w:right="2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4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8D318D">
            <w:pPr>
              <w:pStyle w:val="TableParagraph"/>
              <w:spacing w:before="5" w:line="240" w:lineRule="auto"/>
              <w:ind w:left="0"/>
              <w:jc w:val="left"/>
              <w:rPr>
                <w:sz w:val="5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91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30885" cy="315595"/>
                  <wp:effectExtent l="0" t="0" r="0" b="0"/>
                  <wp:docPr id="38" name="Image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325" cy="316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18D">
        <w:trPr>
          <w:trHeight w:val="527"/>
        </w:trPr>
        <w:tc>
          <w:tcPr>
            <w:tcW w:w="3414" w:type="dxa"/>
          </w:tcPr>
          <w:p w:rsidR="008D318D" w:rsidRDefault="00304807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лампа</w:t>
            </w:r>
          </w:p>
        </w:tc>
        <w:tc>
          <w:tcPr>
            <w:tcW w:w="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75" w:lineRule="exact"/>
              <w:ind w:left="22" w:right="2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8D318D">
            <w:pPr>
              <w:pStyle w:val="TableParagraph"/>
              <w:spacing w:before="2" w:line="240" w:lineRule="auto"/>
              <w:ind w:left="0"/>
              <w:jc w:val="left"/>
              <w:rPr>
                <w:sz w:val="6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915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99135" cy="162560"/>
                  <wp:effectExtent l="0" t="0" r="0" b="0"/>
                  <wp:docPr id="39" name="Image 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628" cy="162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18D">
        <w:trPr>
          <w:trHeight w:val="455"/>
        </w:trPr>
        <w:tc>
          <w:tcPr>
            <w:tcW w:w="3414" w:type="dxa"/>
          </w:tcPr>
          <w:p w:rsidR="008D318D" w:rsidRDefault="00304807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4. Катушка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индуктивности</w:t>
            </w:r>
          </w:p>
        </w:tc>
        <w:tc>
          <w:tcPr>
            <w:tcW w:w="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75" w:lineRule="exact"/>
              <w:ind w:left="1" w:right="29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8D318D">
            <w:pPr>
              <w:pStyle w:val="TableParagraph"/>
              <w:spacing w:before="1" w:line="240" w:lineRule="auto"/>
              <w:ind w:left="0"/>
              <w:jc w:val="left"/>
              <w:rPr>
                <w:sz w:val="9"/>
              </w:rPr>
            </w:pPr>
          </w:p>
          <w:p w:rsidR="008D318D" w:rsidRDefault="00304807">
            <w:pPr>
              <w:pStyle w:val="TableParagraph"/>
              <w:spacing w:line="104" w:lineRule="exact"/>
              <w:ind w:left="1908"/>
              <w:jc w:val="left"/>
              <w:rPr>
                <w:position w:val="-1"/>
                <w:sz w:val="10"/>
              </w:rPr>
            </w:pPr>
            <w:r>
              <w:rPr>
                <w:noProof/>
                <w:position w:val="-1"/>
                <w:sz w:val="10"/>
                <w:lang w:eastAsia="ru-RU"/>
              </w:rPr>
              <w:drawing>
                <wp:inline distT="0" distB="0" distL="0" distR="0">
                  <wp:extent cx="718185" cy="66040"/>
                  <wp:effectExtent l="0" t="0" r="0" b="0"/>
                  <wp:docPr id="40" name="Image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748" cy="66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18D">
        <w:trPr>
          <w:trHeight w:val="709"/>
        </w:trPr>
        <w:tc>
          <w:tcPr>
            <w:tcW w:w="3414" w:type="dxa"/>
          </w:tcPr>
          <w:p w:rsidR="008D318D" w:rsidRDefault="00304807">
            <w:pPr>
              <w:pStyle w:val="TableParagraph"/>
              <w:spacing w:before="1" w:line="240" w:lineRule="auto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2"/>
                <w:sz w:val="24"/>
              </w:rPr>
              <w:t xml:space="preserve"> двигатель</w:t>
            </w:r>
          </w:p>
        </w:tc>
        <w:tc>
          <w:tcPr>
            <w:tcW w:w="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before="1" w:line="240" w:lineRule="auto"/>
              <w:ind w:left="26" w:right="29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8D318D">
            <w:pPr>
              <w:pStyle w:val="TableParagraph"/>
              <w:spacing w:before="1" w:line="240" w:lineRule="auto"/>
              <w:ind w:left="0"/>
              <w:jc w:val="left"/>
              <w:rPr>
                <w:sz w:val="6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916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11200" cy="268605"/>
                  <wp:effectExtent l="0" t="0" r="0" b="0"/>
                  <wp:docPr id="41" name="Image 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542" cy="268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8D318D">
      <w:pPr>
        <w:pStyle w:val="a3"/>
      </w:pPr>
    </w:p>
    <w:p w:rsidR="008D318D" w:rsidRDefault="008D318D">
      <w:pPr>
        <w:pStyle w:val="a3"/>
        <w:spacing w:before="1"/>
      </w:pPr>
    </w:p>
    <w:p w:rsidR="008D318D" w:rsidRDefault="00304807">
      <w:pPr>
        <w:pStyle w:val="a4"/>
        <w:numPr>
          <w:ilvl w:val="2"/>
          <w:numId w:val="47"/>
        </w:numPr>
        <w:tabs>
          <w:tab w:val="left" w:pos="1705"/>
        </w:tabs>
        <w:ind w:left="686" w:right="2987" w:firstLine="479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8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9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названием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перечисленных </w:t>
      </w:r>
      <w:r>
        <w:rPr>
          <w:sz w:val="24"/>
        </w:rPr>
        <w:t>электроизмерительных приборов и измеряемыми параметрами</w:t>
      </w:r>
    </w:p>
    <w:p w:rsidR="008D318D" w:rsidRDefault="00304807">
      <w:pPr>
        <w:pStyle w:val="a4"/>
        <w:numPr>
          <w:ilvl w:val="3"/>
          <w:numId w:val="47"/>
        </w:numPr>
        <w:tabs>
          <w:tab w:val="left" w:pos="2234"/>
          <w:tab w:val="left" w:pos="6331"/>
        </w:tabs>
        <w:ind w:left="2234" w:hanging="300"/>
        <w:rPr>
          <w:sz w:val="24"/>
        </w:rPr>
      </w:pPr>
      <w:r>
        <w:rPr>
          <w:spacing w:val="-2"/>
          <w:sz w:val="24"/>
        </w:rPr>
        <w:t>Вольтметр.</w:t>
      </w:r>
      <w:r>
        <w:rPr>
          <w:sz w:val="24"/>
        </w:rPr>
        <w:tab/>
        <w:t>А.</w:t>
      </w:r>
      <w:r>
        <w:rPr>
          <w:spacing w:val="57"/>
          <w:sz w:val="24"/>
        </w:rPr>
        <w:t xml:space="preserve"> </w:t>
      </w:r>
      <w:r>
        <w:rPr>
          <w:spacing w:val="-2"/>
          <w:sz w:val="24"/>
        </w:rPr>
        <w:t>Мощность</w:t>
      </w:r>
    </w:p>
    <w:p w:rsidR="008D318D" w:rsidRDefault="00304807">
      <w:pPr>
        <w:pStyle w:val="a4"/>
        <w:numPr>
          <w:ilvl w:val="3"/>
          <w:numId w:val="47"/>
        </w:numPr>
        <w:tabs>
          <w:tab w:val="left" w:pos="2234"/>
          <w:tab w:val="left" w:pos="6338"/>
        </w:tabs>
        <w:ind w:left="2234" w:hanging="300"/>
        <w:rPr>
          <w:sz w:val="24"/>
        </w:rPr>
      </w:pPr>
      <w:r>
        <w:rPr>
          <w:spacing w:val="-2"/>
          <w:sz w:val="24"/>
        </w:rPr>
        <w:t>Амперметр.</w:t>
      </w:r>
      <w:r>
        <w:rPr>
          <w:sz w:val="24"/>
        </w:rPr>
        <w:tab/>
        <w:t>Б.</w:t>
      </w:r>
      <w:r>
        <w:rPr>
          <w:spacing w:val="29"/>
          <w:sz w:val="24"/>
        </w:rPr>
        <w:t xml:space="preserve">  </w:t>
      </w:r>
      <w:r>
        <w:rPr>
          <w:spacing w:val="-2"/>
          <w:sz w:val="24"/>
        </w:rPr>
        <w:t>Сопротивление.</w:t>
      </w:r>
    </w:p>
    <w:p w:rsidR="008D318D" w:rsidRDefault="00304807">
      <w:pPr>
        <w:pStyle w:val="a4"/>
        <w:numPr>
          <w:ilvl w:val="3"/>
          <w:numId w:val="47"/>
        </w:numPr>
        <w:tabs>
          <w:tab w:val="left" w:pos="2234"/>
          <w:tab w:val="left" w:pos="6343"/>
        </w:tabs>
        <w:ind w:left="2234" w:hanging="300"/>
        <w:rPr>
          <w:sz w:val="24"/>
        </w:rPr>
      </w:pPr>
      <w:r>
        <w:rPr>
          <w:sz w:val="24"/>
        </w:rPr>
        <w:t>Электрический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счетчик.</w:t>
      </w:r>
      <w:r>
        <w:rPr>
          <w:sz w:val="24"/>
        </w:rPr>
        <w:tab/>
        <w:t>В.</w:t>
      </w:r>
      <w:r>
        <w:rPr>
          <w:spacing w:val="27"/>
          <w:sz w:val="24"/>
        </w:rPr>
        <w:t xml:space="preserve">  </w:t>
      </w:r>
      <w:r>
        <w:rPr>
          <w:spacing w:val="-2"/>
          <w:sz w:val="24"/>
        </w:rPr>
        <w:t>Напряжение</w:t>
      </w:r>
    </w:p>
    <w:p w:rsidR="008D318D" w:rsidRDefault="00304807">
      <w:pPr>
        <w:pStyle w:val="a4"/>
        <w:numPr>
          <w:ilvl w:val="3"/>
          <w:numId w:val="47"/>
        </w:numPr>
        <w:tabs>
          <w:tab w:val="left" w:pos="2234"/>
          <w:tab w:val="left" w:pos="6343"/>
        </w:tabs>
        <w:ind w:left="2234" w:hanging="300"/>
        <w:rPr>
          <w:sz w:val="24"/>
        </w:rPr>
      </w:pPr>
      <w:r>
        <w:rPr>
          <w:spacing w:val="-2"/>
          <w:sz w:val="24"/>
        </w:rPr>
        <w:t>Омметр.</w:t>
      </w:r>
      <w:r>
        <w:rPr>
          <w:sz w:val="24"/>
        </w:rPr>
        <w:tab/>
        <w:t>Г.</w:t>
      </w:r>
      <w:r>
        <w:rPr>
          <w:spacing w:val="25"/>
          <w:sz w:val="24"/>
        </w:rPr>
        <w:t xml:space="preserve">  </w:t>
      </w:r>
      <w:r>
        <w:rPr>
          <w:sz w:val="24"/>
        </w:rPr>
        <w:t xml:space="preserve">Электрическая </w:t>
      </w:r>
      <w:r>
        <w:rPr>
          <w:spacing w:val="-2"/>
          <w:sz w:val="24"/>
        </w:rPr>
        <w:t>энергия.</w:t>
      </w:r>
    </w:p>
    <w:p w:rsidR="008D318D" w:rsidRDefault="00304807">
      <w:pPr>
        <w:pStyle w:val="a4"/>
        <w:numPr>
          <w:ilvl w:val="3"/>
          <w:numId w:val="47"/>
        </w:numPr>
        <w:tabs>
          <w:tab w:val="left" w:pos="2234"/>
          <w:tab w:val="left" w:pos="6314"/>
        </w:tabs>
        <w:ind w:left="2234" w:hanging="300"/>
        <w:rPr>
          <w:sz w:val="24"/>
        </w:rPr>
      </w:pPr>
      <w:r>
        <w:rPr>
          <w:spacing w:val="-2"/>
          <w:sz w:val="24"/>
        </w:rPr>
        <w:t>Ваттметр</w:t>
      </w:r>
      <w:r>
        <w:rPr>
          <w:sz w:val="24"/>
        </w:rPr>
        <w:tab/>
        <w:t>Д.</w:t>
      </w:r>
      <w:r>
        <w:rPr>
          <w:spacing w:val="29"/>
          <w:sz w:val="24"/>
        </w:rPr>
        <w:t xml:space="preserve">  </w:t>
      </w:r>
      <w:r>
        <w:rPr>
          <w:sz w:val="24"/>
        </w:rPr>
        <w:t xml:space="preserve">Сила </w:t>
      </w:r>
      <w:r>
        <w:rPr>
          <w:spacing w:val="-4"/>
          <w:sz w:val="24"/>
        </w:rPr>
        <w:t>тока</w:t>
      </w:r>
    </w:p>
    <w:p w:rsidR="008D318D" w:rsidRDefault="008D318D">
      <w:pPr>
        <w:pStyle w:val="a3"/>
        <w:spacing w:before="47"/>
        <w:rPr>
          <w:sz w:val="20"/>
        </w:rPr>
      </w:pPr>
    </w:p>
    <w:tbl>
      <w:tblPr>
        <w:tblW w:w="0" w:type="auto"/>
        <w:tblInd w:w="1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6"/>
        <w:gridCol w:w="1666"/>
        <w:gridCol w:w="1664"/>
        <w:gridCol w:w="1666"/>
        <w:gridCol w:w="1666"/>
      </w:tblGrid>
      <w:tr w:rsidR="008D318D">
        <w:trPr>
          <w:trHeight w:val="275"/>
        </w:trPr>
        <w:tc>
          <w:tcPr>
            <w:tcW w:w="1666" w:type="dxa"/>
          </w:tcPr>
          <w:p w:rsidR="008D318D" w:rsidRDefault="00304807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66" w:type="dxa"/>
          </w:tcPr>
          <w:p w:rsidR="008D318D" w:rsidRDefault="00304807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64" w:type="dxa"/>
          </w:tcPr>
          <w:p w:rsidR="008D318D" w:rsidRDefault="0030480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66" w:type="dxa"/>
          </w:tcPr>
          <w:p w:rsidR="008D318D" w:rsidRDefault="00304807">
            <w:pPr>
              <w:pStyle w:val="TableParagraph"/>
              <w:spacing w:line="256" w:lineRule="exact"/>
              <w:ind w:left="10" w:right="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66" w:type="dxa"/>
          </w:tcPr>
          <w:p w:rsidR="008D318D" w:rsidRDefault="00304807">
            <w:pPr>
              <w:pStyle w:val="TableParagraph"/>
              <w:spacing w:line="256" w:lineRule="exact"/>
              <w:ind w:left="10" w:right="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8D318D">
        <w:trPr>
          <w:trHeight w:val="275"/>
        </w:trPr>
        <w:tc>
          <w:tcPr>
            <w:tcW w:w="1666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4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</w:tbl>
    <w:p w:rsidR="008D318D" w:rsidRDefault="008D318D">
      <w:pPr>
        <w:pStyle w:val="a3"/>
      </w:pPr>
    </w:p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8D318D">
      <w:pPr>
        <w:pStyle w:val="a3"/>
      </w:pPr>
    </w:p>
    <w:p w:rsidR="008D318D" w:rsidRDefault="008D318D">
      <w:pPr>
        <w:pStyle w:val="a3"/>
      </w:pPr>
    </w:p>
    <w:p w:rsidR="008D318D" w:rsidRDefault="00304807">
      <w:pPr>
        <w:pStyle w:val="3"/>
        <w:ind w:left="1579"/>
      </w:pPr>
      <w:r>
        <w:t>Открытые</w:t>
      </w:r>
      <w:r>
        <w:rPr>
          <w:spacing w:val="-4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rPr>
          <w:spacing w:val="-2"/>
        </w:rPr>
        <w:t>задания</w:t>
      </w:r>
    </w:p>
    <w:p w:rsidR="008D318D" w:rsidRDefault="008D318D">
      <w:pPr>
        <w:pStyle w:val="a3"/>
        <w:rPr>
          <w:b/>
        </w:rPr>
      </w:pPr>
    </w:p>
    <w:p w:rsidR="008D318D" w:rsidRDefault="008D318D">
      <w:pPr>
        <w:pStyle w:val="a3"/>
        <w:spacing w:before="5"/>
        <w:rPr>
          <w:b/>
        </w:rPr>
      </w:pPr>
    </w:p>
    <w:p w:rsidR="008D318D" w:rsidRDefault="00304807">
      <w:pPr>
        <w:pStyle w:val="a4"/>
        <w:numPr>
          <w:ilvl w:val="2"/>
          <w:numId w:val="39"/>
        </w:numPr>
        <w:tabs>
          <w:tab w:val="left" w:pos="2125"/>
        </w:tabs>
        <w:spacing w:line="237" w:lineRule="auto"/>
        <w:ind w:left="686" w:right="1756" w:firstLine="839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сглаживающий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фильтр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включают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цепь</w:t>
      </w:r>
      <w:r>
        <w:rPr>
          <w:spacing w:val="-4"/>
          <w:sz w:val="24"/>
        </w:rPr>
        <w:t xml:space="preserve"> </w:t>
      </w:r>
      <w:r>
        <w:rPr>
          <w:sz w:val="24"/>
        </w:rPr>
        <w:t>для сглаживания пульсаций</w:t>
      </w:r>
      <w:r>
        <w:rPr>
          <w:spacing w:val="80"/>
          <w:sz w:val="24"/>
        </w:rPr>
        <w:t xml:space="preserve"> </w:t>
      </w:r>
      <w:r>
        <w:rPr>
          <w:sz w:val="24"/>
        </w:rPr>
        <w:t>переменного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напряжения?</w:t>
      </w:r>
    </w:p>
    <w:p w:rsidR="008D318D" w:rsidRDefault="00304807">
      <w:pPr>
        <w:pStyle w:val="a3"/>
        <w:spacing w:before="6"/>
        <w:ind w:left="15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8D318D">
      <w:pPr>
        <w:pStyle w:val="a3"/>
      </w:pPr>
    </w:p>
    <w:p w:rsidR="008D318D" w:rsidRDefault="008D318D">
      <w:pPr>
        <w:pStyle w:val="a3"/>
        <w:spacing w:before="7"/>
      </w:pPr>
    </w:p>
    <w:p w:rsidR="008D318D" w:rsidRDefault="00304807">
      <w:pPr>
        <w:pStyle w:val="a4"/>
        <w:numPr>
          <w:ilvl w:val="2"/>
          <w:numId w:val="40"/>
        </w:numPr>
        <w:tabs>
          <w:tab w:val="left" w:pos="2126"/>
        </w:tabs>
        <w:ind w:left="2126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электронно-</w:t>
      </w:r>
      <w:r>
        <w:rPr>
          <w:spacing w:val="-3"/>
          <w:sz w:val="24"/>
        </w:rPr>
        <w:t xml:space="preserve"> </w:t>
      </w:r>
      <w:r>
        <w:rPr>
          <w:sz w:val="24"/>
        </w:rPr>
        <w:t>лучевой</w:t>
      </w:r>
      <w:r>
        <w:rPr>
          <w:spacing w:val="-3"/>
          <w:sz w:val="24"/>
        </w:rPr>
        <w:t xml:space="preserve"> </w:t>
      </w:r>
      <w:r>
        <w:rPr>
          <w:sz w:val="24"/>
        </w:rPr>
        <w:t>трубки,</w:t>
      </w:r>
      <w:r>
        <w:rPr>
          <w:spacing w:val="-2"/>
          <w:sz w:val="24"/>
        </w:rPr>
        <w:t xml:space="preserve"> позволяющий</w:t>
      </w:r>
    </w:p>
    <w:p w:rsidR="008D318D" w:rsidRDefault="008D318D">
      <w:pPr>
        <w:pStyle w:val="a4"/>
        <w:rPr>
          <w:sz w:val="24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pStyle w:val="a3"/>
        <w:spacing w:before="60"/>
        <w:ind w:left="686"/>
      </w:pPr>
      <w:r>
        <w:lastRenderedPageBreak/>
        <w:t>отклонять</w:t>
      </w:r>
      <w:r>
        <w:rPr>
          <w:spacing w:val="-6"/>
        </w:rPr>
        <w:t xml:space="preserve"> </w:t>
      </w:r>
      <w:r>
        <w:t>электронный</w:t>
      </w:r>
      <w:r>
        <w:rPr>
          <w:spacing w:val="-6"/>
        </w:rPr>
        <w:t xml:space="preserve"> </w:t>
      </w:r>
      <w:r>
        <w:t>пучок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горизонтали</w:t>
      </w:r>
      <w:r>
        <w:rPr>
          <w:spacing w:val="-5"/>
        </w:rPr>
        <w:t xml:space="preserve"> </w:t>
      </w:r>
      <w:r>
        <w:rPr>
          <w:spacing w:val="-10"/>
        </w:rPr>
        <w:t>и</w:t>
      </w:r>
    </w:p>
    <w:p w:rsidR="008D318D" w:rsidRDefault="00304807">
      <w:pPr>
        <w:pStyle w:val="a3"/>
        <w:spacing w:before="5"/>
        <w:ind w:left="2186"/>
      </w:pPr>
      <w:r>
        <w:rPr>
          <w:spacing w:val="-2"/>
        </w:rPr>
        <w:t>вертикали</w:t>
      </w:r>
    </w:p>
    <w:p w:rsidR="008D318D" w:rsidRDefault="00304807">
      <w:pPr>
        <w:pStyle w:val="a3"/>
        <w:spacing w:before="2"/>
        <w:ind w:left="15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8D318D">
      <w:pPr>
        <w:pStyle w:val="a3"/>
        <w:spacing w:before="7"/>
      </w:pPr>
    </w:p>
    <w:p w:rsidR="008D318D" w:rsidRDefault="00304807">
      <w:pPr>
        <w:pStyle w:val="a4"/>
        <w:numPr>
          <w:ilvl w:val="2"/>
          <w:numId w:val="61"/>
        </w:numPr>
        <w:tabs>
          <w:tab w:val="left" w:pos="2125"/>
        </w:tabs>
        <w:spacing w:before="1"/>
        <w:ind w:left="686" w:right="1177" w:firstLine="839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изменится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срабатывания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рел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R </w:t>
      </w:r>
      <w:r>
        <w:rPr>
          <w:spacing w:val="-2"/>
          <w:sz w:val="24"/>
        </w:rPr>
        <w:t>увеличить?</w:t>
      </w:r>
    </w:p>
    <w:p w:rsidR="008D318D" w:rsidRDefault="00304807">
      <w:pPr>
        <w:pStyle w:val="a3"/>
        <w:spacing w:before="2"/>
        <w:ind w:left="164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8D318D">
      <w:pPr>
        <w:pStyle w:val="a3"/>
      </w:pPr>
    </w:p>
    <w:p w:rsidR="008D318D" w:rsidRDefault="008D318D">
      <w:pPr>
        <w:pStyle w:val="a3"/>
      </w:pPr>
    </w:p>
    <w:p w:rsidR="008D318D" w:rsidRDefault="008D318D">
      <w:pPr>
        <w:pStyle w:val="a3"/>
        <w:spacing w:before="2"/>
      </w:pPr>
    </w:p>
    <w:p w:rsidR="008D318D" w:rsidRDefault="00304807">
      <w:pPr>
        <w:pStyle w:val="2"/>
        <w:ind w:left="697"/>
      </w:pPr>
      <w:r>
        <w:t xml:space="preserve">ВАРИАНТ </w:t>
      </w:r>
      <w:r>
        <w:rPr>
          <w:spacing w:val="-10"/>
        </w:rPr>
        <w:t>3</w:t>
      </w:r>
    </w:p>
    <w:p w:rsidR="008D318D" w:rsidRDefault="00304807">
      <w:pPr>
        <w:pStyle w:val="a3"/>
        <w:spacing w:before="22"/>
        <w:ind w:left="1245"/>
      </w:pPr>
      <w:r>
        <w:t>1.1.4.Электрическое</w:t>
      </w:r>
      <w:r>
        <w:rPr>
          <w:spacing w:val="54"/>
        </w:rPr>
        <w:t xml:space="preserve"> </w:t>
      </w:r>
      <w:r>
        <w:t>поле</w:t>
      </w:r>
      <w:r>
        <w:rPr>
          <w:spacing w:val="57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это...</w:t>
      </w:r>
      <w:r>
        <w:rPr>
          <w:spacing w:val="-2"/>
        </w:rPr>
        <w:t xml:space="preserve"> </w:t>
      </w:r>
      <w:r>
        <w:t>Выберите</w:t>
      </w:r>
      <w:r>
        <w:rPr>
          <w:spacing w:val="-1"/>
        </w:rPr>
        <w:t xml:space="preserve"> </w:t>
      </w:r>
      <w:r>
        <w:t>правильное</w:t>
      </w:r>
      <w:r>
        <w:rPr>
          <w:spacing w:val="-2"/>
        </w:rPr>
        <w:t xml:space="preserve"> утверждение.</w:t>
      </w:r>
    </w:p>
    <w:p w:rsidR="008D318D" w:rsidRDefault="00304807">
      <w:pPr>
        <w:pStyle w:val="a4"/>
        <w:numPr>
          <w:ilvl w:val="0"/>
          <w:numId w:val="63"/>
        </w:numPr>
        <w:tabs>
          <w:tab w:val="left" w:pos="2085"/>
        </w:tabs>
        <w:spacing w:before="19"/>
        <w:jc w:val="left"/>
        <w:rPr>
          <w:sz w:val="24"/>
        </w:rPr>
      </w:pPr>
      <w:r>
        <w:rPr>
          <w:sz w:val="24"/>
        </w:rPr>
        <w:t>Пространство</w:t>
      </w:r>
      <w:r>
        <w:rPr>
          <w:spacing w:val="-5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-5"/>
          <w:sz w:val="24"/>
        </w:rPr>
        <w:t xml:space="preserve"> </w:t>
      </w:r>
      <w:r>
        <w:rPr>
          <w:sz w:val="24"/>
        </w:rPr>
        <w:t>заряженного</w:t>
      </w:r>
      <w:r>
        <w:rPr>
          <w:spacing w:val="-4"/>
          <w:sz w:val="24"/>
        </w:rPr>
        <w:t xml:space="preserve"> тела</w:t>
      </w:r>
    </w:p>
    <w:p w:rsidR="008D318D" w:rsidRDefault="00304807">
      <w:pPr>
        <w:pStyle w:val="a4"/>
        <w:numPr>
          <w:ilvl w:val="0"/>
          <w:numId w:val="64"/>
        </w:numPr>
        <w:tabs>
          <w:tab w:val="left" w:pos="2025"/>
        </w:tabs>
        <w:spacing w:before="20"/>
        <w:rPr>
          <w:sz w:val="24"/>
        </w:rPr>
      </w:pPr>
      <w:r>
        <w:rPr>
          <w:sz w:val="24"/>
        </w:rPr>
        <w:t>.особое</w:t>
      </w:r>
      <w:r>
        <w:rPr>
          <w:spacing w:val="-7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-4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атомов.</w:t>
      </w:r>
    </w:p>
    <w:p w:rsidR="008D318D" w:rsidRDefault="00304807">
      <w:pPr>
        <w:pStyle w:val="a4"/>
        <w:numPr>
          <w:ilvl w:val="0"/>
          <w:numId w:val="64"/>
        </w:numPr>
        <w:tabs>
          <w:tab w:val="left" w:pos="2024"/>
        </w:tabs>
        <w:spacing w:before="22"/>
        <w:ind w:left="1005" w:right="2014" w:firstLine="839"/>
        <w:rPr>
          <w:sz w:val="24"/>
        </w:rPr>
      </w:pPr>
      <w:r>
        <w:rPr>
          <w:sz w:val="24"/>
        </w:rPr>
        <w:t>.Особая</w:t>
      </w:r>
      <w:r>
        <w:rPr>
          <w:spacing w:val="-7"/>
          <w:sz w:val="24"/>
        </w:rPr>
        <w:t xml:space="preserve"> </w:t>
      </w:r>
      <w:r>
        <w:rPr>
          <w:sz w:val="24"/>
        </w:rPr>
        <w:t>форма</w:t>
      </w:r>
      <w:r>
        <w:rPr>
          <w:spacing w:val="-8"/>
          <w:sz w:val="24"/>
        </w:rPr>
        <w:t xml:space="preserve"> </w:t>
      </w:r>
      <w:r>
        <w:rPr>
          <w:sz w:val="24"/>
        </w:rPr>
        <w:t>материи,</w:t>
      </w:r>
      <w:r>
        <w:rPr>
          <w:spacing w:val="-7"/>
          <w:sz w:val="24"/>
        </w:rPr>
        <w:t xml:space="preserve"> </w:t>
      </w:r>
      <w:r>
        <w:rPr>
          <w:sz w:val="24"/>
        </w:rPr>
        <w:t>осуществляющая</w:t>
      </w:r>
      <w:r>
        <w:rPr>
          <w:spacing w:val="-7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8"/>
          <w:sz w:val="24"/>
        </w:rPr>
        <w:t xml:space="preserve"> </w:t>
      </w:r>
      <w:r>
        <w:rPr>
          <w:sz w:val="24"/>
        </w:rPr>
        <w:t>между заряженными частицами.</w:t>
      </w:r>
    </w:p>
    <w:p w:rsidR="008D318D" w:rsidRDefault="00304807">
      <w:pPr>
        <w:pStyle w:val="a3"/>
        <w:ind w:left="1886"/>
      </w:pPr>
      <w:r>
        <w:t>Вес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4"/>
        </w:rPr>
        <w:t>балл</w:t>
      </w:r>
    </w:p>
    <w:p w:rsidR="008D318D" w:rsidRDefault="00304807">
      <w:pPr>
        <w:pStyle w:val="a4"/>
        <w:numPr>
          <w:ilvl w:val="2"/>
          <w:numId w:val="65"/>
        </w:numPr>
        <w:tabs>
          <w:tab w:val="left" w:pos="1886"/>
        </w:tabs>
        <w:spacing w:before="24" w:line="302" w:lineRule="auto"/>
        <w:ind w:right="833" w:firstLine="0"/>
        <w:rPr>
          <w:sz w:val="24"/>
        </w:rPr>
      </w:pPr>
      <w:r>
        <w:rPr>
          <w:sz w:val="24"/>
        </w:rPr>
        <w:t>Какова</w:t>
      </w:r>
      <w:r>
        <w:rPr>
          <w:spacing w:val="-11"/>
          <w:sz w:val="24"/>
        </w:rPr>
        <w:t xml:space="preserve"> </w:t>
      </w:r>
      <w:r>
        <w:rPr>
          <w:sz w:val="24"/>
        </w:rPr>
        <w:t>эквивалентная</w:t>
      </w:r>
      <w:r>
        <w:rPr>
          <w:spacing w:val="-6"/>
          <w:sz w:val="24"/>
        </w:rPr>
        <w:t xml:space="preserve"> </w:t>
      </w:r>
      <w:r>
        <w:rPr>
          <w:sz w:val="24"/>
        </w:rPr>
        <w:t>емкость</w:t>
      </w:r>
      <w:r>
        <w:rPr>
          <w:spacing w:val="-5"/>
          <w:sz w:val="24"/>
        </w:rPr>
        <w:t xml:space="preserve"> </w:t>
      </w:r>
      <w:r>
        <w:rPr>
          <w:sz w:val="24"/>
        </w:rPr>
        <w:t>батареи</w:t>
      </w:r>
      <w:r>
        <w:rPr>
          <w:spacing w:val="-8"/>
          <w:sz w:val="24"/>
        </w:rPr>
        <w:t xml:space="preserve"> </w:t>
      </w:r>
      <w:r>
        <w:rPr>
          <w:sz w:val="24"/>
        </w:rPr>
        <w:t>конденсаторов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рисунке,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если </w:t>
      </w:r>
      <w:r>
        <w:rPr>
          <w:spacing w:val="10"/>
          <w:sz w:val="24"/>
        </w:rPr>
        <w:t>C</w:t>
      </w:r>
      <w:r>
        <w:rPr>
          <w:spacing w:val="10"/>
          <w:sz w:val="24"/>
          <w:vertAlign w:val="subscript"/>
        </w:rPr>
        <w:t>1</w:t>
      </w:r>
      <w:r>
        <w:rPr>
          <w:spacing w:val="-26"/>
          <w:sz w:val="24"/>
        </w:rPr>
        <w:t xml:space="preserve"> </w:t>
      </w:r>
      <w:r>
        <w:rPr>
          <w:sz w:val="24"/>
        </w:rPr>
        <w:t>=20 мкФ, С</w:t>
      </w:r>
      <w:r>
        <w:rPr>
          <w:spacing w:val="-4"/>
          <w:sz w:val="24"/>
        </w:rPr>
        <w:t xml:space="preserve"> </w:t>
      </w:r>
      <w:r>
        <w:rPr>
          <w:position w:val="-5"/>
          <w:sz w:val="14"/>
        </w:rPr>
        <w:t>2</w:t>
      </w:r>
      <w:r>
        <w:rPr>
          <w:spacing w:val="40"/>
          <w:position w:val="-5"/>
          <w:sz w:val="14"/>
        </w:rPr>
        <w:t xml:space="preserve"> </w:t>
      </w:r>
      <w:r>
        <w:rPr>
          <w:sz w:val="24"/>
        </w:rPr>
        <w:t>=30 мкФ, С</w:t>
      </w:r>
      <w:r>
        <w:rPr>
          <w:spacing w:val="-18"/>
          <w:sz w:val="24"/>
        </w:rPr>
        <w:t xml:space="preserve"> </w:t>
      </w:r>
      <w:r>
        <w:rPr>
          <w:position w:val="-5"/>
          <w:sz w:val="14"/>
        </w:rPr>
        <w:t xml:space="preserve">3 </w:t>
      </w:r>
      <w:r>
        <w:rPr>
          <w:sz w:val="24"/>
        </w:rPr>
        <w:t>=40 мкФ</w:t>
      </w:r>
    </w:p>
    <w:p w:rsidR="008D318D" w:rsidRDefault="00304807">
      <w:pPr>
        <w:pStyle w:val="a3"/>
        <w:tabs>
          <w:tab w:val="left" w:pos="4143"/>
          <w:tab w:val="left" w:pos="5923"/>
          <w:tab w:val="left" w:pos="8061"/>
        </w:tabs>
        <w:spacing w:line="233" w:lineRule="exact"/>
        <w:ind w:left="1946"/>
      </w:pPr>
      <w:r>
        <w:t xml:space="preserve">1. 80 </w:t>
      </w:r>
      <w:r>
        <w:rPr>
          <w:spacing w:val="-5"/>
        </w:rPr>
        <w:t>мкФ</w:t>
      </w:r>
      <w:r>
        <w:tab/>
        <w:t>2. 20</w:t>
      </w:r>
      <w:r>
        <w:rPr>
          <w:spacing w:val="1"/>
        </w:rPr>
        <w:t xml:space="preserve"> </w:t>
      </w:r>
      <w:r>
        <w:rPr>
          <w:spacing w:val="-5"/>
        </w:rPr>
        <w:t>мкФ</w:t>
      </w:r>
      <w:r>
        <w:tab/>
        <w:t xml:space="preserve">3. 60 </w:t>
      </w:r>
      <w:r>
        <w:rPr>
          <w:spacing w:val="-5"/>
        </w:rPr>
        <w:t>мкФ</w:t>
      </w:r>
      <w:r>
        <w:tab/>
        <w:t xml:space="preserve">4. 50 </w:t>
      </w:r>
      <w:r>
        <w:rPr>
          <w:spacing w:val="-5"/>
        </w:rPr>
        <w:t>мкФ</w:t>
      </w:r>
    </w:p>
    <w:p w:rsidR="008D318D" w:rsidRDefault="008D318D">
      <w:pPr>
        <w:pStyle w:val="a3"/>
      </w:pPr>
    </w:p>
    <w:p w:rsidR="008D318D" w:rsidRDefault="00304807">
      <w:pPr>
        <w:pStyle w:val="a3"/>
        <w:ind w:left="3374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43392" behindDoc="0" locked="0" layoutInCell="1" allowOverlap="1">
                <wp:simplePos x="0" y="0"/>
                <wp:positionH relativeFrom="page">
                  <wp:posOffset>1864995</wp:posOffset>
                </wp:positionH>
                <wp:positionV relativeFrom="paragraph">
                  <wp:posOffset>199390</wp:posOffset>
                </wp:positionV>
                <wp:extent cx="1833880" cy="1310005"/>
                <wp:effectExtent l="0" t="0" r="0" b="0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3880" cy="1310005"/>
                          <a:chOff x="0" y="0"/>
                          <a:chExt cx="1833880" cy="1310005"/>
                        </a:xfrm>
                      </wpg:grpSpPr>
                      <wps:wsp>
                        <wps:cNvPr id="43" name="Graphic 43"/>
                        <wps:cNvSpPr/>
                        <wps:spPr>
                          <a:xfrm>
                            <a:off x="0" y="0"/>
                            <a:ext cx="1828800" cy="1310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0" h="1310005">
                                <a:moveTo>
                                  <a:pt x="0" y="624204"/>
                                </a:moveTo>
                                <a:lnTo>
                                  <a:pt x="571500" y="624204"/>
                                </a:lnTo>
                              </a:path>
                              <a:path w="1828800" h="1310005">
                                <a:moveTo>
                                  <a:pt x="571500" y="167004"/>
                                </a:moveTo>
                                <a:lnTo>
                                  <a:pt x="571500" y="1195704"/>
                                </a:lnTo>
                              </a:path>
                              <a:path w="1828800" h="1310005">
                                <a:moveTo>
                                  <a:pt x="571500" y="167004"/>
                                </a:moveTo>
                                <a:lnTo>
                                  <a:pt x="914400" y="167004"/>
                                </a:lnTo>
                              </a:path>
                              <a:path w="1828800" h="1310005">
                                <a:moveTo>
                                  <a:pt x="571500" y="1195704"/>
                                </a:moveTo>
                                <a:lnTo>
                                  <a:pt x="914400" y="1195704"/>
                                </a:lnTo>
                              </a:path>
                              <a:path w="1828800" h="1310005">
                                <a:moveTo>
                                  <a:pt x="914400" y="1081404"/>
                                </a:moveTo>
                                <a:lnTo>
                                  <a:pt x="914400" y="1310004"/>
                                </a:lnTo>
                              </a:path>
                              <a:path w="1828800" h="1310005">
                                <a:moveTo>
                                  <a:pt x="1028700" y="1081404"/>
                                </a:moveTo>
                                <a:lnTo>
                                  <a:pt x="1028700" y="1310004"/>
                                </a:lnTo>
                              </a:path>
                              <a:path w="1828800" h="1310005">
                                <a:moveTo>
                                  <a:pt x="1028700" y="167004"/>
                                </a:moveTo>
                                <a:lnTo>
                                  <a:pt x="1371600" y="167004"/>
                                </a:lnTo>
                              </a:path>
                              <a:path w="1828800" h="1310005">
                                <a:moveTo>
                                  <a:pt x="1028700" y="1195704"/>
                                </a:moveTo>
                                <a:lnTo>
                                  <a:pt x="1371600" y="1195704"/>
                                </a:lnTo>
                              </a:path>
                              <a:path w="1828800" h="1310005">
                                <a:moveTo>
                                  <a:pt x="1371600" y="167004"/>
                                </a:moveTo>
                                <a:lnTo>
                                  <a:pt x="1371600" y="1195704"/>
                                </a:lnTo>
                              </a:path>
                              <a:path w="1828800" h="1310005">
                                <a:moveTo>
                                  <a:pt x="1371600" y="624204"/>
                                </a:moveTo>
                                <a:lnTo>
                                  <a:pt x="1828799" y="624204"/>
                                </a:lnTo>
                              </a:path>
                              <a:path w="1828800" h="1310005">
                                <a:moveTo>
                                  <a:pt x="914400" y="0"/>
                                </a:moveTo>
                                <a:lnTo>
                                  <a:pt x="914400" y="228600"/>
                                </a:lnTo>
                              </a:path>
                              <a:path w="1828800" h="1310005">
                                <a:moveTo>
                                  <a:pt x="1028700" y="0"/>
                                </a:moveTo>
                                <a:lnTo>
                                  <a:pt x="1028700" y="228600"/>
                                </a:lnTo>
                              </a:path>
                              <a:path w="1828800" h="1310005">
                                <a:moveTo>
                                  <a:pt x="1828799" y="548004"/>
                                </a:moveTo>
                                <a:lnTo>
                                  <a:pt x="1828799" y="776604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876680" y="858858"/>
                            <a:ext cx="166370" cy="1701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D318D" w:rsidRDefault="00304807">
                              <w:pPr>
                                <w:spacing w:line="268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5"/>
                                  <w:position w:val="2"/>
                                  <w:sz w:val="24"/>
                                </w:rPr>
                                <w:t>С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2" o:spid="_x0000_s1033" style="position:absolute;left:0;text-align:left;margin-left:146.85pt;margin-top:15.7pt;width:144.4pt;height:103.15pt;z-index:251643392;mso-wrap-distance-left:0;mso-wrap-distance-right:0;mso-position-horizontal-relative:page" coordsize="18338,13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">
                <v:shape id="Graphic 43" o:spid="_x0000_s1034" style="position:absolute;width:18288;height:13100;visibility:visible;mso-wrap-style:square;v-text-anchor:top" coordsize="1828800,1310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" path="m,624204r571500,em571500,167004r,1028700em571500,167004r342900,em571500,1195704r342900,em914400,1081404r,228600em1028700,1081404r,228600em1028700,167004r342900,em1028700,1195704r342900,em1371600,167004r,1028700em1371600,624204r457199,em914400,r,228600em1028700,r,228600em1828799,548004r,228600e" filled="f">
                  <v:path arrowok="t"/>
                </v:shape>
                <v:shape id="Textbox 44" o:spid="_x0000_s1035" type="#_x0000_t202" style="position:absolute;left:8766;top:8588;width:1664;height:1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:rsidR="008D318D" w:rsidRDefault="00304807">
                        <w:pPr>
                          <w:spacing w:line="268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position w:val="2"/>
                            <w:sz w:val="24"/>
                          </w:rPr>
                          <w:t>С</w:t>
                        </w:r>
                        <w:r>
                          <w:rPr>
                            <w:spacing w:val="-5"/>
                            <w:sz w:val="16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pacing w:val="-5"/>
        </w:rPr>
        <w:t>С1</w:t>
      </w:r>
    </w:p>
    <w:p w:rsidR="008D318D" w:rsidRDefault="008D318D">
      <w:pPr>
        <w:pStyle w:val="a3"/>
        <w:spacing w:before="275"/>
      </w:pPr>
    </w:p>
    <w:p w:rsidR="008D318D" w:rsidRDefault="00304807">
      <w:pPr>
        <w:ind w:left="-1" w:right="873"/>
        <w:jc w:val="center"/>
        <w:rPr>
          <w:sz w:val="16"/>
        </w:rPr>
      </w:pPr>
      <w:r>
        <w:rPr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3868420</wp:posOffset>
                </wp:positionH>
                <wp:positionV relativeFrom="paragraph">
                  <wp:posOffset>222250</wp:posOffset>
                </wp:positionV>
                <wp:extent cx="342900" cy="228600"/>
                <wp:effectExtent l="0" t="0" r="0" b="0"/>
                <wp:wrapTopAndBottom/>
                <wp:docPr id="45" name="Graphic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28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900" h="228600">
                              <a:moveTo>
                                <a:pt x="0" y="0"/>
                              </a:moveTo>
                              <a:lnTo>
                                <a:pt x="0" y="228600"/>
                              </a:lnTo>
                            </a:path>
                            <a:path w="342900" h="228600">
                              <a:moveTo>
                                <a:pt x="0" y="76200"/>
                              </a:moveTo>
                              <a:lnTo>
                                <a:pt x="342900" y="762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C8E648" id="Graphic 45" o:spid="_x0000_s1026" style="position:absolute;margin-left:304.6pt;margin-top:17.5pt;width:27pt;height:18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29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" path="m,l,228600em,76200r342900,e" filled="f">
                <v:path arrowok="t"/>
                <w10:wrap type="topAndBottom" anchorx="page"/>
              </v:shape>
            </w:pict>
          </mc:Fallback>
        </mc:AlternateContent>
      </w:r>
      <w:r>
        <w:rPr>
          <w:spacing w:val="-5"/>
          <w:position w:val="2"/>
          <w:sz w:val="24"/>
        </w:rPr>
        <w:t>С</w:t>
      </w:r>
      <w:r>
        <w:rPr>
          <w:spacing w:val="-5"/>
          <w:sz w:val="16"/>
        </w:rPr>
        <w:t>2</w:t>
      </w:r>
    </w:p>
    <w:p w:rsidR="008D318D" w:rsidRDefault="008D318D">
      <w:pPr>
        <w:pStyle w:val="a3"/>
      </w:pPr>
    </w:p>
    <w:p w:rsidR="008D318D" w:rsidRDefault="008D318D">
      <w:pPr>
        <w:pStyle w:val="a3"/>
      </w:pPr>
    </w:p>
    <w:p w:rsidR="008D318D" w:rsidRDefault="008D318D">
      <w:pPr>
        <w:pStyle w:val="a3"/>
        <w:spacing w:before="119"/>
      </w:pPr>
    </w:p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4 </w:t>
      </w:r>
      <w:r>
        <w:rPr>
          <w:spacing w:val="-4"/>
        </w:rPr>
        <w:t>балла</w:t>
      </w:r>
    </w:p>
    <w:p w:rsidR="008D318D" w:rsidRDefault="008D318D">
      <w:pPr>
        <w:pStyle w:val="a3"/>
        <w:spacing w:before="5"/>
      </w:pPr>
    </w:p>
    <w:p w:rsidR="008D318D" w:rsidRDefault="00304807">
      <w:pPr>
        <w:pStyle w:val="a4"/>
        <w:numPr>
          <w:ilvl w:val="2"/>
          <w:numId w:val="66"/>
        </w:numPr>
        <w:tabs>
          <w:tab w:val="left" w:pos="1886"/>
        </w:tabs>
        <w:spacing w:line="237" w:lineRule="auto"/>
        <w:ind w:right="1619" w:firstLine="0"/>
        <w:rPr>
          <w:sz w:val="24"/>
        </w:rPr>
      </w:pP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изменится</w:t>
      </w:r>
      <w:r>
        <w:rPr>
          <w:spacing w:val="-4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проводника,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сечения увеличить в два раза?</w:t>
      </w:r>
    </w:p>
    <w:p w:rsidR="008D318D" w:rsidRDefault="00304807">
      <w:pPr>
        <w:pStyle w:val="a4"/>
        <w:numPr>
          <w:ilvl w:val="0"/>
          <w:numId w:val="67"/>
        </w:numPr>
        <w:tabs>
          <w:tab w:val="left" w:pos="2224"/>
        </w:tabs>
        <w:spacing w:before="8"/>
        <w:ind w:left="2224" w:hanging="240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изменяется</w:t>
      </w:r>
    </w:p>
    <w:p w:rsidR="008D318D" w:rsidRDefault="00304807">
      <w:pPr>
        <w:pStyle w:val="a4"/>
        <w:numPr>
          <w:ilvl w:val="0"/>
          <w:numId w:val="67"/>
        </w:numPr>
        <w:tabs>
          <w:tab w:val="left" w:pos="2224"/>
        </w:tabs>
        <w:spacing w:before="5"/>
        <w:ind w:left="2224" w:hanging="240"/>
        <w:rPr>
          <w:sz w:val="24"/>
        </w:rPr>
      </w:pPr>
      <w:r>
        <w:rPr>
          <w:sz w:val="24"/>
        </w:rPr>
        <w:t>Уменьшится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четыре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раза</w:t>
      </w:r>
    </w:p>
    <w:p w:rsidR="008D318D" w:rsidRDefault="00304807">
      <w:pPr>
        <w:pStyle w:val="a4"/>
        <w:numPr>
          <w:ilvl w:val="0"/>
          <w:numId w:val="67"/>
        </w:numPr>
        <w:tabs>
          <w:tab w:val="left" w:pos="2164"/>
        </w:tabs>
        <w:spacing w:before="5"/>
        <w:ind w:left="2164" w:hanging="180"/>
        <w:rPr>
          <w:sz w:val="24"/>
        </w:rPr>
      </w:pPr>
      <w:r>
        <w:rPr>
          <w:sz w:val="24"/>
        </w:rPr>
        <w:t>Увеличится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два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раза</w:t>
      </w:r>
    </w:p>
    <w:p w:rsidR="008D318D" w:rsidRDefault="00304807">
      <w:pPr>
        <w:pStyle w:val="a4"/>
        <w:numPr>
          <w:ilvl w:val="0"/>
          <w:numId w:val="67"/>
        </w:numPr>
        <w:tabs>
          <w:tab w:val="left" w:pos="2224"/>
        </w:tabs>
        <w:spacing w:before="4" w:line="242" w:lineRule="auto"/>
        <w:ind w:left="1226" w:right="6180" w:firstLine="758"/>
        <w:rPr>
          <w:sz w:val="24"/>
        </w:rPr>
      </w:pPr>
      <w:r>
        <w:rPr>
          <w:sz w:val="24"/>
        </w:rPr>
        <w:t>Уменьшится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два</w:t>
      </w:r>
      <w:r>
        <w:rPr>
          <w:spacing w:val="-12"/>
          <w:sz w:val="24"/>
        </w:rPr>
        <w:t xml:space="preserve"> </w:t>
      </w:r>
      <w:r>
        <w:rPr>
          <w:sz w:val="24"/>
        </w:rPr>
        <w:t>раза Вес задания : 2 балла</w:t>
      </w:r>
    </w:p>
    <w:p w:rsidR="008D318D" w:rsidRDefault="00304807">
      <w:pPr>
        <w:pStyle w:val="a4"/>
        <w:numPr>
          <w:ilvl w:val="2"/>
          <w:numId w:val="66"/>
        </w:numPr>
        <w:tabs>
          <w:tab w:val="left" w:pos="1886"/>
        </w:tabs>
        <w:spacing w:before="274"/>
        <w:ind w:right="1065" w:firstLine="0"/>
        <w:rPr>
          <w:sz w:val="24"/>
        </w:rPr>
      </w:pPr>
      <w:r>
        <w:rPr>
          <w:sz w:val="24"/>
        </w:rPr>
        <w:t>Каково</w:t>
      </w:r>
      <w:r>
        <w:rPr>
          <w:spacing w:val="-5"/>
          <w:sz w:val="24"/>
        </w:rPr>
        <w:t xml:space="preserve"> </w:t>
      </w:r>
      <w:r>
        <w:rPr>
          <w:sz w:val="24"/>
        </w:rPr>
        <w:t>эквивалентное</w:t>
      </w:r>
      <w:r>
        <w:rPr>
          <w:spacing w:val="-6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цепи,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6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все резисторы имеют одинаковые сопротивления, равные 3 Ом?</w:t>
      </w:r>
    </w:p>
    <w:p w:rsidR="008D318D" w:rsidRDefault="00304807">
      <w:pPr>
        <w:pStyle w:val="a3"/>
        <w:spacing w:before="8"/>
        <w:rPr>
          <w:sz w:val="12"/>
        </w:rPr>
      </w:pPr>
      <w:r>
        <w:rPr>
          <w:noProof/>
          <w:sz w:val="12"/>
          <w:lang w:eastAsia="ru-RU"/>
        </w:rPr>
        <mc:AlternateContent>
          <mc:Choice Requires="wpg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1860550</wp:posOffset>
                </wp:positionH>
                <wp:positionV relativeFrom="paragraph">
                  <wp:posOffset>107950</wp:posOffset>
                </wp:positionV>
                <wp:extent cx="2862580" cy="924560"/>
                <wp:effectExtent l="0" t="0" r="0" b="0"/>
                <wp:wrapTopAndBottom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2580" cy="924560"/>
                          <a:chOff x="0" y="0"/>
                          <a:chExt cx="2862580" cy="924560"/>
                        </a:xfrm>
                      </wpg:grpSpPr>
                      <wps:wsp>
                        <wps:cNvPr id="47" name="Graphic 47"/>
                        <wps:cNvSpPr/>
                        <wps:spPr>
                          <a:xfrm>
                            <a:off x="4762" y="118427"/>
                            <a:ext cx="228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635">
                                <a:moveTo>
                                  <a:pt x="0" y="0"/>
                                </a:moveTo>
                                <a:lnTo>
                                  <a:pt x="228600" y="634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233362" y="4762"/>
                            <a:ext cx="68580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0" h="228600">
                                <a:moveTo>
                                  <a:pt x="0" y="228600"/>
                                </a:moveTo>
                                <a:lnTo>
                                  <a:pt x="685800" y="228600"/>
                                </a:lnTo>
                                <a:lnTo>
                                  <a:pt x="685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860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919162" y="118427"/>
                            <a:ext cx="457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376362" y="4762"/>
                            <a:ext cx="68580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0" h="228600">
                                <a:moveTo>
                                  <a:pt x="0" y="228600"/>
                                </a:moveTo>
                                <a:lnTo>
                                  <a:pt x="685799" y="228600"/>
                                </a:lnTo>
                                <a:lnTo>
                                  <a:pt x="6857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860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147127" y="118427"/>
                            <a:ext cx="229235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" h="342900">
                                <a:moveTo>
                                  <a:pt x="0" y="0"/>
                                </a:moveTo>
                                <a:lnTo>
                                  <a:pt x="0" y="342899"/>
                                </a:lnTo>
                              </a:path>
                              <a:path w="229235" h="342900">
                                <a:moveTo>
                                  <a:pt x="0" y="342899"/>
                                </a:moveTo>
                                <a:lnTo>
                                  <a:pt x="229235" y="342899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376362" y="347027"/>
                            <a:ext cx="685800" cy="229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0" h="229870">
                                <a:moveTo>
                                  <a:pt x="0" y="229869"/>
                                </a:moveTo>
                                <a:lnTo>
                                  <a:pt x="685799" y="229869"/>
                                </a:lnTo>
                                <a:lnTo>
                                  <a:pt x="6857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9869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147127" y="461327"/>
                            <a:ext cx="229235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" h="342900">
                                <a:moveTo>
                                  <a:pt x="0" y="0"/>
                                </a:moveTo>
                                <a:lnTo>
                                  <a:pt x="0" y="342899"/>
                                </a:lnTo>
                              </a:path>
                              <a:path w="229235" h="342900">
                                <a:moveTo>
                                  <a:pt x="0" y="342899"/>
                                </a:moveTo>
                                <a:lnTo>
                                  <a:pt x="229235" y="342899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376362" y="689927"/>
                            <a:ext cx="685800" cy="229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0" h="229870">
                                <a:moveTo>
                                  <a:pt x="0" y="229869"/>
                                </a:moveTo>
                                <a:lnTo>
                                  <a:pt x="685799" y="229869"/>
                                </a:lnTo>
                                <a:lnTo>
                                  <a:pt x="6857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9869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2062162" y="118427"/>
                            <a:ext cx="22860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342900">
                                <a:moveTo>
                                  <a:pt x="0" y="0"/>
                                </a:moveTo>
                                <a:lnTo>
                                  <a:pt x="228600" y="0"/>
                                </a:lnTo>
                              </a:path>
                              <a:path w="228600" h="342900">
                                <a:moveTo>
                                  <a:pt x="0" y="342899"/>
                                </a:moveTo>
                                <a:lnTo>
                                  <a:pt x="228600" y="342899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2171700" y="79946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0" y="4762"/>
                                </a:moveTo>
                                <a:lnTo>
                                  <a:pt x="1394" y="1394"/>
                                </a:lnTo>
                                <a:lnTo>
                                  <a:pt x="4762" y="0"/>
                                </a:lnTo>
                                <a:lnTo>
                                  <a:pt x="8130" y="1394"/>
                                </a:lnTo>
                                <a:lnTo>
                                  <a:pt x="9525" y="4762"/>
                                </a:lnTo>
                                <a:lnTo>
                                  <a:pt x="8130" y="8130"/>
                                </a:lnTo>
                                <a:lnTo>
                                  <a:pt x="4762" y="9524"/>
                                </a:lnTo>
                                <a:lnTo>
                                  <a:pt x="1394" y="8130"/>
                                </a:lnTo>
                                <a:lnTo>
                                  <a:pt x="0" y="47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2062162" y="118427"/>
                            <a:ext cx="8001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0100" h="685800">
                                <a:moveTo>
                                  <a:pt x="0" y="685799"/>
                                </a:moveTo>
                                <a:lnTo>
                                  <a:pt x="228600" y="685799"/>
                                </a:lnTo>
                              </a:path>
                              <a:path w="800100" h="685800">
                                <a:moveTo>
                                  <a:pt x="228600" y="0"/>
                                </a:moveTo>
                                <a:lnTo>
                                  <a:pt x="228600" y="685799"/>
                                </a:lnTo>
                              </a:path>
                              <a:path w="800100" h="685800">
                                <a:moveTo>
                                  <a:pt x="228600" y="0"/>
                                </a:moveTo>
                                <a:lnTo>
                                  <a:pt x="80010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1714500" y="74930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0" y="4762"/>
                                </a:moveTo>
                                <a:lnTo>
                                  <a:pt x="1394" y="1394"/>
                                </a:lnTo>
                                <a:lnTo>
                                  <a:pt x="4762" y="0"/>
                                </a:lnTo>
                                <a:lnTo>
                                  <a:pt x="8130" y="1394"/>
                                </a:lnTo>
                                <a:lnTo>
                                  <a:pt x="9525" y="4762"/>
                                </a:lnTo>
                                <a:lnTo>
                                  <a:pt x="8130" y="8130"/>
                                </a:lnTo>
                                <a:lnTo>
                                  <a:pt x="4762" y="9525"/>
                                </a:lnTo>
                                <a:lnTo>
                                  <a:pt x="1394" y="8130"/>
                                </a:lnTo>
                                <a:lnTo>
                                  <a:pt x="0" y="47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CEEAEF" id="Group 46" o:spid="_x0000_s1026" style="position:absolute;margin-left:146.5pt;margin-top:8.5pt;width:225.4pt;height:72.8pt;z-index:-251652608;mso-wrap-distance-left:0;mso-wrap-distance-right:0;mso-position-horizontal-relative:page" coordsize="28625,9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">
                <v:shape id="Graphic 47" o:spid="_x0000_s1027" style="position:absolute;left:47;top:1184;width:2286;height:12;visibility:visible;mso-wrap-style:square;v-text-anchor:top" coordsize="22860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" path="m,l228600,634e" filled="f">
                  <v:path arrowok="t"/>
                </v:shape>
                <v:shape id="Graphic 48" o:spid="_x0000_s1028" style="position:absolute;left:2333;top:47;width:6858;height:2286;visibility:visible;mso-wrap-style:square;v-text-anchor:top" coordsize="6858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" path="m,228600r685800,l685800,,,,,228600xe" filled="f">
                  <v:path arrowok="t"/>
                </v:shape>
                <v:shape id="Graphic 49" o:spid="_x0000_s1029" style="position:absolute;left:9191;top:1184;width:4572;height:12;visibility:visible;mso-wrap-style:square;v-text-anchor:top" coordsize="457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" path="m,l457200,e" filled="f">
                  <v:path arrowok="t"/>
                </v:shape>
                <v:shape id="Graphic 50" o:spid="_x0000_s1030" style="position:absolute;left:13763;top:47;width:6858;height:2286;visibility:visible;mso-wrap-style:square;v-text-anchor:top" coordsize="6858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" path="m,228600r685799,l685799,,,,,228600xe" filled="f">
                  <v:path arrowok="t"/>
                </v:shape>
                <v:shape id="Graphic 51" o:spid="_x0000_s1031" style="position:absolute;left:11471;top:1184;width:2292;height:3429;visibility:visible;mso-wrap-style:square;v-text-anchor:top" coordsize="229235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" path="m,l,342899em,342899r229235,e" filled="f">
                  <v:path arrowok="t"/>
                </v:shape>
                <v:shape id="Graphic 52" o:spid="_x0000_s1032" style="position:absolute;left:13763;top:3470;width:6858;height:2298;visibility:visible;mso-wrap-style:square;v-text-anchor:top" coordsize="685800,229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" path="m,229869r685799,l685799,,,,,229869xe" filled="f">
                  <v:path arrowok="t"/>
                </v:shape>
                <v:shape id="Graphic 53" o:spid="_x0000_s1033" style="position:absolute;left:11471;top:4613;width:2292;height:3429;visibility:visible;mso-wrap-style:square;v-text-anchor:top" coordsize="229235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" path="m,l,342899em,342899r229235,e" filled="f">
                  <v:path arrowok="t"/>
                </v:shape>
                <v:shape id="Graphic 54" o:spid="_x0000_s1034" style="position:absolute;left:13763;top:6899;width:6858;height:2298;visibility:visible;mso-wrap-style:square;v-text-anchor:top" coordsize="685800,229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" path="m,229869r685799,l685799,,,,,229869xe" filled="f">
                  <v:path arrowok="t"/>
                </v:shape>
                <v:shape id="Graphic 55" o:spid="_x0000_s1035" style="position:absolute;left:20621;top:1184;width:2286;height:3429;visibility:visible;mso-wrap-style:square;v-text-anchor:top" coordsize="2286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" path="m,l228600,em,342899r228600,e" filled="f">
                  <v:path arrowok="t"/>
                </v:shape>
                <v:shape id="Graphic 56" o:spid="_x0000_s1036" style="position:absolute;left:21717;top:7994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" path="m,4762l1394,1394,4762,,8130,1394,9525,4762,8130,8130,4762,9524,1394,8130,,4762xe" fillcolor="black" stroked="f">
                  <v:path arrowok="t"/>
                </v:shape>
                <v:shape id="Graphic 57" o:spid="_x0000_s1037" style="position:absolute;left:20621;top:1184;width:8001;height:6858;visibility:visible;mso-wrap-style:square;v-text-anchor:top" coordsize="8001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" path="m,685799r228600,em228600,r,685799em228600,l800100,e" filled="f">
                  <v:path arrowok="t"/>
                </v:shape>
                <v:shape id="Graphic 58" o:spid="_x0000_s1038" style="position:absolute;left:17145;top:7493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" path="m,4762l1394,1394,4762,,8130,1394,9525,4762,8130,8130,4762,9525,1394,8130,,4762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:rsidR="008D318D" w:rsidRDefault="008D318D">
      <w:pPr>
        <w:pStyle w:val="a3"/>
        <w:spacing w:before="7"/>
      </w:pPr>
    </w:p>
    <w:p w:rsidR="008D318D" w:rsidRDefault="00304807">
      <w:pPr>
        <w:pStyle w:val="a3"/>
        <w:tabs>
          <w:tab w:val="left" w:pos="2090"/>
          <w:tab w:val="left" w:pos="4060"/>
        </w:tabs>
        <w:ind w:left="1226"/>
      </w:pPr>
      <w:r>
        <w:rPr>
          <w:spacing w:val="-2"/>
        </w:rPr>
        <w:t>1.3Ом</w:t>
      </w:r>
      <w:r>
        <w:tab/>
        <w:t>2.4 Ом</w:t>
      </w:r>
      <w:r>
        <w:rPr>
          <w:spacing w:val="29"/>
        </w:rPr>
        <w:t xml:space="preserve">  </w:t>
      </w:r>
      <w:r>
        <w:t xml:space="preserve">3. 5 </w:t>
      </w:r>
      <w:r>
        <w:rPr>
          <w:spacing w:val="-5"/>
        </w:rPr>
        <w:t>Ом</w:t>
      </w:r>
      <w:r>
        <w:tab/>
        <w:t xml:space="preserve">4. 8 </w:t>
      </w:r>
      <w:r>
        <w:rPr>
          <w:spacing w:val="-5"/>
        </w:rPr>
        <w:t>Ом</w:t>
      </w:r>
    </w:p>
    <w:p w:rsidR="008D318D" w:rsidRDefault="008D318D">
      <w:pPr>
        <w:pStyle w:val="a3"/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pStyle w:val="a3"/>
        <w:spacing w:before="64"/>
        <w:ind w:left="1226"/>
      </w:pPr>
      <w:r>
        <w:lastRenderedPageBreak/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4</w:t>
      </w:r>
      <w:r>
        <w:rPr>
          <w:spacing w:val="2"/>
        </w:rPr>
        <w:t xml:space="preserve"> </w:t>
      </w:r>
      <w:r>
        <w:rPr>
          <w:spacing w:val="-4"/>
        </w:rPr>
        <w:t>балла</w:t>
      </w:r>
    </w:p>
    <w:p w:rsidR="008D318D" w:rsidRDefault="008D318D">
      <w:pPr>
        <w:pStyle w:val="a3"/>
        <w:spacing w:before="1"/>
      </w:pPr>
    </w:p>
    <w:p w:rsidR="008D318D" w:rsidRDefault="00304807">
      <w:pPr>
        <w:pStyle w:val="a4"/>
        <w:numPr>
          <w:ilvl w:val="2"/>
          <w:numId w:val="66"/>
        </w:numPr>
        <w:tabs>
          <w:tab w:val="left" w:pos="1946"/>
        </w:tabs>
        <w:ind w:right="809" w:firstLine="0"/>
        <w:rPr>
          <w:sz w:val="24"/>
        </w:rPr>
      </w:pPr>
      <w:r>
        <w:rPr>
          <w:sz w:val="24"/>
        </w:rPr>
        <w:t>Определите</w:t>
      </w:r>
      <w:r>
        <w:rPr>
          <w:spacing w:val="-4"/>
          <w:sz w:val="24"/>
        </w:rPr>
        <w:t xml:space="preserve"> </w:t>
      </w:r>
      <w:r>
        <w:rPr>
          <w:sz w:val="24"/>
        </w:rPr>
        <w:t>силу</w:t>
      </w:r>
      <w:r>
        <w:rPr>
          <w:spacing w:val="-4"/>
          <w:sz w:val="24"/>
        </w:rPr>
        <w:t xml:space="preserve"> </w:t>
      </w:r>
      <w:r>
        <w:rPr>
          <w:sz w:val="24"/>
        </w:rPr>
        <w:t>тока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нити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лампы,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лампа</w:t>
      </w:r>
      <w:r>
        <w:rPr>
          <w:spacing w:val="-2"/>
          <w:sz w:val="24"/>
        </w:rPr>
        <w:t xml:space="preserve"> </w:t>
      </w:r>
      <w:r>
        <w:rPr>
          <w:sz w:val="24"/>
        </w:rPr>
        <w:t>рассчитана</w:t>
      </w:r>
      <w:r>
        <w:rPr>
          <w:spacing w:val="-5"/>
          <w:sz w:val="24"/>
        </w:rPr>
        <w:t xml:space="preserve"> </w:t>
      </w:r>
      <w:r>
        <w:rPr>
          <w:sz w:val="24"/>
        </w:rPr>
        <w:t>на напряжение 220 В ее сопротивление равно 22 Ом</w:t>
      </w:r>
    </w:p>
    <w:p w:rsidR="008D318D" w:rsidRDefault="00304807">
      <w:pPr>
        <w:pStyle w:val="a3"/>
        <w:ind w:left="1226"/>
      </w:pPr>
      <w:r>
        <w:t xml:space="preserve">1.10 </w:t>
      </w:r>
      <w:r>
        <w:rPr>
          <w:spacing w:val="-5"/>
        </w:rPr>
        <w:t>А.</w:t>
      </w:r>
    </w:p>
    <w:p w:rsidR="008D318D" w:rsidRDefault="00304807">
      <w:pPr>
        <w:pStyle w:val="a4"/>
        <w:numPr>
          <w:ilvl w:val="0"/>
          <w:numId w:val="63"/>
        </w:numPr>
        <w:tabs>
          <w:tab w:val="left" w:pos="1466"/>
        </w:tabs>
        <w:ind w:left="1466"/>
        <w:jc w:val="left"/>
        <w:rPr>
          <w:sz w:val="24"/>
        </w:rPr>
      </w:pPr>
      <w:r>
        <w:rPr>
          <w:sz w:val="24"/>
        </w:rPr>
        <w:t xml:space="preserve">20 </w:t>
      </w:r>
      <w:r>
        <w:rPr>
          <w:spacing w:val="-5"/>
          <w:sz w:val="24"/>
        </w:rPr>
        <w:t>А.</w:t>
      </w:r>
    </w:p>
    <w:p w:rsidR="008D318D" w:rsidRDefault="00304807">
      <w:pPr>
        <w:pStyle w:val="a4"/>
        <w:numPr>
          <w:ilvl w:val="0"/>
          <w:numId w:val="63"/>
        </w:numPr>
        <w:tabs>
          <w:tab w:val="left" w:pos="1466"/>
        </w:tabs>
        <w:ind w:left="1466"/>
        <w:jc w:val="left"/>
        <w:rPr>
          <w:sz w:val="24"/>
        </w:rPr>
      </w:pPr>
      <w:r>
        <w:rPr>
          <w:spacing w:val="-4"/>
          <w:sz w:val="24"/>
        </w:rPr>
        <w:t>30А.</w:t>
      </w:r>
    </w:p>
    <w:p w:rsidR="008D318D" w:rsidRDefault="00304807">
      <w:pPr>
        <w:pStyle w:val="a4"/>
        <w:numPr>
          <w:ilvl w:val="0"/>
          <w:numId w:val="63"/>
        </w:numPr>
        <w:tabs>
          <w:tab w:val="left" w:pos="1466"/>
        </w:tabs>
        <w:ind w:left="1466"/>
        <w:jc w:val="left"/>
        <w:rPr>
          <w:sz w:val="24"/>
        </w:rPr>
      </w:pPr>
      <w:r>
        <w:rPr>
          <w:spacing w:val="-5"/>
          <w:sz w:val="24"/>
        </w:rPr>
        <w:t>1А.</w:t>
      </w:r>
    </w:p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2</w:t>
      </w:r>
      <w:r>
        <w:rPr>
          <w:spacing w:val="2"/>
        </w:rPr>
        <w:t xml:space="preserve"> </w:t>
      </w:r>
      <w:r>
        <w:rPr>
          <w:spacing w:val="-4"/>
        </w:rPr>
        <w:t>балла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66"/>
        </w:numPr>
        <w:tabs>
          <w:tab w:val="left" w:pos="1886"/>
        </w:tabs>
        <w:ind w:right="1340" w:firstLine="0"/>
        <w:rPr>
          <w:sz w:val="24"/>
        </w:rPr>
      </w:pPr>
      <w:r>
        <w:rPr>
          <w:sz w:val="24"/>
        </w:rPr>
        <w:t>Какое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ниже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соотношений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закону</w:t>
      </w:r>
      <w:r>
        <w:rPr>
          <w:spacing w:val="-6"/>
          <w:sz w:val="24"/>
        </w:rPr>
        <w:t xml:space="preserve"> </w:t>
      </w:r>
      <w:r>
        <w:rPr>
          <w:sz w:val="24"/>
        </w:rPr>
        <w:t>Ома</w:t>
      </w:r>
      <w:r>
        <w:rPr>
          <w:spacing w:val="40"/>
          <w:sz w:val="24"/>
        </w:rPr>
        <w:t xml:space="preserve"> </w:t>
      </w:r>
      <w:r>
        <w:rPr>
          <w:sz w:val="24"/>
        </w:rPr>
        <w:t>для участка цепи?</w:t>
      </w:r>
    </w:p>
    <w:p w:rsidR="008D318D" w:rsidRDefault="00304807">
      <w:pPr>
        <w:pStyle w:val="a3"/>
        <w:tabs>
          <w:tab w:val="left" w:pos="3069"/>
        </w:tabs>
        <w:ind w:left="1226" w:right="3984"/>
      </w:pPr>
      <w:r w:rsidRPr="00D46FC7">
        <w:rPr>
          <w:lang w:val="en-US"/>
        </w:rPr>
        <w:t>1.</w:t>
      </w:r>
      <w:r>
        <w:t>Ф</w:t>
      </w:r>
      <w:r w:rsidRPr="00D46FC7">
        <w:rPr>
          <w:lang w:val="en-US"/>
        </w:rPr>
        <w:t xml:space="preserve"> = </w:t>
      </w:r>
      <w:r>
        <w:t>В</w:t>
      </w:r>
      <w:r w:rsidRPr="00D46FC7">
        <w:rPr>
          <w:lang w:val="en-US"/>
        </w:rPr>
        <w:t>S cos</w:t>
      </w:r>
      <w:r>
        <w:t>α</w:t>
      </w:r>
      <w:r w:rsidRPr="00D46FC7">
        <w:rPr>
          <w:lang w:val="en-US"/>
        </w:rPr>
        <w:tab/>
        <w:t>2.I</w:t>
      </w:r>
      <w:r w:rsidRPr="00D46FC7">
        <w:rPr>
          <w:spacing w:val="-6"/>
          <w:lang w:val="en-US"/>
        </w:rPr>
        <w:t xml:space="preserve"> </w:t>
      </w:r>
      <w:r w:rsidRPr="00D46FC7">
        <w:rPr>
          <w:lang w:val="en-US"/>
        </w:rPr>
        <w:t>=</w:t>
      </w:r>
      <w:r w:rsidRPr="00D46FC7">
        <w:rPr>
          <w:spacing w:val="-1"/>
          <w:lang w:val="en-US"/>
        </w:rPr>
        <w:t xml:space="preserve"> </w:t>
      </w:r>
      <w:r w:rsidRPr="00D46FC7">
        <w:rPr>
          <w:lang w:val="en-US"/>
        </w:rPr>
        <w:t>U/R</w:t>
      </w:r>
      <w:r w:rsidRPr="00D46FC7">
        <w:rPr>
          <w:spacing w:val="80"/>
          <w:lang w:val="en-US"/>
        </w:rPr>
        <w:t xml:space="preserve"> </w:t>
      </w:r>
      <w:r w:rsidRPr="00D46FC7">
        <w:rPr>
          <w:lang w:val="en-US"/>
        </w:rPr>
        <w:t>3.F</w:t>
      </w:r>
      <w:r w:rsidRPr="00D46FC7">
        <w:rPr>
          <w:spacing w:val="-4"/>
          <w:lang w:val="en-US"/>
        </w:rPr>
        <w:t xml:space="preserve"> </w:t>
      </w:r>
      <w:r w:rsidRPr="00D46FC7">
        <w:rPr>
          <w:lang w:val="en-US"/>
        </w:rPr>
        <w:t>=</w:t>
      </w:r>
      <w:r w:rsidRPr="00D46FC7">
        <w:rPr>
          <w:spacing w:val="-3"/>
          <w:lang w:val="en-US"/>
        </w:rPr>
        <w:t xml:space="preserve"> </w:t>
      </w:r>
      <w:r>
        <w:t>В</w:t>
      </w:r>
      <w:r w:rsidRPr="00D46FC7">
        <w:rPr>
          <w:lang w:val="en-US"/>
        </w:rPr>
        <w:t>Il</w:t>
      </w:r>
      <w:r w:rsidRPr="00D46FC7">
        <w:rPr>
          <w:spacing w:val="-2"/>
          <w:lang w:val="en-US"/>
        </w:rPr>
        <w:t xml:space="preserve"> </w:t>
      </w:r>
      <w:r w:rsidRPr="00D46FC7">
        <w:rPr>
          <w:lang w:val="en-US"/>
        </w:rPr>
        <w:t>sin</w:t>
      </w:r>
      <w:r>
        <w:t>α</w:t>
      </w:r>
      <w:r w:rsidRPr="00D46FC7">
        <w:rPr>
          <w:spacing w:val="40"/>
          <w:lang w:val="en-US"/>
        </w:rPr>
        <w:t xml:space="preserve"> </w:t>
      </w:r>
      <w:r w:rsidRPr="00D46FC7">
        <w:rPr>
          <w:lang w:val="en-US"/>
        </w:rPr>
        <w:t>4.</w:t>
      </w:r>
      <w:r w:rsidRPr="00D46FC7">
        <w:rPr>
          <w:spacing w:val="-2"/>
          <w:lang w:val="en-US"/>
        </w:rPr>
        <w:t xml:space="preserve"> </w:t>
      </w:r>
      <w:r>
        <w:t>∑</w:t>
      </w:r>
      <w:r>
        <w:rPr>
          <w:spacing w:val="-1"/>
        </w:rPr>
        <w:t xml:space="preserve"> </w:t>
      </w:r>
      <w:r>
        <w:t>Е=∑</w:t>
      </w:r>
      <w:r>
        <w:rPr>
          <w:spacing w:val="-2"/>
        </w:rPr>
        <w:t xml:space="preserve"> </w:t>
      </w:r>
      <w:r>
        <w:t>U Вес задания : 1 балл</w:t>
      </w:r>
    </w:p>
    <w:p w:rsidR="008D318D" w:rsidRDefault="008D318D">
      <w:pPr>
        <w:pStyle w:val="a3"/>
        <w:spacing w:before="1"/>
      </w:pPr>
    </w:p>
    <w:p w:rsidR="008D318D" w:rsidRDefault="00304807">
      <w:pPr>
        <w:pStyle w:val="a4"/>
        <w:numPr>
          <w:ilvl w:val="2"/>
          <w:numId w:val="20"/>
        </w:numPr>
        <w:tabs>
          <w:tab w:val="left" w:pos="1826"/>
        </w:tabs>
        <w:ind w:left="1826" w:hanging="600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52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проявляет</w:t>
      </w:r>
      <w:r>
        <w:rPr>
          <w:spacing w:val="-4"/>
          <w:sz w:val="24"/>
        </w:rPr>
        <w:t xml:space="preserve"> </w:t>
      </w:r>
      <w:r>
        <w:rPr>
          <w:sz w:val="24"/>
        </w:rPr>
        <w:t>ферромагнитных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свойств?</w:t>
      </w:r>
    </w:p>
    <w:p w:rsidR="008D318D" w:rsidRDefault="00304807">
      <w:pPr>
        <w:pStyle w:val="a4"/>
        <w:numPr>
          <w:ilvl w:val="0"/>
          <w:numId w:val="68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Кобальт</w:t>
      </w:r>
    </w:p>
    <w:p w:rsidR="008D318D" w:rsidRDefault="00304807">
      <w:pPr>
        <w:pStyle w:val="a4"/>
        <w:numPr>
          <w:ilvl w:val="0"/>
          <w:numId w:val="68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Никель</w:t>
      </w:r>
    </w:p>
    <w:p w:rsidR="008D318D" w:rsidRDefault="00304807">
      <w:pPr>
        <w:pStyle w:val="a4"/>
        <w:numPr>
          <w:ilvl w:val="0"/>
          <w:numId w:val="68"/>
        </w:numPr>
        <w:tabs>
          <w:tab w:val="left" w:pos="1406"/>
        </w:tabs>
        <w:ind w:left="1226" w:right="8493" w:firstLine="0"/>
        <w:rPr>
          <w:sz w:val="24"/>
        </w:rPr>
      </w:pPr>
      <w:r>
        <w:rPr>
          <w:spacing w:val="-2"/>
          <w:sz w:val="24"/>
        </w:rPr>
        <w:t>Платина 4.Железо</w:t>
      </w:r>
    </w:p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1 </w:t>
      </w:r>
      <w:r>
        <w:rPr>
          <w:spacing w:val="-4"/>
        </w:rPr>
        <w:t>балл.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20"/>
        </w:numPr>
        <w:tabs>
          <w:tab w:val="left" w:pos="1766"/>
        </w:tabs>
        <w:ind w:left="1226" w:right="753" w:firstLine="0"/>
        <w:jc w:val="left"/>
        <w:rPr>
          <w:sz w:val="24"/>
        </w:rPr>
      </w:pPr>
      <w:r>
        <w:rPr>
          <w:sz w:val="24"/>
        </w:rPr>
        <w:t>Найдите окончание утверждения, которое наиболее полно отражает сущность явления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электромагнитной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индукции:</w:t>
      </w:r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замкнутом</w:t>
      </w:r>
      <w:r>
        <w:rPr>
          <w:spacing w:val="-4"/>
          <w:sz w:val="24"/>
        </w:rPr>
        <w:t xml:space="preserve"> </w:t>
      </w:r>
      <w:r>
        <w:rPr>
          <w:sz w:val="24"/>
        </w:rPr>
        <w:t>контуре</w:t>
      </w:r>
      <w:r>
        <w:rPr>
          <w:spacing w:val="-3"/>
          <w:sz w:val="24"/>
        </w:rPr>
        <w:t xml:space="preserve"> </w:t>
      </w:r>
      <w:r>
        <w:rPr>
          <w:sz w:val="24"/>
        </w:rPr>
        <w:t>появляется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электричес- кий ток, если...»:</w:t>
      </w:r>
    </w:p>
    <w:p w:rsidR="008D318D" w:rsidRDefault="00304807">
      <w:pPr>
        <w:pStyle w:val="a4"/>
        <w:numPr>
          <w:ilvl w:val="0"/>
          <w:numId w:val="69"/>
        </w:numPr>
        <w:tabs>
          <w:tab w:val="left" w:pos="1466"/>
        </w:tabs>
        <w:rPr>
          <w:sz w:val="24"/>
        </w:rPr>
      </w:pPr>
      <w:r>
        <w:rPr>
          <w:sz w:val="24"/>
        </w:rPr>
        <w:t>Контур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магнитном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поле.</w:t>
      </w:r>
    </w:p>
    <w:p w:rsidR="008D318D" w:rsidRDefault="00304807">
      <w:pPr>
        <w:pStyle w:val="a4"/>
        <w:numPr>
          <w:ilvl w:val="0"/>
          <w:numId w:val="69"/>
        </w:numPr>
        <w:tabs>
          <w:tab w:val="left" w:pos="1466"/>
        </w:tabs>
        <w:rPr>
          <w:sz w:val="24"/>
        </w:rPr>
      </w:pPr>
      <w:r>
        <w:rPr>
          <w:sz w:val="24"/>
        </w:rPr>
        <w:t>Контур</w:t>
      </w:r>
      <w:r>
        <w:rPr>
          <w:spacing w:val="-6"/>
          <w:sz w:val="24"/>
        </w:rPr>
        <w:t xml:space="preserve"> </w:t>
      </w:r>
      <w:r>
        <w:rPr>
          <w:sz w:val="24"/>
        </w:rPr>
        <w:t>движется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поступательно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5"/>
          <w:sz w:val="24"/>
        </w:rPr>
        <w:t xml:space="preserve"> </w:t>
      </w:r>
      <w:r>
        <w:rPr>
          <w:sz w:val="24"/>
        </w:rPr>
        <w:t>магнитном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поле.</w:t>
      </w:r>
    </w:p>
    <w:p w:rsidR="008D318D" w:rsidRDefault="00304807">
      <w:pPr>
        <w:pStyle w:val="a4"/>
        <w:numPr>
          <w:ilvl w:val="0"/>
          <w:numId w:val="69"/>
        </w:numPr>
        <w:tabs>
          <w:tab w:val="left" w:pos="1466"/>
        </w:tabs>
        <w:rPr>
          <w:sz w:val="24"/>
        </w:rPr>
      </w:pPr>
      <w:r>
        <w:rPr>
          <w:sz w:val="24"/>
        </w:rPr>
        <w:t>Контур</w:t>
      </w:r>
      <w:r>
        <w:rPr>
          <w:spacing w:val="-3"/>
          <w:sz w:val="24"/>
        </w:rPr>
        <w:t xml:space="preserve"> </w:t>
      </w:r>
      <w:r>
        <w:rPr>
          <w:sz w:val="24"/>
        </w:rPr>
        <w:t>вращается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магнитном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поле.</w:t>
      </w:r>
    </w:p>
    <w:p w:rsidR="008D318D" w:rsidRDefault="00304807">
      <w:pPr>
        <w:pStyle w:val="a4"/>
        <w:numPr>
          <w:ilvl w:val="0"/>
          <w:numId w:val="69"/>
        </w:numPr>
        <w:tabs>
          <w:tab w:val="left" w:pos="1466"/>
        </w:tabs>
        <w:ind w:left="1226" w:right="1055" w:firstLine="0"/>
        <w:rPr>
          <w:sz w:val="24"/>
        </w:rPr>
      </w:pPr>
      <w:r>
        <w:rPr>
          <w:sz w:val="24"/>
        </w:rPr>
        <w:t>Контур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движетс</w:t>
      </w:r>
      <w:r>
        <w:rPr>
          <w:sz w:val="24"/>
        </w:rPr>
        <w:t>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4"/>
          <w:sz w:val="24"/>
        </w:rPr>
        <w:t xml:space="preserve"> </w:t>
      </w:r>
      <w:r>
        <w:rPr>
          <w:sz w:val="24"/>
        </w:rPr>
        <w:t>магнитном</w:t>
      </w:r>
      <w:r>
        <w:rPr>
          <w:spacing w:val="-4"/>
          <w:sz w:val="24"/>
        </w:rPr>
        <w:t xml:space="preserve"> </w:t>
      </w:r>
      <w:r>
        <w:rPr>
          <w:sz w:val="24"/>
        </w:rPr>
        <w:t>поле</w:t>
      </w:r>
      <w:r>
        <w:rPr>
          <w:spacing w:val="-4"/>
          <w:sz w:val="24"/>
        </w:rPr>
        <w:t xml:space="preserve"> </w:t>
      </w:r>
      <w:r>
        <w:rPr>
          <w:sz w:val="24"/>
        </w:rPr>
        <w:t>так,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магнитный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поток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 него изменяется.</w:t>
      </w:r>
    </w:p>
    <w:p w:rsidR="008D318D" w:rsidRDefault="00304807">
      <w:pPr>
        <w:pStyle w:val="a3"/>
        <w:spacing w:before="1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1 </w:t>
      </w:r>
      <w:r>
        <w:rPr>
          <w:spacing w:val="-4"/>
        </w:rPr>
        <w:t>балл.</w:t>
      </w:r>
    </w:p>
    <w:p w:rsidR="008D318D" w:rsidRDefault="00304807">
      <w:pPr>
        <w:pStyle w:val="a3"/>
        <w:spacing w:before="276" w:line="264" w:lineRule="exact"/>
        <w:ind w:left="1226"/>
      </w:pPr>
      <w:r>
        <w:t>1.4.3..</w:t>
      </w:r>
      <w:r>
        <w:rPr>
          <w:spacing w:val="-3"/>
        </w:rPr>
        <w:t xml:space="preserve"> </w:t>
      </w:r>
      <w:r>
        <w:t>Напряжение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цепи</w:t>
      </w:r>
      <w:r>
        <w:rPr>
          <w:spacing w:val="-3"/>
        </w:rPr>
        <w:t xml:space="preserve"> </w:t>
      </w:r>
      <w:r>
        <w:t>определяется</w:t>
      </w:r>
      <w:r>
        <w:rPr>
          <w:spacing w:val="-2"/>
        </w:rPr>
        <w:t xml:space="preserve"> </w:t>
      </w:r>
      <w:r>
        <w:t>уравнением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:rsidR="008D318D" w:rsidRDefault="00304807">
      <w:pPr>
        <w:spacing w:line="171" w:lineRule="exact"/>
        <w:ind w:left="3098"/>
        <w:rPr>
          <w:rFonts w:ascii="Symbol" w:hAnsi="Symbol"/>
          <w:sz w:val="25"/>
        </w:rPr>
      </w:pPr>
      <w:r>
        <w:rPr>
          <w:rFonts w:ascii="Symbol" w:hAnsi="Symbol"/>
          <w:spacing w:val="-10"/>
          <w:sz w:val="25"/>
        </w:rPr>
        <w:t></w:t>
      </w:r>
    </w:p>
    <w:p w:rsidR="008D318D" w:rsidRDefault="008D318D">
      <w:pPr>
        <w:spacing w:line="171" w:lineRule="exact"/>
        <w:rPr>
          <w:rFonts w:ascii="Symbol" w:hAnsi="Symbol"/>
          <w:sz w:val="25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pStyle w:val="a3"/>
        <w:spacing w:line="266" w:lineRule="exact"/>
        <w:ind w:left="1226"/>
      </w:pPr>
      <w:r>
        <w:lastRenderedPageBreak/>
        <w:t>U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24 sin</w:t>
      </w:r>
      <w:r>
        <w:rPr>
          <w:spacing w:val="1"/>
        </w:rPr>
        <w:t xml:space="preserve"> </w:t>
      </w:r>
      <w:r>
        <w:t>(628</w:t>
      </w:r>
      <w:r>
        <w:rPr>
          <w:spacing w:val="-1"/>
        </w:rPr>
        <w:t xml:space="preserve"> </w:t>
      </w:r>
      <w:r>
        <w:t xml:space="preserve">t </w:t>
      </w:r>
      <w:r>
        <w:rPr>
          <w:spacing w:val="-10"/>
        </w:rPr>
        <w:t>+</w:t>
      </w:r>
    </w:p>
    <w:p w:rsidR="008D318D" w:rsidRDefault="00304807">
      <w:pPr>
        <w:pStyle w:val="a3"/>
        <w:spacing w:line="227" w:lineRule="exact"/>
      </w:pPr>
      <w:r>
        <w:br w:type="column"/>
      </w:r>
      <w:r>
        <w:rPr>
          <w:noProof/>
          <w:position w:val="5"/>
          <w:lang w:eastAsia="ru-RU"/>
        </w:rPr>
        <w:lastRenderedPageBreak/>
        <w:drawing>
          <wp:inline distT="0" distB="0" distL="0" distR="0">
            <wp:extent cx="109855" cy="5715"/>
            <wp:effectExtent l="0" t="0" r="0" b="0"/>
            <wp:docPr id="59" name="Image 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 59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73" cy="6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3"/>
          <w:sz w:val="20"/>
        </w:rPr>
        <w:t xml:space="preserve"> </w:t>
      </w:r>
      <w:r>
        <w:t>)(В).</w:t>
      </w:r>
      <w:r>
        <w:rPr>
          <w:spacing w:val="-3"/>
        </w:rPr>
        <w:t xml:space="preserve"> </w:t>
      </w:r>
      <w:r>
        <w:t>Определите</w:t>
      </w:r>
      <w:r>
        <w:rPr>
          <w:spacing w:val="-3"/>
        </w:rPr>
        <w:t xml:space="preserve"> </w:t>
      </w:r>
      <w:r>
        <w:t>амплитудное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напряжения</w:t>
      </w:r>
      <w:r>
        <w:rPr>
          <w:spacing w:val="57"/>
        </w:rPr>
        <w:t xml:space="preserve"> </w:t>
      </w:r>
      <w:r>
        <w:t>и</w:t>
      </w:r>
    </w:p>
    <w:p w:rsidR="008D318D" w:rsidRDefault="00304807">
      <w:pPr>
        <w:spacing w:line="226" w:lineRule="exact"/>
        <w:ind w:left="32"/>
        <w:rPr>
          <w:sz w:val="23"/>
        </w:rPr>
      </w:pPr>
      <w:r>
        <w:rPr>
          <w:spacing w:val="-10"/>
          <w:sz w:val="23"/>
        </w:rPr>
        <w:t>2</w:t>
      </w:r>
    </w:p>
    <w:p w:rsidR="008D318D" w:rsidRDefault="008D318D">
      <w:pPr>
        <w:spacing w:line="226" w:lineRule="exact"/>
        <w:rPr>
          <w:sz w:val="23"/>
        </w:rPr>
        <w:sectPr w:rsidR="008D318D">
          <w:type w:val="continuous"/>
          <w:pgSz w:w="11910" w:h="16840"/>
          <w:pgMar w:top="1080" w:right="141" w:bottom="280" w:left="992" w:header="0" w:footer="762" w:gutter="0"/>
          <w:cols w:num="2" w:space="720" w:equalWidth="0">
            <w:col w:w="3057" w:space="40"/>
            <w:col w:w="7680"/>
          </w:cols>
        </w:sectPr>
      </w:pPr>
    </w:p>
    <w:p w:rsidR="008D318D" w:rsidRDefault="00304807">
      <w:pPr>
        <w:pStyle w:val="a3"/>
        <w:spacing w:line="276" w:lineRule="exact"/>
        <w:ind w:left="1226"/>
      </w:pPr>
      <w:r>
        <w:lastRenderedPageBreak/>
        <w:t>циклическую</w:t>
      </w:r>
      <w:r>
        <w:rPr>
          <w:spacing w:val="-7"/>
        </w:rPr>
        <w:t xml:space="preserve"> </w:t>
      </w:r>
      <w:r>
        <w:t>частоту</w:t>
      </w:r>
      <w:r>
        <w:rPr>
          <w:spacing w:val="-2"/>
        </w:rPr>
        <w:t xml:space="preserve"> </w:t>
      </w:r>
      <w:r>
        <w:rPr>
          <w:spacing w:val="-10"/>
        </w:rPr>
        <w:t>.</w:t>
      </w:r>
    </w:p>
    <w:p w:rsidR="008D318D" w:rsidRDefault="00304807">
      <w:pPr>
        <w:pStyle w:val="a3"/>
        <w:tabs>
          <w:tab w:val="left" w:pos="3528"/>
          <w:tab w:val="left" w:pos="7532"/>
        </w:tabs>
        <w:ind w:left="1226" w:right="1473"/>
      </w:pPr>
      <w:r>
        <w:t>1. 628 В,314</w:t>
      </w:r>
      <w:r>
        <w:rPr>
          <w:spacing w:val="40"/>
        </w:rPr>
        <w:t xml:space="preserve"> </w:t>
      </w:r>
      <w:r>
        <w:t>рад/c</w:t>
      </w:r>
      <w:r>
        <w:tab/>
        <w:t>2. 24 В,628 рад/c</w:t>
      </w:r>
      <w:r>
        <w:rPr>
          <w:spacing w:val="80"/>
        </w:rPr>
        <w:t xml:space="preserve"> </w:t>
      </w:r>
      <w:r>
        <w:t>3.12 В ,628 рад/c</w:t>
      </w:r>
      <w:r>
        <w:tab/>
        <w:t>4.314</w:t>
      </w:r>
      <w:r>
        <w:rPr>
          <w:spacing w:val="-8"/>
        </w:rPr>
        <w:t xml:space="preserve"> </w:t>
      </w:r>
      <w:r>
        <w:t>В,</w:t>
      </w:r>
      <w:r>
        <w:rPr>
          <w:spacing w:val="-8"/>
        </w:rPr>
        <w:t xml:space="preserve"> </w:t>
      </w:r>
      <w:r>
        <w:t>24</w:t>
      </w:r>
      <w:r>
        <w:rPr>
          <w:spacing w:val="40"/>
        </w:rPr>
        <w:t xml:space="preserve"> </w:t>
      </w:r>
      <w:r>
        <w:t>рад/c Вес задания : 4 балла</w:t>
      </w:r>
    </w:p>
    <w:p w:rsidR="008D318D" w:rsidRDefault="008D318D">
      <w:pPr>
        <w:pStyle w:val="a3"/>
      </w:pPr>
    </w:p>
    <w:p w:rsidR="008D318D" w:rsidRDefault="00304807">
      <w:pPr>
        <w:pStyle w:val="a3"/>
        <w:tabs>
          <w:tab w:val="left" w:pos="1225"/>
        </w:tabs>
        <w:ind w:left="686"/>
      </w:pPr>
      <w:r>
        <w:rPr>
          <w:spacing w:val="-10"/>
        </w:rPr>
        <w:t>.</w:t>
      </w:r>
      <w:r>
        <w:tab/>
        <w:t>1.5.7.Омметр–</w:t>
      </w:r>
      <w:r>
        <w:rPr>
          <w:spacing w:val="-5"/>
        </w:rPr>
        <w:t xml:space="preserve"> </w:t>
      </w:r>
      <w:r>
        <w:t>это прибор,</w:t>
      </w:r>
      <w:r>
        <w:rPr>
          <w:spacing w:val="-3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служит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измерения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цепи:</w:t>
      </w:r>
    </w:p>
    <w:p w:rsidR="008D318D" w:rsidRDefault="00304807">
      <w:pPr>
        <w:pStyle w:val="a3"/>
        <w:ind w:left="1166"/>
      </w:pPr>
      <w:r>
        <w:t>1.</w:t>
      </w:r>
      <w:r>
        <w:rPr>
          <w:spacing w:val="-2"/>
        </w:rPr>
        <w:t xml:space="preserve"> Сопротивления</w:t>
      </w:r>
    </w:p>
    <w:p w:rsidR="008D318D" w:rsidRDefault="00304807">
      <w:pPr>
        <w:pStyle w:val="a3"/>
        <w:ind w:left="1166"/>
      </w:pPr>
      <w:r>
        <w:t>2</w:t>
      </w:r>
      <w:r>
        <w:rPr>
          <w:spacing w:val="-2"/>
        </w:rPr>
        <w:t xml:space="preserve"> </w:t>
      </w:r>
      <w:r>
        <w:t xml:space="preserve">.Силы </w:t>
      </w:r>
      <w:r>
        <w:rPr>
          <w:spacing w:val="-4"/>
        </w:rPr>
        <w:t>тока</w:t>
      </w:r>
    </w:p>
    <w:p w:rsidR="008D318D" w:rsidRDefault="00304807">
      <w:pPr>
        <w:pStyle w:val="a3"/>
        <w:ind w:left="1166"/>
      </w:pPr>
      <w:r>
        <w:t>3</w:t>
      </w:r>
      <w:r>
        <w:rPr>
          <w:spacing w:val="60"/>
        </w:rPr>
        <w:t xml:space="preserve"> </w:t>
      </w:r>
      <w:r>
        <w:rPr>
          <w:spacing w:val="-2"/>
        </w:rPr>
        <w:t>Напряжения</w:t>
      </w:r>
    </w:p>
    <w:p w:rsidR="008D318D" w:rsidRDefault="00304807">
      <w:pPr>
        <w:pStyle w:val="a3"/>
        <w:ind w:left="1166"/>
      </w:pPr>
      <w:r>
        <w:t xml:space="preserve">4 </w:t>
      </w:r>
      <w:r>
        <w:rPr>
          <w:spacing w:val="-2"/>
        </w:rPr>
        <w:t>.Мощности</w:t>
      </w:r>
    </w:p>
    <w:p w:rsidR="008D318D" w:rsidRDefault="00304807">
      <w:pPr>
        <w:pStyle w:val="a3"/>
        <w:spacing w:before="1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1 </w:t>
      </w:r>
      <w:r>
        <w:rPr>
          <w:spacing w:val="-4"/>
        </w:rPr>
        <w:t>балл.</w:t>
      </w:r>
    </w:p>
    <w:p w:rsidR="008D318D" w:rsidRDefault="00304807">
      <w:pPr>
        <w:pStyle w:val="a3"/>
        <w:spacing w:before="276"/>
        <w:ind w:left="1226"/>
      </w:pPr>
      <w:r>
        <w:t>1.5.8.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взаимодействии</w:t>
      </w:r>
      <w:r>
        <w:rPr>
          <w:spacing w:val="-4"/>
        </w:rPr>
        <w:t xml:space="preserve"> </w:t>
      </w:r>
      <w:r>
        <w:t>каких</w:t>
      </w:r>
      <w:r>
        <w:rPr>
          <w:spacing w:val="-4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основан</w:t>
      </w:r>
      <w:r>
        <w:rPr>
          <w:spacing w:val="-4"/>
        </w:rPr>
        <w:t xml:space="preserve"> </w:t>
      </w:r>
      <w:r>
        <w:t>принцип</w:t>
      </w:r>
      <w:r>
        <w:rPr>
          <w:spacing w:val="-4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приборов магнитоэлектрической системы ?</w:t>
      </w:r>
    </w:p>
    <w:p w:rsidR="008D318D" w:rsidRDefault="00304807">
      <w:pPr>
        <w:pStyle w:val="a4"/>
        <w:numPr>
          <w:ilvl w:val="0"/>
          <w:numId w:val="70"/>
        </w:numPr>
        <w:tabs>
          <w:tab w:val="left" w:pos="1466"/>
        </w:tabs>
        <w:rPr>
          <w:sz w:val="24"/>
        </w:rPr>
      </w:pPr>
      <w:r>
        <w:rPr>
          <w:sz w:val="24"/>
        </w:rPr>
        <w:t>Постоянного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рамки,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измеряемый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ток.</w:t>
      </w:r>
    </w:p>
    <w:p w:rsidR="008D318D" w:rsidRDefault="00304807">
      <w:pPr>
        <w:pStyle w:val="a4"/>
        <w:numPr>
          <w:ilvl w:val="0"/>
          <w:numId w:val="70"/>
        </w:numPr>
        <w:tabs>
          <w:tab w:val="left" w:pos="1466"/>
        </w:tabs>
        <w:rPr>
          <w:sz w:val="24"/>
        </w:rPr>
      </w:pPr>
      <w:r>
        <w:rPr>
          <w:sz w:val="24"/>
        </w:rPr>
        <w:t>Магнитного</w:t>
      </w:r>
      <w:r>
        <w:rPr>
          <w:spacing w:val="-8"/>
          <w:sz w:val="24"/>
        </w:rPr>
        <w:t xml:space="preserve"> </w:t>
      </w:r>
      <w:r>
        <w:rPr>
          <w:sz w:val="24"/>
        </w:rPr>
        <w:t>поля</w:t>
      </w:r>
      <w:r>
        <w:rPr>
          <w:spacing w:val="-2"/>
          <w:sz w:val="24"/>
        </w:rPr>
        <w:t xml:space="preserve"> </w:t>
      </w:r>
      <w:r>
        <w:rPr>
          <w:sz w:val="24"/>
        </w:rPr>
        <w:t>катушки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ферромагнитного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сердечника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.</w:t>
      </w:r>
    </w:p>
    <w:p w:rsidR="008D318D" w:rsidRDefault="00304807">
      <w:pPr>
        <w:pStyle w:val="a4"/>
        <w:numPr>
          <w:ilvl w:val="0"/>
          <w:numId w:val="70"/>
        </w:numPr>
        <w:tabs>
          <w:tab w:val="left" w:pos="1466"/>
        </w:tabs>
        <w:rPr>
          <w:sz w:val="24"/>
        </w:rPr>
      </w:pPr>
      <w:r>
        <w:rPr>
          <w:sz w:val="24"/>
        </w:rPr>
        <w:t>Проводников,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ток.</w:t>
      </w:r>
    </w:p>
    <w:p w:rsidR="008D318D" w:rsidRDefault="008D318D">
      <w:pPr>
        <w:pStyle w:val="a4"/>
        <w:rPr>
          <w:sz w:val="24"/>
        </w:rPr>
        <w:sectPr w:rsidR="008D318D">
          <w:type w:val="continuous"/>
          <w:pgSz w:w="11910" w:h="16840"/>
          <w:pgMar w:top="1080" w:right="141" w:bottom="280" w:left="992" w:header="0" w:footer="762" w:gutter="0"/>
          <w:cols w:space="720"/>
        </w:sectPr>
      </w:pPr>
    </w:p>
    <w:p w:rsidR="008D318D" w:rsidRDefault="00304807">
      <w:pPr>
        <w:pStyle w:val="a3"/>
        <w:spacing w:before="64"/>
        <w:ind w:left="1226"/>
      </w:pPr>
      <w:r>
        <w:lastRenderedPageBreak/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8D318D">
      <w:pPr>
        <w:pStyle w:val="a3"/>
        <w:spacing w:before="1"/>
      </w:pPr>
    </w:p>
    <w:p w:rsidR="008D318D" w:rsidRDefault="00304807">
      <w:pPr>
        <w:pStyle w:val="a3"/>
        <w:ind w:left="1226" w:right="808"/>
      </w:pPr>
      <w:r>
        <w:t>1.6.3.</w:t>
      </w:r>
      <w:r>
        <w:rPr>
          <w:spacing w:val="-3"/>
        </w:rPr>
        <w:t xml:space="preserve"> </w:t>
      </w:r>
      <w:r>
        <w:t>Трехфазный</w:t>
      </w:r>
      <w:r>
        <w:rPr>
          <w:spacing w:val="-3"/>
        </w:rPr>
        <w:t xml:space="preserve"> </w:t>
      </w:r>
      <w:r>
        <w:t>двигатель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напряжением</w:t>
      </w:r>
      <w:r>
        <w:rPr>
          <w:spacing w:val="-4"/>
        </w:rPr>
        <w:t xml:space="preserve"> </w:t>
      </w:r>
      <w:r>
        <w:t>127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включают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трехфазную</w:t>
      </w:r>
      <w:r>
        <w:rPr>
          <w:spacing w:val="-3"/>
        </w:rPr>
        <w:t xml:space="preserve"> </w:t>
      </w:r>
      <w:r>
        <w:t>сеть</w:t>
      </w:r>
      <w:r>
        <w:rPr>
          <w:spacing w:val="-2"/>
        </w:rPr>
        <w:t xml:space="preserve"> </w:t>
      </w:r>
      <w:r>
        <w:t>с линейным напряжением 380 В. Как следует соединить обмотки двигателя?</w:t>
      </w:r>
    </w:p>
    <w:p w:rsidR="008D318D" w:rsidRDefault="00304807">
      <w:pPr>
        <w:pStyle w:val="a4"/>
        <w:numPr>
          <w:ilvl w:val="0"/>
          <w:numId w:val="71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Звездой</w:t>
      </w:r>
    </w:p>
    <w:p w:rsidR="008D318D" w:rsidRDefault="00304807">
      <w:pPr>
        <w:pStyle w:val="a4"/>
        <w:numPr>
          <w:ilvl w:val="0"/>
          <w:numId w:val="71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Треугольником</w:t>
      </w:r>
    </w:p>
    <w:p w:rsidR="008D318D" w:rsidRDefault="00304807">
      <w:pPr>
        <w:pStyle w:val="a4"/>
        <w:numPr>
          <w:ilvl w:val="0"/>
          <w:numId w:val="71"/>
        </w:numPr>
        <w:tabs>
          <w:tab w:val="left" w:pos="1466"/>
        </w:tabs>
        <w:ind w:left="1226" w:right="5442" w:firstLine="0"/>
        <w:rPr>
          <w:sz w:val="24"/>
        </w:rPr>
      </w:pPr>
      <w:r>
        <w:rPr>
          <w:sz w:val="24"/>
        </w:rPr>
        <w:t>Двигатель</w:t>
      </w:r>
      <w:r>
        <w:rPr>
          <w:spacing w:val="-7"/>
          <w:sz w:val="24"/>
        </w:rPr>
        <w:t xml:space="preserve"> </w:t>
      </w:r>
      <w:r>
        <w:rPr>
          <w:sz w:val="24"/>
        </w:rPr>
        <w:t>нельзя</w:t>
      </w:r>
      <w:r>
        <w:rPr>
          <w:spacing w:val="-7"/>
          <w:sz w:val="24"/>
        </w:rPr>
        <w:t xml:space="preserve"> </w:t>
      </w:r>
      <w:r>
        <w:rPr>
          <w:sz w:val="24"/>
        </w:rPr>
        <w:t>включать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эту</w:t>
      </w:r>
      <w:r>
        <w:rPr>
          <w:spacing w:val="-5"/>
          <w:sz w:val="24"/>
        </w:rPr>
        <w:t xml:space="preserve"> </w:t>
      </w:r>
      <w:r>
        <w:rPr>
          <w:sz w:val="24"/>
        </w:rPr>
        <w:t>сеть Вес задания :2 балла</w:t>
      </w:r>
    </w:p>
    <w:p w:rsidR="008D318D" w:rsidRDefault="008D318D">
      <w:pPr>
        <w:pStyle w:val="a3"/>
      </w:pPr>
    </w:p>
    <w:p w:rsidR="008D318D" w:rsidRDefault="00304807">
      <w:pPr>
        <w:pStyle w:val="a3"/>
        <w:ind w:left="1226"/>
      </w:pPr>
      <w:r>
        <w:t>1.7.3..</w:t>
      </w:r>
      <w:r>
        <w:rPr>
          <w:spacing w:val="-5"/>
        </w:rPr>
        <w:t xml:space="preserve"> </w:t>
      </w:r>
      <w:r>
        <w:t>Какой</w:t>
      </w:r>
      <w:r>
        <w:rPr>
          <w:spacing w:val="-3"/>
        </w:rPr>
        <w:t xml:space="preserve"> </w:t>
      </w:r>
      <w:r>
        <w:t>закон</w:t>
      </w:r>
      <w:r>
        <w:rPr>
          <w:spacing w:val="-3"/>
        </w:rPr>
        <w:t xml:space="preserve"> </w:t>
      </w:r>
      <w:r>
        <w:t>лежит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принципа</w:t>
      </w:r>
      <w:r>
        <w:rPr>
          <w:spacing w:val="-4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трансформатора</w:t>
      </w:r>
      <w:r>
        <w:rPr>
          <w:spacing w:val="-2"/>
        </w:rPr>
        <w:t xml:space="preserve"> </w:t>
      </w:r>
      <w:r>
        <w:rPr>
          <w:spacing w:val="-10"/>
        </w:rPr>
        <w:t>?</w:t>
      </w:r>
    </w:p>
    <w:p w:rsidR="008D318D" w:rsidRDefault="00304807">
      <w:pPr>
        <w:pStyle w:val="a4"/>
        <w:numPr>
          <w:ilvl w:val="0"/>
          <w:numId w:val="72"/>
        </w:numPr>
        <w:tabs>
          <w:tab w:val="left" w:pos="1466"/>
        </w:tabs>
        <w:rPr>
          <w:sz w:val="24"/>
        </w:rPr>
      </w:pPr>
      <w:r>
        <w:rPr>
          <w:sz w:val="24"/>
        </w:rPr>
        <w:t>Закон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Ампера</w:t>
      </w:r>
    </w:p>
    <w:p w:rsidR="008D318D" w:rsidRDefault="00304807">
      <w:pPr>
        <w:pStyle w:val="a4"/>
        <w:numPr>
          <w:ilvl w:val="0"/>
          <w:numId w:val="72"/>
        </w:numPr>
        <w:tabs>
          <w:tab w:val="left" w:pos="1406"/>
        </w:tabs>
        <w:ind w:left="1406" w:hanging="180"/>
        <w:rPr>
          <w:sz w:val="24"/>
        </w:rPr>
      </w:pPr>
      <w:r>
        <w:rPr>
          <w:sz w:val="24"/>
        </w:rPr>
        <w:t>Закон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электромагнитной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индукции</w:t>
      </w:r>
    </w:p>
    <w:p w:rsidR="008D318D" w:rsidRDefault="00304807">
      <w:pPr>
        <w:pStyle w:val="a4"/>
        <w:numPr>
          <w:ilvl w:val="0"/>
          <w:numId w:val="72"/>
        </w:numPr>
        <w:tabs>
          <w:tab w:val="left" w:pos="1466"/>
        </w:tabs>
        <w:ind w:left="1226" w:right="7478" w:firstLine="0"/>
        <w:rPr>
          <w:sz w:val="24"/>
        </w:rPr>
      </w:pPr>
      <w:r>
        <w:rPr>
          <w:sz w:val="24"/>
        </w:rPr>
        <w:t>Принцип Ленца Вес</w:t>
      </w:r>
      <w:r>
        <w:rPr>
          <w:spacing w:val="-9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8"/>
          <w:sz w:val="24"/>
        </w:rPr>
        <w:t xml:space="preserve"> </w:t>
      </w:r>
      <w:r>
        <w:rPr>
          <w:sz w:val="24"/>
        </w:rPr>
        <w:t>:</w:t>
      </w:r>
      <w:r>
        <w:rPr>
          <w:spacing w:val="-8"/>
          <w:sz w:val="24"/>
        </w:rPr>
        <w:t xml:space="preserve"> </w:t>
      </w:r>
      <w:r>
        <w:rPr>
          <w:sz w:val="24"/>
        </w:rPr>
        <w:t>1</w:t>
      </w:r>
      <w:r>
        <w:rPr>
          <w:spacing w:val="-8"/>
          <w:sz w:val="24"/>
        </w:rPr>
        <w:t xml:space="preserve"> </w:t>
      </w:r>
      <w:r>
        <w:rPr>
          <w:sz w:val="24"/>
        </w:rPr>
        <w:t>балл</w:t>
      </w:r>
    </w:p>
    <w:p w:rsidR="008D318D" w:rsidRDefault="00304807">
      <w:pPr>
        <w:pStyle w:val="a4"/>
        <w:numPr>
          <w:ilvl w:val="2"/>
          <w:numId w:val="52"/>
        </w:numPr>
        <w:tabs>
          <w:tab w:val="left" w:pos="1826"/>
        </w:tabs>
        <w:spacing w:before="1"/>
        <w:ind w:left="1226" w:right="1319" w:firstLine="0"/>
        <w:rPr>
          <w:sz w:val="24"/>
        </w:rPr>
      </w:pPr>
      <w:r>
        <w:rPr>
          <w:sz w:val="24"/>
        </w:rPr>
        <w:t>Почему</w:t>
      </w:r>
      <w:r>
        <w:rPr>
          <w:spacing w:val="-5"/>
          <w:sz w:val="24"/>
        </w:rPr>
        <w:t xml:space="preserve"> </w:t>
      </w:r>
      <w:r>
        <w:rPr>
          <w:sz w:val="24"/>
        </w:rPr>
        <w:t>магнитопроводы</w:t>
      </w:r>
      <w:r>
        <w:rPr>
          <w:spacing w:val="-6"/>
          <w:sz w:val="24"/>
        </w:rPr>
        <w:t xml:space="preserve"> </w:t>
      </w:r>
      <w:r>
        <w:rPr>
          <w:sz w:val="24"/>
        </w:rPr>
        <w:t>высокочастотных</w:t>
      </w:r>
      <w:r>
        <w:rPr>
          <w:spacing w:val="-7"/>
          <w:sz w:val="24"/>
        </w:rPr>
        <w:t xml:space="preserve"> </w:t>
      </w:r>
      <w:r>
        <w:rPr>
          <w:sz w:val="24"/>
        </w:rPr>
        <w:t>трансформаторов</w:t>
      </w:r>
      <w:r>
        <w:rPr>
          <w:spacing w:val="-7"/>
          <w:sz w:val="24"/>
        </w:rPr>
        <w:t xml:space="preserve"> </w:t>
      </w:r>
      <w:r>
        <w:rPr>
          <w:sz w:val="24"/>
        </w:rPr>
        <w:t>прессуют</w:t>
      </w:r>
      <w:r>
        <w:rPr>
          <w:spacing w:val="-6"/>
          <w:sz w:val="24"/>
        </w:rPr>
        <w:t xml:space="preserve"> </w:t>
      </w:r>
      <w:r>
        <w:rPr>
          <w:sz w:val="24"/>
        </w:rPr>
        <w:t>из ферромагнитного порошка?</w:t>
      </w:r>
    </w:p>
    <w:p w:rsidR="008D318D" w:rsidRDefault="00304807">
      <w:pPr>
        <w:pStyle w:val="a4"/>
        <w:numPr>
          <w:ilvl w:val="0"/>
          <w:numId w:val="73"/>
        </w:numPr>
        <w:tabs>
          <w:tab w:val="left" w:pos="1466"/>
        </w:tabs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упрощения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изготовления</w:t>
      </w:r>
    </w:p>
    <w:p w:rsidR="008D318D" w:rsidRDefault="00304807">
      <w:pPr>
        <w:pStyle w:val="a4"/>
        <w:numPr>
          <w:ilvl w:val="0"/>
          <w:numId w:val="73"/>
        </w:numPr>
        <w:tabs>
          <w:tab w:val="left" w:pos="1466"/>
        </w:tabs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увеличения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проницаемости</w:t>
      </w:r>
    </w:p>
    <w:p w:rsidR="008D318D" w:rsidRDefault="00304807">
      <w:pPr>
        <w:pStyle w:val="a4"/>
        <w:numPr>
          <w:ilvl w:val="0"/>
          <w:numId w:val="73"/>
        </w:numPr>
        <w:tabs>
          <w:tab w:val="left" w:pos="1466"/>
        </w:tabs>
        <w:ind w:left="1226" w:right="5791" w:firstLine="0"/>
        <w:rPr>
          <w:sz w:val="24"/>
        </w:rPr>
      </w:pP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z w:val="24"/>
        </w:rPr>
        <w:t>уменьшения</w:t>
      </w:r>
      <w:r>
        <w:rPr>
          <w:spacing w:val="-11"/>
          <w:sz w:val="24"/>
        </w:rPr>
        <w:t xml:space="preserve"> </w:t>
      </w:r>
      <w:r>
        <w:rPr>
          <w:sz w:val="24"/>
        </w:rPr>
        <w:t>тепловых</w:t>
      </w:r>
      <w:r>
        <w:rPr>
          <w:spacing w:val="-11"/>
          <w:sz w:val="24"/>
        </w:rPr>
        <w:t xml:space="preserve"> </w:t>
      </w:r>
      <w:r>
        <w:rPr>
          <w:sz w:val="24"/>
        </w:rPr>
        <w:t>потерь Вес задания : 1балл</w:t>
      </w:r>
    </w:p>
    <w:p w:rsidR="008D318D" w:rsidRDefault="00304807">
      <w:pPr>
        <w:pStyle w:val="a3"/>
        <w:ind w:left="1226"/>
      </w:pPr>
      <w:r>
        <w:t>1.9.3.Каково</w:t>
      </w:r>
      <w:r>
        <w:rPr>
          <w:spacing w:val="-4"/>
        </w:rPr>
        <w:t xml:space="preserve"> </w:t>
      </w:r>
      <w:r>
        <w:t>основное</w:t>
      </w:r>
      <w:r>
        <w:rPr>
          <w:spacing w:val="-4"/>
        </w:rPr>
        <w:t xml:space="preserve"> </w:t>
      </w:r>
      <w:r>
        <w:t>назначение</w:t>
      </w:r>
      <w:r>
        <w:rPr>
          <w:spacing w:val="-3"/>
        </w:rPr>
        <w:t xml:space="preserve"> </w:t>
      </w:r>
      <w:r>
        <w:rPr>
          <w:spacing w:val="-2"/>
        </w:rPr>
        <w:t>коллектора?</w:t>
      </w:r>
    </w:p>
    <w:p w:rsidR="008D318D" w:rsidRDefault="00304807">
      <w:pPr>
        <w:pStyle w:val="a4"/>
        <w:numPr>
          <w:ilvl w:val="0"/>
          <w:numId w:val="74"/>
        </w:numPr>
        <w:tabs>
          <w:tab w:val="left" w:pos="1466"/>
        </w:tabs>
        <w:rPr>
          <w:sz w:val="24"/>
        </w:rPr>
      </w:pPr>
      <w:r>
        <w:rPr>
          <w:sz w:val="24"/>
        </w:rPr>
        <w:t>Крепление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обмотки</w:t>
      </w:r>
      <w:r>
        <w:rPr>
          <w:spacing w:val="-2"/>
          <w:sz w:val="24"/>
        </w:rPr>
        <w:t xml:space="preserve"> якоря;</w:t>
      </w:r>
    </w:p>
    <w:p w:rsidR="008D318D" w:rsidRDefault="00304807">
      <w:pPr>
        <w:pStyle w:val="a4"/>
        <w:numPr>
          <w:ilvl w:val="0"/>
          <w:numId w:val="74"/>
        </w:numPr>
        <w:tabs>
          <w:tab w:val="left" w:pos="1466"/>
        </w:tabs>
        <w:ind w:left="1226" w:right="1532" w:firstLine="0"/>
        <w:rPr>
          <w:sz w:val="24"/>
        </w:rPr>
      </w:pPr>
      <w:r>
        <w:rPr>
          <w:sz w:val="24"/>
        </w:rPr>
        <w:t>Электрическое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соединение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вращающейся</w:t>
      </w:r>
      <w:r>
        <w:rPr>
          <w:spacing w:val="-4"/>
          <w:sz w:val="24"/>
        </w:rPr>
        <w:t xml:space="preserve"> </w:t>
      </w:r>
      <w:r>
        <w:rPr>
          <w:sz w:val="24"/>
        </w:rPr>
        <w:t>обмотки</w:t>
      </w:r>
      <w:r>
        <w:rPr>
          <w:spacing w:val="40"/>
          <w:sz w:val="24"/>
        </w:rPr>
        <w:t xml:space="preserve"> </w:t>
      </w:r>
      <w:r>
        <w:rPr>
          <w:sz w:val="24"/>
        </w:rPr>
        <w:t>якоря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неподвижными клеммами машины</w:t>
      </w:r>
    </w:p>
    <w:p w:rsidR="008D318D" w:rsidRDefault="00304807">
      <w:pPr>
        <w:pStyle w:val="a4"/>
        <w:numPr>
          <w:ilvl w:val="0"/>
          <w:numId w:val="74"/>
        </w:numPr>
        <w:tabs>
          <w:tab w:val="left" w:pos="1466"/>
        </w:tabs>
        <w:ind w:left="1226" w:right="4025" w:firstLine="0"/>
        <w:rPr>
          <w:sz w:val="24"/>
        </w:rPr>
      </w:pPr>
      <w:r>
        <w:rPr>
          <w:sz w:val="24"/>
        </w:rPr>
        <w:t>Выпрямление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переменного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тока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секциях</w:t>
      </w:r>
      <w:r>
        <w:rPr>
          <w:spacing w:val="-7"/>
          <w:sz w:val="24"/>
        </w:rPr>
        <w:t xml:space="preserve"> </w:t>
      </w:r>
      <w:r>
        <w:rPr>
          <w:sz w:val="24"/>
        </w:rPr>
        <w:t>обмотки Вес задания : 1балл</w:t>
      </w:r>
    </w:p>
    <w:p w:rsidR="008D318D" w:rsidRDefault="008D318D">
      <w:pPr>
        <w:pStyle w:val="a3"/>
      </w:pPr>
    </w:p>
    <w:p w:rsidR="008D318D" w:rsidRDefault="00304807">
      <w:pPr>
        <w:pStyle w:val="a3"/>
        <w:ind w:left="1226"/>
      </w:pPr>
      <w:r>
        <w:t>1.10.3</w:t>
      </w:r>
      <w:r>
        <w:rPr>
          <w:spacing w:val="-4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повышения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корпус</w:t>
      </w:r>
      <w:r>
        <w:rPr>
          <w:spacing w:val="-5"/>
        </w:rPr>
        <w:t xml:space="preserve"> </w:t>
      </w:r>
      <w:r>
        <w:t>двигателя</w:t>
      </w:r>
      <w:r>
        <w:rPr>
          <w:spacing w:val="-4"/>
        </w:rPr>
        <w:t xml:space="preserve"> </w:t>
      </w:r>
      <w:r>
        <w:t>,</w:t>
      </w:r>
      <w:r>
        <w:rPr>
          <w:spacing w:val="-4"/>
        </w:rPr>
        <w:t xml:space="preserve"> </w:t>
      </w:r>
      <w:r>
        <w:t>соединенный</w:t>
      </w:r>
      <w:r>
        <w:rPr>
          <w:spacing w:val="-4"/>
        </w:rPr>
        <w:t xml:space="preserve"> </w:t>
      </w:r>
      <w:r>
        <w:t>с заземленной ней</w:t>
      </w:r>
      <w:r>
        <w:t>тралью, заземлить с помощью специального заземлителя ?</w:t>
      </w:r>
    </w:p>
    <w:p w:rsidR="008D318D" w:rsidRDefault="00304807">
      <w:pPr>
        <w:pStyle w:val="a4"/>
        <w:numPr>
          <w:ilvl w:val="0"/>
          <w:numId w:val="75"/>
        </w:numPr>
        <w:tabs>
          <w:tab w:val="left" w:pos="1466"/>
        </w:tabs>
        <w:spacing w:before="1"/>
        <w:rPr>
          <w:sz w:val="24"/>
        </w:rPr>
      </w:pPr>
      <w:r>
        <w:rPr>
          <w:spacing w:val="-2"/>
          <w:sz w:val="24"/>
        </w:rPr>
        <w:t>Можно</w:t>
      </w:r>
    </w:p>
    <w:p w:rsidR="008D318D" w:rsidRDefault="00304807">
      <w:pPr>
        <w:pStyle w:val="a4"/>
        <w:numPr>
          <w:ilvl w:val="0"/>
          <w:numId w:val="75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нельзя</w:t>
      </w:r>
    </w:p>
    <w:p w:rsidR="008D318D" w:rsidRDefault="00304807">
      <w:pPr>
        <w:pStyle w:val="a4"/>
        <w:numPr>
          <w:ilvl w:val="0"/>
          <w:numId w:val="75"/>
        </w:numPr>
        <w:tabs>
          <w:tab w:val="left" w:pos="1466"/>
        </w:tabs>
        <w:ind w:left="1226" w:right="6287" w:firstLine="0"/>
        <w:rPr>
          <w:sz w:val="24"/>
        </w:rPr>
      </w:pPr>
      <w:r>
        <w:rPr>
          <w:sz w:val="24"/>
        </w:rPr>
        <w:t>Можно.</w:t>
      </w:r>
      <w:r>
        <w:rPr>
          <w:spacing w:val="-11"/>
          <w:sz w:val="24"/>
        </w:rPr>
        <w:t xml:space="preserve"> </w:t>
      </w:r>
      <w:r>
        <w:rPr>
          <w:sz w:val="24"/>
        </w:rPr>
        <w:t>Но</w:t>
      </w:r>
      <w:r>
        <w:rPr>
          <w:spacing w:val="-11"/>
          <w:sz w:val="24"/>
        </w:rPr>
        <w:t xml:space="preserve"> </w:t>
      </w:r>
      <w:r>
        <w:rPr>
          <w:sz w:val="24"/>
        </w:rPr>
        <w:t>не</w:t>
      </w:r>
      <w:r>
        <w:rPr>
          <w:spacing w:val="-11"/>
          <w:sz w:val="24"/>
        </w:rPr>
        <w:t xml:space="preserve"> </w:t>
      </w:r>
      <w:r>
        <w:rPr>
          <w:sz w:val="24"/>
        </w:rPr>
        <w:t>целесообразно Вес задания : 1балл</w:t>
      </w:r>
    </w:p>
    <w:p w:rsidR="008D318D" w:rsidRDefault="00304807">
      <w:pPr>
        <w:pStyle w:val="a3"/>
        <w:spacing w:before="276"/>
        <w:ind w:left="1226"/>
      </w:pPr>
      <w:r>
        <w:t>1.11.3.</w:t>
      </w:r>
      <w:r>
        <w:rPr>
          <w:spacing w:val="-4"/>
        </w:rPr>
        <w:t xml:space="preserve"> </w:t>
      </w:r>
      <w:r>
        <w:t>Опасен</w:t>
      </w:r>
      <w:r>
        <w:rPr>
          <w:spacing w:val="-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электрический</w:t>
      </w:r>
      <w:r>
        <w:rPr>
          <w:spacing w:val="-1"/>
        </w:rPr>
        <w:t xml:space="preserve"> </w:t>
      </w:r>
      <w:r>
        <w:t>ток</w:t>
      </w:r>
      <w:r>
        <w:rPr>
          <w:spacing w:val="58"/>
        </w:rPr>
        <w:t xml:space="preserve"> </w:t>
      </w:r>
      <w:r>
        <w:t>равной</w:t>
      </w:r>
      <w:r>
        <w:rPr>
          <w:spacing w:val="57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rPr>
          <w:spacing w:val="-5"/>
        </w:rPr>
        <w:t>мА?</w:t>
      </w:r>
    </w:p>
    <w:p w:rsidR="008D318D" w:rsidRDefault="00304807">
      <w:pPr>
        <w:pStyle w:val="a4"/>
        <w:numPr>
          <w:ilvl w:val="0"/>
          <w:numId w:val="76"/>
        </w:numPr>
        <w:tabs>
          <w:tab w:val="left" w:pos="1466"/>
        </w:tabs>
        <w:rPr>
          <w:sz w:val="24"/>
        </w:rPr>
      </w:pPr>
      <w:r>
        <w:rPr>
          <w:sz w:val="24"/>
        </w:rPr>
        <w:t>Опасен,</w:t>
      </w:r>
      <w:r>
        <w:rPr>
          <w:spacing w:val="-1"/>
          <w:sz w:val="24"/>
        </w:rPr>
        <w:t xml:space="preserve"> </w:t>
      </w:r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смертельно</w:t>
      </w:r>
    </w:p>
    <w:p w:rsidR="008D318D" w:rsidRDefault="00304807">
      <w:pPr>
        <w:pStyle w:val="a4"/>
        <w:numPr>
          <w:ilvl w:val="0"/>
          <w:numId w:val="76"/>
        </w:numPr>
        <w:tabs>
          <w:tab w:val="left" w:pos="1466"/>
        </w:tabs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опасен</w:t>
      </w:r>
    </w:p>
    <w:p w:rsidR="008D318D" w:rsidRDefault="00304807">
      <w:pPr>
        <w:pStyle w:val="a4"/>
        <w:numPr>
          <w:ilvl w:val="0"/>
          <w:numId w:val="76"/>
        </w:numPr>
        <w:tabs>
          <w:tab w:val="left" w:pos="1466"/>
        </w:tabs>
        <w:ind w:left="1226" w:right="7320" w:firstLine="0"/>
        <w:rPr>
          <w:sz w:val="24"/>
        </w:rPr>
      </w:pPr>
      <w:r>
        <w:rPr>
          <w:sz w:val="24"/>
        </w:rPr>
        <w:t>Смертельно</w:t>
      </w:r>
      <w:r>
        <w:rPr>
          <w:spacing w:val="-15"/>
          <w:sz w:val="24"/>
        </w:rPr>
        <w:t xml:space="preserve"> </w:t>
      </w:r>
      <w:r>
        <w:rPr>
          <w:sz w:val="24"/>
        </w:rPr>
        <w:t>опасен Вес задания : 1 балл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59"/>
        </w:numPr>
        <w:tabs>
          <w:tab w:val="left" w:pos="1826"/>
        </w:tabs>
        <w:rPr>
          <w:sz w:val="24"/>
        </w:rPr>
      </w:pPr>
      <w:r>
        <w:rPr>
          <w:sz w:val="24"/>
        </w:rPr>
        <w:t>Полупроводниками</w:t>
      </w:r>
      <w:r>
        <w:rPr>
          <w:spacing w:val="-6"/>
          <w:sz w:val="24"/>
        </w:rPr>
        <w:t xml:space="preserve"> </w:t>
      </w:r>
      <w:r>
        <w:rPr>
          <w:sz w:val="24"/>
        </w:rPr>
        <w:t>р</w:t>
      </w:r>
      <w:r>
        <w:rPr>
          <w:spacing w:val="-5"/>
          <w:sz w:val="24"/>
        </w:rPr>
        <w:t xml:space="preserve"> </w:t>
      </w:r>
      <w:r>
        <w:rPr>
          <w:sz w:val="24"/>
        </w:rPr>
        <w:t>–типа</w:t>
      </w:r>
      <w:r>
        <w:rPr>
          <w:spacing w:val="-9"/>
          <w:sz w:val="24"/>
        </w:rPr>
        <w:t xml:space="preserve"> </w:t>
      </w:r>
      <w:r>
        <w:rPr>
          <w:sz w:val="24"/>
        </w:rPr>
        <w:t>называют</w:t>
      </w:r>
      <w:r>
        <w:rPr>
          <w:spacing w:val="-6"/>
          <w:sz w:val="24"/>
        </w:rPr>
        <w:t xml:space="preserve"> </w:t>
      </w:r>
      <w:r>
        <w:rPr>
          <w:sz w:val="24"/>
        </w:rPr>
        <w:t>полупроводники</w:t>
      </w:r>
      <w:r>
        <w:rPr>
          <w:spacing w:val="-7"/>
          <w:sz w:val="24"/>
        </w:rPr>
        <w:t xml:space="preserve"> </w:t>
      </w:r>
      <w:r>
        <w:rPr>
          <w:spacing w:val="-10"/>
          <w:sz w:val="24"/>
        </w:rPr>
        <w:t>:</w:t>
      </w:r>
    </w:p>
    <w:p w:rsidR="008D318D" w:rsidRDefault="00304807">
      <w:pPr>
        <w:pStyle w:val="a4"/>
        <w:numPr>
          <w:ilvl w:val="0"/>
          <w:numId w:val="77"/>
        </w:numPr>
        <w:tabs>
          <w:tab w:val="left" w:pos="1406"/>
        </w:tabs>
        <w:ind w:left="1406" w:hanging="180"/>
        <w:rPr>
          <w:sz w:val="24"/>
        </w:rPr>
      </w:pP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дырочной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проводимостью</w:t>
      </w:r>
    </w:p>
    <w:p w:rsidR="008D318D" w:rsidRDefault="00304807">
      <w:pPr>
        <w:pStyle w:val="a4"/>
        <w:numPr>
          <w:ilvl w:val="0"/>
          <w:numId w:val="77"/>
        </w:numPr>
        <w:tabs>
          <w:tab w:val="left" w:pos="1466"/>
        </w:tabs>
        <w:ind w:left="1466" w:hanging="240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электронною</w:t>
      </w:r>
      <w:r>
        <w:rPr>
          <w:spacing w:val="-2"/>
          <w:sz w:val="24"/>
        </w:rPr>
        <w:t xml:space="preserve"> проводимостью;</w:t>
      </w:r>
    </w:p>
    <w:p w:rsidR="008D318D" w:rsidRDefault="00304807">
      <w:pPr>
        <w:pStyle w:val="a4"/>
        <w:numPr>
          <w:ilvl w:val="0"/>
          <w:numId w:val="77"/>
        </w:numPr>
        <w:tabs>
          <w:tab w:val="left" w:pos="1466"/>
        </w:tabs>
        <w:ind w:left="1466" w:hanging="240"/>
        <w:rPr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примесью</w:t>
      </w:r>
      <w:r>
        <w:rPr>
          <w:spacing w:val="-2"/>
          <w:sz w:val="24"/>
        </w:rPr>
        <w:t xml:space="preserve"> мышьяка</w:t>
      </w:r>
    </w:p>
    <w:p w:rsidR="008D318D" w:rsidRDefault="00304807">
      <w:pPr>
        <w:pStyle w:val="a4"/>
        <w:numPr>
          <w:ilvl w:val="0"/>
          <w:numId w:val="77"/>
        </w:numPr>
        <w:tabs>
          <w:tab w:val="left" w:pos="1466"/>
        </w:tabs>
        <w:ind w:left="1226" w:right="7043" w:firstLine="0"/>
        <w:rPr>
          <w:sz w:val="24"/>
        </w:rPr>
      </w:pP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примесью</w:t>
      </w:r>
      <w:r>
        <w:rPr>
          <w:spacing w:val="-15"/>
          <w:sz w:val="24"/>
        </w:rPr>
        <w:t xml:space="preserve"> </w:t>
      </w:r>
      <w:r>
        <w:rPr>
          <w:sz w:val="24"/>
        </w:rPr>
        <w:t>германия Вес задания : 1 балл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59"/>
        </w:numPr>
        <w:tabs>
          <w:tab w:val="left" w:pos="1766"/>
        </w:tabs>
        <w:spacing w:before="1"/>
        <w:ind w:left="1766" w:hanging="540"/>
        <w:rPr>
          <w:sz w:val="24"/>
        </w:rPr>
      </w:pP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внести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кремний</w:t>
      </w:r>
      <w:r>
        <w:rPr>
          <w:spacing w:val="56"/>
          <w:sz w:val="24"/>
        </w:rPr>
        <w:t xml:space="preserve"> </w:t>
      </w:r>
      <w:r>
        <w:rPr>
          <w:sz w:val="24"/>
        </w:rPr>
        <w:t>трехвалетное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вещество,</w:t>
      </w:r>
      <w:r>
        <w:rPr>
          <w:spacing w:val="-2"/>
          <w:sz w:val="24"/>
        </w:rPr>
        <w:t xml:space="preserve"> </w:t>
      </w:r>
      <w:r>
        <w:rPr>
          <w:sz w:val="24"/>
        </w:rPr>
        <w:t>то</w:t>
      </w:r>
      <w:r>
        <w:rPr>
          <w:spacing w:val="-2"/>
          <w:sz w:val="24"/>
        </w:rPr>
        <w:t xml:space="preserve"> </w:t>
      </w:r>
      <w:r>
        <w:rPr>
          <w:sz w:val="24"/>
        </w:rPr>
        <w:t>он</w:t>
      </w:r>
      <w:r>
        <w:rPr>
          <w:spacing w:val="-1"/>
          <w:sz w:val="24"/>
        </w:rPr>
        <w:t xml:space="preserve"> </w:t>
      </w:r>
      <w:r>
        <w:rPr>
          <w:sz w:val="24"/>
        </w:rPr>
        <w:t>будет</w:t>
      </w:r>
      <w:r>
        <w:rPr>
          <w:spacing w:val="-2"/>
          <w:sz w:val="24"/>
        </w:rPr>
        <w:t xml:space="preserve"> </w:t>
      </w:r>
      <w:r>
        <w:rPr>
          <w:sz w:val="24"/>
        </w:rPr>
        <w:t>обладать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:</w:t>
      </w:r>
    </w:p>
    <w:p w:rsidR="008D318D" w:rsidRDefault="00304807">
      <w:pPr>
        <w:pStyle w:val="a4"/>
        <w:numPr>
          <w:ilvl w:val="0"/>
          <w:numId w:val="78"/>
        </w:numPr>
        <w:tabs>
          <w:tab w:val="left" w:pos="1466"/>
        </w:tabs>
        <w:rPr>
          <w:sz w:val="24"/>
        </w:rPr>
      </w:pPr>
      <w:r>
        <w:rPr>
          <w:sz w:val="24"/>
        </w:rPr>
        <w:t>Электронной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дырочной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проводимостью;</w:t>
      </w:r>
    </w:p>
    <w:p w:rsidR="008D318D" w:rsidRDefault="00304807">
      <w:pPr>
        <w:pStyle w:val="a4"/>
        <w:numPr>
          <w:ilvl w:val="0"/>
          <w:numId w:val="78"/>
        </w:numPr>
        <w:tabs>
          <w:tab w:val="left" w:pos="1466"/>
        </w:tabs>
        <w:rPr>
          <w:sz w:val="24"/>
        </w:rPr>
      </w:pPr>
      <w:r>
        <w:rPr>
          <w:sz w:val="24"/>
        </w:rPr>
        <w:t>Электронной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проводимостью;</w:t>
      </w:r>
    </w:p>
    <w:p w:rsidR="008D318D" w:rsidRDefault="00304807">
      <w:pPr>
        <w:pStyle w:val="a4"/>
        <w:numPr>
          <w:ilvl w:val="0"/>
          <w:numId w:val="78"/>
        </w:numPr>
        <w:tabs>
          <w:tab w:val="left" w:pos="1466"/>
        </w:tabs>
        <w:rPr>
          <w:sz w:val="24"/>
        </w:rPr>
      </w:pPr>
      <w:r>
        <w:rPr>
          <w:sz w:val="24"/>
        </w:rPr>
        <w:t>Дырочной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проводимостью;</w:t>
      </w:r>
    </w:p>
    <w:p w:rsidR="008D318D" w:rsidRDefault="008D318D">
      <w:pPr>
        <w:pStyle w:val="a4"/>
        <w:rPr>
          <w:sz w:val="24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pStyle w:val="a4"/>
        <w:numPr>
          <w:ilvl w:val="0"/>
          <w:numId w:val="78"/>
        </w:numPr>
        <w:tabs>
          <w:tab w:val="left" w:pos="1466"/>
        </w:tabs>
        <w:spacing w:before="64"/>
        <w:ind w:left="1226" w:right="5854" w:firstLine="0"/>
        <w:rPr>
          <w:sz w:val="24"/>
        </w:rPr>
      </w:pPr>
      <w:r>
        <w:rPr>
          <w:sz w:val="24"/>
        </w:rPr>
        <w:lastRenderedPageBreak/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10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-10"/>
          <w:sz w:val="24"/>
        </w:rPr>
        <w:t xml:space="preserve"> </w:t>
      </w:r>
      <w:r>
        <w:rPr>
          <w:sz w:val="24"/>
        </w:rPr>
        <w:t>данных. Вес задания : 1 балл</w:t>
      </w:r>
    </w:p>
    <w:p w:rsidR="008D318D" w:rsidRDefault="008D318D">
      <w:pPr>
        <w:pStyle w:val="a3"/>
        <w:spacing w:before="1"/>
      </w:pPr>
    </w:p>
    <w:p w:rsidR="008D318D" w:rsidRDefault="00304807">
      <w:pPr>
        <w:pStyle w:val="a4"/>
        <w:numPr>
          <w:ilvl w:val="2"/>
          <w:numId w:val="59"/>
        </w:numPr>
        <w:tabs>
          <w:tab w:val="left" w:pos="1826"/>
        </w:tabs>
        <w:rPr>
          <w:sz w:val="24"/>
        </w:rPr>
      </w:pPr>
      <w:r>
        <w:rPr>
          <w:sz w:val="24"/>
        </w:rPr>
        <w:t>Назначением</w:t>
      </w:r>
      <w:r>
        <w:rPr>
          <w:spacing w:val="-8"/>
          <w:sz w:val="24"/>
        </w:rPr>
        <w:t xml:space="preserve"> </w:t>
      </w:r>
      <w:r>
        <w:rPr>
          <w:sz w:val="24"/>
        </w:rPr>
        <w:t>кремниевых</w:t>
      </w:r>
      <w:r>
        <w:rPr>
          <w:spacing w:val="-6"/>
          <w:sz w:val="24"/>
        </w:rPr>
        <w:t xml:space="preserve"> </w:t>
      </w:r>
      <w:r>
        <w:rPr>
          <w:sz w:val="24"/>
        </w:rPr>
        <w:t>стабилитронов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является:</w:t>
      </w:r>
    </w:p>
    <w:p w:rsidR="008D318D" w:rsidRDefault="00304807">
      <w:pPr>
        <w:pStyle w:val="a4"/>
        <w:numPr>
          <w:ilvl w:val="0"/>
          <w:numId w:val="79"/>
        </w:numPr>
        <w:tabs>
          <w:tab w:val="left" w:pos="1466"/>
        </w:tabs>
        <w:rPr>
          <w:sz w:val="24"/>
        </w:rPr>
      </w:pPr>
      <w:r>
        <w:rPr>
          <w:sz w:val="24"/>
        </w:rPr>
        <w:t>Выпрямление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переменного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тока</w:t>
      </w:r>
      <w:r>
        <w:rPr>
          <w:spacing w:val="-4"/>
          <w:sz w:val="24"/>
        </w:rPr>
        <w:t xml:space="preserve"> </w:t>
      </w:r>
      <w:r>
        <w:rPr>
          <w:sz w:val="24"/>
        </w:rPr>
        <w:t>промышленной</w:t>
      </w:r>
      <w:r>
        <w:rPr>
          <w:spacing w:val="-2"/>
          <w:sz w:val="24"/>
        </w:rPr>
        <w:t xml:space="preserve"> частоты;</w:t>
      </w:r>
    </w:p>
    <w:p w:rsidR="008D318D" w:rsidRDefault="00304807">
      <w:pPr>
        <w:pStyle w:val="a4"/>
        <w:numPr>
          <w:ilvl w:val="0"/>
          <w:numId w:val="79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Детектирование;</w:t>
      </w:r>
    </w:p>
    <w:p w:rsidR="008D318D" w:rsidRDefault="00304807">
      <w:pPr>
        <w:pStyle w:val="a4"/>
        <w:numPr>
          <w:ilvl w:val="0"/>
          <w:numId w:val="79"/>
        </w:numPr>
        <w:tabs>
          <w:tab w:val="left" w:pos="1466"/>
        </w:tabs>
        <w:rPr>
          <w:sz w:val="24"/>
        </w:rPr>
      </w:pPr>
      <w:r>
        <w:rPr>
          <w:sz w:val="24"/>
        </w:rPr>
        <w:t>Генерирование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электромагнитных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колебаний;</w:t>
      </w:r>
    </w:p>
    <w:p w:rsidR="008D318D" w:rsidRDefault="00304807">
      <w:pPr>
        <w:pStyle w:val="a4"/>
        <w:numPr>
          <w:ilvl w:val="0"/>
          <w:numId w:val="79"/>
        </w:numPr>
        <w:tabs>
          <w:tab w:val="left" w:pos="1466"/>
        </w:tabs>
        <w:ind w:left="1226" w:right="5047" w:firstLine="0"/>
        <w:rPr>
          <w:sz w:val="24"/>
        </w:rPr>
      </w:pPr>
      <w:r>
        <w:rPr>
          <w:sz w:val="24"/>
        </w:rPr>
        <w:t>Стабилизация</w:t>
      </w:r>
      <w:r>
        <w:rPr>
          <w:spacing w:val="40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. Вес задания : 1 балл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61"/>
        </w:numPr>
        <w:tabs>
          <w:tab w:val="left" w:pos="1886"/>
        </w:tabs>
        <w:ind w:right="825" w:firstLine="0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нужно</w:t>
      </w:r>
      <w:r>
        <w:rPr>
          <w:spacing w:val="-7"/>
          <w:sz w:val="24"/>
        </w:rPr>
        <w:t xml:space="preserve"> </w:t>
      </w:r>
      <w:r>
        <w:rPr>
          <w:sz w:val="24"/>
        </w:rPr>
        <w:t>приклеить</w:t>
      </w:r>
      <w:r>
        <w:rPr>
          <w:spacing w:val="-4"/>
          <w:sz w:val="24"/>
        </w:rPr>
        <w:t xml:space="preserve"> </w:t>
      </w:r>
      <w:r>
        <w:rPr>
          <w:sz w:val="24"/>
        </w:rPr>
        <w:t>тензометрический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датчик</w:t>
      </w:r>
      <w:r>
        <w:rPr>
          <w:spacing w:val="-5"/>
          <w:sz w:val="24"/>
        </w:rPr>
        <w:t xml:space="preserve"> </w:t>
      </w:r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чтобы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продольную деформацию (удлинение , сжатие) цилиндрического стержня?</w:t>
      </w:r>
    </w:p>
    <w:p w:rsidR="008D318D" w:rsidRDefault="00304807">
      <w:pPr>
        <w:pStyle w:val="a4"/>
        <w:numPr>
          <w:ilvl w:val="0"/>
          <w:numId w:val="80"/>
        </w:numPr>
        <w:tabs>
          <w:tab w:val="left" w:pos="1466"/>
        </w:tabs>
        <w:rPr>
          <w:sz w:val="24"/>
        </w:rPr>
      </w:pPr>
      <w:r>
        <w:rPr>
          <w:sz w:val="24"/>
        </w:rPr>
        <w:t>Так,</w:t>
      </w:r>
      <w:r>
        <w:rPr>
          <w:spacing w:val="-5"/>
          <w:sz w:val="24"/>
        </w:rPr>
        <w:t xml:space="preserve"> </w:t>
      </w:r>
      <w:r>
        <w:rPr>
          <w:sz w:val="24"/>
        </w:rPr>
        <w:t>чтобы</w:t>
      </w:r>
      <w:r>
        <w:rPr>
          <w:spacing w:val="-3"/>
          <w:sz w:val="24"/>
        </w:rPr>
        <w:t xml:space="preserve"> </w:t>
      </w:r>
      <w:r>
        <w:rPr>
          <w:sz w:val="24"/>
        </w:rPr>
        <w:t>длинная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сторона</w:t>
      </w:r>
      <w:r>
        <w:rPr>
          <w:spacing w:val="-4"/>
          <w:sz w:val="24"/>
        </w:rPr>
        <w:t xml:space="preserve"> </w:t>
      </w:r>
      <w:r>
        <w:rPr>
          <w:sz w:val="24"/>
        </w:rPr>
        <w:t>была</w:t>
      </w:r>
      <w:r>
        <w:rPr>
          <w:spacing w:val="-3"/>
          <w:sz w:val="24"/>
        </w:rPr>
        <w:t xml:space="preserve"> </w:t>
      </w:r>
      <w:r>
        <w:rPr>
          <w:sz w:val="24"/>
        </w:rPr>
        <w:t>параллельна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образующей</w:t>
      </w:r>
      <w:r>
        <w:rPr>
          <w:spacing w:val="-2"/>
          <w:sz w:val="24"/>
        </w:rPr>
        <w:t xml:space="preserve"> цилиндра</w:t>
      </w:r>
    </w:p>
    <w:p w:rsidR="008D318D" w:rsidRDefault="00304807">
      <w:pPr>
        <w:pStyle w:val="a4"/>
        <w:numPr>
          <w:ilvl w:val="0"/>
          <w:numId w:val="80"/>
        </w:numPr>
        <w:tabs>
          <w:tab w:val="left" w:pos="1466"/>
        </w:tabs>
        <w:rPr>
          <w:sz w:val="24"/>
        </w:rPr>
      </w:pPr>
      <w:r>
        <w:rPr>
          <w:sz w:val="24"/>
        </w:rPr>
        <w:t>Длинной</w:t>
      </w:r>
      <w:r>
        <w:rPr>
          <w:spacing w:val="-9"/>
          <w:sz w:val="24"/>
        </w:rPr>
        <w:t xml:space="preserve"> </w:t>
      </w:r>
      <w:r>
        <w:rPr>
          <w:sz w:val="24"/>
        </w:rPr>
        <w:t>стороной</w:t>
      </w:r>
      <w:r>
        <w:rPr>
          <w:spacing w:val="-6"/>
          <w:sz w:val="24"/>
        </w:rPr>
        <w:t xml:space="preserve"> </w:t>
      </w:r>
      <w:r>
        <w:rPr>
          <w:sz w:val="24"/>
        </w:rPr>
        <w:t>перпендикулярно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образующей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цилиндра</w:t>
      </w:r>
    </w:p>
    <w:p w:rsidR="008D318D" w:rsidRDefault="00304807">
      <w:pPr>
        <w:pStyle w:val="a4"/>
        <w:numPr>
          <w:ilvl w:val="0"/>
          <w:numId w:val="80"/>
        </w:numPr>
        <w:tabs>
          <w:tab w:val="left" w:pos="1466"/>
        </w:tabs>
        <w:spacing w:before="1"/>
        <w:ind w:left="1226" w:right="3235" w:firstLine="0"/>
        <w:rPr>
          <w:sz w:val="24"/>
        </w:rPr>
      </w:pPr>
      <w:r>
        <w:rPr>
          <w:sz w:val="24"/>
        </w:rPr>
        <w:t>Длинной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стороной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углом</w:t>
      </w:r>
      <w:r>
        <w:rPr>
          <w:spacing w:val="-4"/>
          <w:sz w:val="24"/>
        </w:rPr>
        <w:t xml:space="preserve"> </w:t>
      </w:r>
      <w:r>
        <w:rPr>
          <w:sz w:val="24"/>
        </w:rPr>
        <w:t>45</w:t>
      </w:r>
      <w:r>
        <w:rPr>
          <w:spacing w:val="-4"/>
          <w:sz w:val="24"/>
        </w:rPr>
        <w:t xml:space="preserve"> </w:t>
      </w:r>
      <w:r>
        <w:rPr>
          <w:sz w:val="24"/>
        </w:rPr>
        <w:t>*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образующей</w:t>
      </w:r>
      <w:r>
        <w:rPr>
          <w:spacing w:val="-4"/>
          <w:sz w:val="24"/>
        </w:rPr>
        <w:t xml:space="preserve"> </w:t>
      </w:r>
      <w:r>
        <w:rPr>
          <w:sz w:val="24"/>
        </w:rPr>
        <w:t>цилиндра Вес задания : 2 балла</w:t>
      </w:r>
    </w:p>
    <w:p w:rsidR="008D318D" w:rsidRDefault="00304807">
      <w:pPr>
        <w:pStyle w:val="3"/>
        <w:ind w:right="0"/>
        <w:jc w:val="left"/>
      </w:pPr>
      <w:r>
        <w:t>Тестовые</w:t>
      </w:r>
      <w:r>
        <w:rPr>
          <w:spacing w:val="-5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установление</w:t>
      </w:r>
      <w:r>
        <w:rPr>
          <w:spacing w:val="-3"/>
        </w:rPr>
        <w:t xml:space="preserve"> </w:t>
      </w:r>
      <w:r>
        <w:rPr>
          <w:spacing w:val="-2"/>
        </w:rPr>
        <w:t>соответствия</w:t>
      </w:r>
    </w:p>
    <w:p w:rsidR="008D318D" w:rsidRDefault="00304807">
      <w:pPr>
        <w:pStyle w:val="a3"/>
        <w:ind w:left="686" w:right="710" w:firstLine="719"/>
      </w:pPr>
      <w:r>
        <w:t>1.2.15.Установите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названиями</w:t>
      </w:r>
      <w:r>
        <w:rPr>
          <w:spacing w:val="-4"/>
        </w:rPr>
        <w:t xml:space="preserve"> </w:t>
      </w:r>
      <w:r>
        <w:t>элементов</w:t>
      </w:r>
      <w:r>
        <w:rPr>
          <w:spacing w:val="-7"/>
        </w:rPr>
        <w:t xml:space="preserve"> </w:t>
      </w:r>
      <w:r>
        <w:t>электрической</w:t>
      </w:r>
      <w:r>
        <w:rPr>
          <w:spacing w:val="-4"/>
        </w:rPr>
        <w:t xml:space="preserve"> </w:t>
      </w:r>
      <w:r>
        <w:t>цепи</w:t>
      </w:r>
      <w:r>
        <w:rPr>
          <w:spacing w:val="-4"/>
        </w:rPr>
        <w:t xml:space="preserve"> </w:t>
      </w:r>
      <w:r>
        <w:t>и их условными обозначениями:</w:t>
      </w:r>
    </w:p>
    <w:p w:rsidR="008D318D" w:rsidRDefault="008D318D">
      <w:pPr>
        <w:pStyle w:val="a3"/>
        <w:spacing w:before="6"/>
        <w:rPr>
          <w:sz w:val="10"/>
        </w:rPr>
      </w:pPr>
    </w:p>
    <w:tbl>
      <w:tblPr>
        <w:tblW w:w="0" w:type="auto"/>
        <w:tblInd w:w="14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5"/>
        <w:gridCol w:w="396"/>
        <w:gridCol w:w="4981"/>
      </w:tblGrid>
      <w:tr w:rsidR="008D318D">
        <w:trPr>
          <w:trHeight w:val="827"/>
        </w:trPr>
        <w:tc>
          <w:tcPr>
            <w:tcW w:w="3395" w:type="dxa"/>
          </w:tcPr>
          <w:p w:rsidR="008D318D" w:rsidRDefault="00304807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1 . Катушка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индуктивности</w:t>
            </w:r>
          </w:p>
        </w:tc>
        <w:tc>
          <w:tcPr>
            <w:tcW w:w="396" w:type="dxa"/>
          </w:tcPr>
          <w:p w:rsidR="008D318D" w:rsidRDefault="00304807">
            <w:pPr>
              <w:pStyle w:val="TableParagraph"/>
              <w:spacing w:line="275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981" w:type="dxa"/>
          </w:tcPr>
          <w:p w:rsidR="008D318D" w:rsidRDefault="00304807">
            <w:pPr>
              <w:pStyle w:val="TableParagraph"/>
              <w:spacing w:line="240" w:lineRule="auto"/>
              <w:ind w:left="1934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79450" cy="423545"/>
                  <wp:effectExtent l="0" t="0" r="0" b="0"/>
                  <wp:docPr id="60" name="Image 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742" cy="424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18D">
        <w:trPr>
          <w:trHeight w:val="721"/>
        </w:trPr>
        <w:tc>
          <w:tcPr>
            <w:tcW w:w="3395" w:type="dxa"/>
          </w:tcPr>
          <w:p w:rsidR="008D318D" w:rsidRDefault="00304807">
            <w:pPr>
              <w:pStyle w:val="TableParagraph"/>
              <w:spacing w:before="1" w:line="240" w:lineRule="auto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spacing w:val="-2"/>
                <w:sz w:val="24"/>
              </w:rPr>
              <w:t>Предохранитель</w:t>
            </w:r>
          </w:p>
        </w:tc>
        <w:tc>
          <w:tcPr>
            <w:tcW w:w="396" w:type="dxa"/>
            <w:tcBorders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before="1" w:line="240" w:lineRule="auto"/>
              <w:ind w:left="0" w:right="26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4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8D318D">
            <w:pPr>
              <w:pStyle w:val="TableParagraph"/>
              <w:spacing w:before="5" w:line="240" w:lineRule="auto"/>
              <w:ind w:left="0"/>
              <w:jc w:val="left"/>
              <w:rPr>
                <w:sz w:val="5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92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30885" cy="315595"/>
                  <wp:effectExtent l="0" t="0" r="0" b="0"/>
                  <wp:docPr id="61" name="Image 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325" cy="316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18D">
        <w:trPr>
          <w:trHeight w:val="527"/>
        </w:trPr>
        <w:tc>
          <w:tcPr>
            <w:tcW w:w="3395" w:type="dxa"/>
          </w:tcPr>
          <w:p w:rsidR="008D318D" w:rsidRDefault="00304807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лампа</w:t>
            </w:r>
          </w:p>
        </w:tc>
        <w:tc>
          <w:tcPr>
            <w:tcW w:w="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75" w:lineRule="exact"/>
              <w:ind w:left="22" w:right="26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8D318D">
            <w:pPr>
              <w:pStyle w:val="TableParagraph"/>
              <w:spacing w:before="2" w:line="240" w:lineRule="auto"/>
              <w:ind w:left="0"/>
              <w:jc w:val="left"/>
              <w:rPr>
                <w:sz w:val="6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925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99135" cy="162560"/>
                  <wp:effectExtent l="0" t="0" r="0" b="0"/>
                  <wp:docPr id="62" name="Image 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628" cy="162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18D">
        <w:trPr>
          <w:trHeight w:val="455"/>
        </w:trPr>
        <w:tc>
          <w:tcPr>
            <w:tcW w:w="3395" w:type="dxa"/>
          </w:tcPr>
          <w:p w:rsidR="008D318D" w:rsidRDefault="00304807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2"/>
                <w:sz w:val="24"/>
              </w:rPr>
              <w:t xml:space="preserve"> двигатель</w:t>
            </w:r>
          </w:p>
        </w:tc>
        <w:tc>
          <w:tcPr>
            <w:tcW w:w="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75" w:lineRule="exact"/>
              <w:ind w:left="1" w:right="26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8D318D">
            <w:pPr>
              <w:pStyle w:val="TableParagraph"/>
              <w:spacing w:before="1" w:line="240" w:lineRule="auto"/>
              <w:ind w:left="0"/>
              <w:jc w:val="left"/>
              <w:rPr>
                <w:sz w:val="9"/>
              </w:rPr>
            </w:pPr>
          </w:p>
          <w:p w:rsidR="008D318D" w:rsidRDefault="00304807">
            <w:pPr>
              <w:pStyle w:val="TableParagraph"/>
              <w:spacing w:line="104" w:lineRule="exact"/>
              <w:ind w:left="1918"/>
              <w:jc w:val="left"/>
              <w:rPr>
                <w:position w:val="-1"/>
                <w:sz w:val="10"/>
              </w:rPr>
            </w:pPr>
            <w:r>
              <w:rPr>
                <w:noProof/>
                <w:position w:val="-1"/>
                <w:sz w:val="10"/>
                <w:lang w:eastAsia="ru-RU"/>
              </w:rPr>
              <w:drawing>
                <wp:inline distT="0" distB="0" distL="0" distR="0">
                  <wp:extent cx="718185" cy="66040"/>
                  <wp:effectExtent l="0" t="0" r="0" b="0"/>
                  <wp:docPr id="63" name="Image 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748" cy="66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18D">
        <w:trPr>
          <w:trHeight w:val="709"/>
        </w:trPr>
        <w:tc>
          <w:tcPr>
            <w:tcW w:w="3395" w:type="dxa"/>
          </w:tcPr>
          <w:p w:rsidR="008D318D" w:rsidRDefault="00304807">
            <w:pPr>
              <w:pStyle w:val="TableParagraph"/>
              <w:spacing w:before="1" w:line="240" w:lineRule="auto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Гальванический</w:t>
            </w:r>
            <w:r>
              <w:rPr>
                <w:spacing w:val="-2"/>
                <w:sz w:val="24"/>
              </w:rPr>
              <w:t xml:space="preserve"> элемент</w:t>
            </w:r>
          </w:p>
        </w:tc>
        <w:tc>
          <w:tcPr>
            <w:tcW w:w="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before="1" w:line="240" w:lineRule="auto"/>
              <w:ind w:left="26" w:right="26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8D318D">
            <w:pPr>
              <w:pStyle w:val="TableParagraph"/>
              <w:spacing w:before="1" w:line="240" w:lineRule="auto"/>
              <w:ind w:left="0"/>
              <w:jc w:val="left"/>
              <w:rPr>
                <w:sz w:val="6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926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11200" cy="268605"/>
                  <wp:effectExtent l="0" t="0" r="0" b="0"/>
                  <wp:docPr id="64" name="Image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542" cy="268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8D318D">
      <w:pPr>
        <w:pStyle w:val="a3"/>
      </w:pPr>
    </w:p>
    <w:p w:rsidR="008D318D" w:rsidRDefault="00304807">
      <w:pPr>
        <w:pStyle w:val="a3"/>
        <w:ind w:left="686" w:right="808" w:firstLine="479"/>
      </w:pPr>
      <w:r>
        <w:t>1.5.9.Установите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9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названием</w:t>
      </w:r>
      <w:r>
        <w:rPr>
          <w:spacing w:val="-7"/>
        </w:rPr>
        <w:t xml:space="preserve"> </w:t>
      </w:r>
      <w:r>
        <w:t>перечисленных электроизмерительных приборов и измеряемыми параметрами</w:t>
      </w:r>
    </w:p>
    <w:p w:rsidR="008D318D" w:rsidRDefault="00304807">
      <w:pPr>
        <w:pStyle w:val="a4"/>
        <w:numPr>
          <w:ilvl w:val="0"/>
          <w:numId w:val="81"/>
        </w:numPr>
        <w:tabs>
          <w:tab w:val="left" w:pos="2174"/>
          <w:tab w:val="left" w:pos="3554"/>
          <w:tab w:val="left" w:pos="6495"/>
        </w:tabs>
        <w:ind w:hanging="240"/>
        <w:rPr>
          <w:sz w:val="24"/>
        </w:rPr>
      </w:pPr>
      <w:r>
        <w:rPr>
          <w:spacing w:val="-2"/>
          <w:sz w:val="24"/>
        </w:rPr>
        <w:t>Ваттметр</w:t>
      </w:r>
      <w:r>
        <w:rPr>
          <w:sz w:val="24"/>
        </w:rPr>
        <w:tab/>
      </w:r>
      <w:r>
        <w:rPr>
          <w:spacing w:val="-10"/>
          <w:sz w:val="24"/>
        </w:rPr>
        <w:t>.</w:t>
      </w:r>
      <w:r>
        <w:rPr>
          <w:sz w:val="24"/>
        </w:rPr>
        <w:tab/>
        <w:t>А.</w:t>
      </w:r>
      <w:r>
        <w:rPr>
          <w:spacing w:val="56"/>
          <w:sz w:val="24"/>
        </w:rPr>
        <w:t xml:space="preserve"> </w:t>
      </w:r>
      <w:r>
        <w:rPr>
          <w:spacing w:val="-2"/>
          <w:sz w:val="24"/>
        </w:rPr>
        <w:t>Мощность</w:t>
      </w:r>
    </w:p>
    <w:p w:rsidR="008D318D" w:rsidRDefault="00304807">
      <w:pPr>
        <w:pStyle w:val="a4"/>
        <w:numPr>
          <w:ilvl w:val="0"/>
          <w:numId w:val="81"/>
        </w:numPr>
        <w:tabs>
          <w:tab w:val="left" w:pos="2234"/>
          <w:tab w:val="left" w:pos="6524"/>
        </w:tabs>
        <w:ind w:left="2234" w:hanging="300"/>
        <w:rPr>
          <w:sz w:val="24"/>
        </w:rPr>
      </w:pPr>
      <w:r>
        <w:rPr>
          <w:sz w:val="24"/>
        </w:rPr>
        <w:t>Электрический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счетчик</w:t>
      </w:r>
      <w:r>
        <w:rPr>
          <w:sz w:val="24"/>
        </w:rPr>
        <w:tab/>
        <w:t>Б.</w:t>
      </w:r>
      <w:r>
        <w:rPr>
          <w:spacing w:val="27"/>
          <w:sz w:val="24"/>
        </w:rPr>
        <w:t xml:space="preserve">  </w:t>
      </w:r>
      <w:r>
        <w:rPr>
          <w:spacing w:val="-2"/>
          <w:sz w:val="24"/>
        </w:rPr>
        <w:t>Сопротивление.</w:t>
      </w:r>
    </w:p>
    <w:p w:rsidR="008D318D" w:rsidRDefault="00304807">
      <w:pPr>
        <w:pStyle w:val="a4"/>
        <w:numPr>
          <w:ilvl w:val="0"/>
          <w:numId w:val="81"/>
        </w:numPr>
        <w:tabs>
          <w:tab w:val="left" w:pos="2234"/>
          <w:tab w:val="left" w:pos="4651"/>
          <w:tab w:val="left" w:pos="6512"/>
        </w:tabs>
        <w:ind w:left="2234" w:hanging="300"/>
        <w:rPr>
          <w:sz w:val="24"/>
        </w:rPr>
      </w:pPr>
      <w:r>
        <w:rPr>
          <w:spacing w:val="-2"/>
          <w:sz w:val="24"/>
        </w:rPr>
        <w:t>Вольтметр</w:t>
      </w:r>
      <w:r>
        <w:rPr>
          <w:sz w:val="24"/>
        </w:rPr>
        <w:tab/>
      </w:r>
      <w:r>
        <w:rPr>
          <w:spacing w:val="-10"/>
          <w:sz w:val="24"/>
        </w:rPr>
        <w:t>.</w:t>
      </w:r>
      <w:r>
        <w:rPr>
          <w:sz w:val="24"/>
        </w:rPr>
        <w:tab/>
        <w:t>В.</w:t>
      </w:r>
      <w:r>
        <w:rPr>
          <w:spacing w:val="28"/>
          <w:sz w:val="24"/>
        </w:rPr>
        <w:t xml:space="preserve">  </w:t>
      </w:r>
      <w:r>
        <w:rPr>
          <w:spacing w:val="-2"/>
          <w:sz w:val="24"/>
        </w:rPr>
        <w:t>Напряжение</w:t>
      </w:r>
    </w:p>
    <w:p w:rsidR="008D318D" w:rsidRDefault="00304807">
      <w:pPr>
        <w:pStyle w:val="a4"/>
        <w:numPr>
          <w:ilvl w:val="0"/>
          <w:numId w:val="81"/>
        </w:numPr>
        <w:tabs>
          <w:tab w:val="left" w:pos="2234"/>
          <w:tab w:val="left" w:pos="6524"/>
        </w:tabs>
        <w:spacing w:before="1"/>
        <w:ind w:left="2234" w:hanging="300"/>
        <w:rPr>
          <w:sz w:val="24"/>
        </w:rPr>
      </w:pPr>
      <w:r>
        <w:rPr>
          <w:spacing w:val="-2"/>
          <w:sz w:val="24"/>
        </w:rPr>
        <w:t>Омметр.</w:t>
      </w:r>
      <w:r>
        <w:rPr>
          <w:sz w:val="24"/>
        </w:rPr>
        <w:tab/>
        <w:t>Г.</w:t>
      </w:r>
      <w:r>
        <w:rPr>
          <w:spacing w:val="25"/>
          <w:sz w:val="24"/>
        </w:rPr>
        <w:t xml:space="preserve">  </w:t>
      </w:r>
      <w:r>
        <w:rPr>
          <w:sz w:val="24"/>
        </w:rPr>
        <w:t>Электрическая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энергия.</w:t>
      </w:r>
    </w:p>
    <w:p w:rsidR="008D318D" w:rsidRDefault="00304807">
      <w:pPr>
        <w:pStyle w:val="a4"/>
        <w:numPr>
          <w:ilvl w:val="0"/>
          <w:numId w:val="81"/>
        </w:numPr>
        <w:tabs>
          <w:tab w:val="left" w:pos="2234"/>
          <w:tab w:val="left" w:pos="6519"/>
        </w:tabs>
        <w:ind w:left="2234" w:hanging="300"/>
        <w:rPr>
          <w:sz w:val="24"/>
        </w:rPr>
      </w:pPr>
      <w:r>
        <w:rPr>
          <w:spacing w:val="-2"/>
          <w:sz w:val="24"/>
        </w:rPr>
        <w:t>Амперметр</w:t>
      </w:r>
      <w:r>
        <w:rPr>
          <w:sz w:val="24"/>
        </w:rPr>
        <w:tab/>
        <w:t>Д.</w:t>
      </w:r>
      <w:r>
        <w:rPr>
          <w:spacing w:val="29"/>
          <w:sz w:val="24"/>
        </w:rPr>
        <w:t xml:space="preserve">  </w:t>
      </w:r>
      <w:r>
        <w:rPr>
          <w:sz w:val="24"/>
        </w:rPr>
        <w:t>Сила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тока</w:t>
      </w:r>
    </w:p>
    <w:p w:rsidR="008D318D" w:rsidRDefault="008D318D">
      <w:pPr>
        <w:pStyle w:val="a3"/>
        <w:spacing w:before="47"/>
        <w:rPr>
          <w:sz w:val="20"/>
        </w:rPr>
      </w:pPr>
    </w:p>
    <w:tbl>
      <w:tblPr>
        <w:tblW w:w="0" w:type="auto"/>
        <w:tblInd w:w="1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6"/>
        <w:gridCol w:w="1666"/>
        <w:gridCol w:w="1664"/>
        <w:gridCol w:w="1666"/>
        <w:gridCol w:w="1666"/>
      </w:tblGrid>
      <w:tr w:rsidR="008D318D">
        <w:trPr>
          <w:trHeight w:val="275"/>
        </w:trPr>
        <w:tc>
          <w:tcPr>
            <w:tcW w:w="1666" w:type="dxa"/>
          </w:tcPr>
          <w:p w:rsidR="008D318D" w:rsidRDefault="00304807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66" w:type="dxa"/>
          </w:tcPr>
          <w:p w:rsidR="008D318D" w:rsidRDefault="00304807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64" w:type="dxa"/>
          </w:tcPr>
          <w:p w:rsidR="008D318D" w:rsidRDefault="0030480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66" w:type="dxa"/>
          </w:tcPr>
          <w:p w:rsidR="008D318D" w:rsidRDefault="00304807">
            <w:pPr>
              <w:pStyle w:val="TableParagraph"/>
              <w:spacing w:line="256" w:lineRule="exact"/>
              <w:ind w:left="10" w:right="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66" w:type="dxa"/>
          </w:tcPr>
          <w:p w:rsidR="008D318D" w:rsidRDefault="00304807">
            <w:pPr>
              <w:pStyle w:val="TableParagraph"/>
              <w:spacing w:line="256" w:lineRule="exact"/>
              <w:ind w:left="10" w:right="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8D318D">
        <w:trPr>
          <w:trHeight w:val="275"/>
        </w:trPr>
        <w:tc>
          <w:tcPr>
            <w:tcW w:w="1666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4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</w:tbl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304807">
      <w:pPr>
        <w:spacing w:line="276" w:lineRule="auto"/>
        <w:ind w:left="686" w:right="808" w:firstLine="448"/>
        <w:rPr>
          <w:rFonts w:ascii="Calibri" w:hAnsi="Calibri"/>
        </w:rPr>
      </w:pPr>
      <w:r>
        <w:rPr>
          <w:rFonts w:ascii="Calibri" w:hAnsi="Calibri"/>
        </w:rPr>
        <w:t>Запишите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таблицу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выбранные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</w:rPr>
        <w:t>цифры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соответствующей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измеряемой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этим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прибором величине для каждой физической величины.</w:t>
      </w:r>
    </w:p>
    <w:p w:rsidR="008D318D" w:rsidRDefault="00304807">
      <w:pPr>
        <w:spacing w:before="1"/>
        <w:ind w:left="1134"/>
        <w:rPr>
          <w:rFonts w:ascii="Calibri" w:hAnsi="Calibri"/>
        </w:rPr>
      </w:pPr>
      <w:r>
        <w:rPr>
          <w:rFonts w:ascii="Calibri" w:hAnsi="Calibri"/>
        </w:rPr>
        <w:t>Цифры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ответе</w:t>
      </w:r>
      <w:r>
        <w:rPr>
          <w:rFonts w:ascii="Calibri" w:hAnsi="Calibri"/>
          <w:spacing w:val="44"/>
        </w:rPr>
        <w:t xml:space="preserve"> </w:t>
      </w:r>
      <w:r>
        <w:rPr>
          <w:rFonts w:ascii="Calibri" w:hAnsi="Calibri"/>
        </w:rPr>
        <w:t>не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могут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2"/>
        </w:rPr>
        <w:t>повторяться.</w:t>
      </w:r>
    </w:p>
    <w:p w:rsidR="008D318D" w:rsidRDefault="008D318D">
      <w:pPr>
        <w:pStyle w:val="a3"/>
        <w:spacing w:before="248"/>
        <w:rPr>
          <w:rFonts w:ascii="Calibri"/>
          <w:sz w:val="22"/>
        </w:rPr>
      </w:pPr>
    </w:p>
    <w:p w:rsidR="008D318D" w:rsidRDefault="00304807">
      <w:pPr>
        <w:pStyle w:val="3"/>
        <w:ind w:left="1579"/>
      </w:pPr>
      <w:r>
        <w:t>Открытые</w:t>
      </w:r>
      <w:r>
        <w:rPr>
          <w:spacing w:val="-4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rPr>
          <w:spacing w:val="-2"/>
        </w:rPr>
        <w:t>задания</w:t>
      </w:r>
    </w:p>
    <w:p w:rsidR="008D318D" w:rsidRDefault="008D318D">
      <w:pPr>
        <w:pStyle w:val="3"/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pStyle w:val="a4"/>
        <w:numPr>
          <w:ilvl w:val="2"/>
          <w:numId w:val="39"/>
        </w:numPr>
        <w:tabs>
          <w:tab w:val="left" w:pos="2125"/>
          <w:tab w:val="left" w:pos="3440"/>
        </w:tabs>
        <w:spacing w:before="65" w:line="237" w:lineRule="auto"/>
        <w:ind w:left="686" w:right="1756" w:firstLine="839"/>
        <w:jc w:val="left"/>
        <w:rPr>
          <w:sz w:val="24"/>
        </w:rPr>
      </w:pPr>
      <w:r>
        <w:rPr>
          <w:sz w:val="24"/>
        </w:rPr>
        <w:lastRenderedPageBreak/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сглаживающий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фильтр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включают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цепь</w:t>
      </w:r>
      <w:r>
        <w:rPr>
          <w:spacing w:val="-4"/>
          <w:sz w:val="24"/>
        </w:rPr>
        <w:t xml:space="preserve"> </w:t>
      </w:r>
      <w:r>
        <w:rPr>
          <w:sz w:val="24"/>
        </w:rPr>
        <w:t>для сглаживания амплитуды</w:t>
      </w:r>
      <w:r>
        <w:rPr>
          <w:sz w:val="24"/>
        </w:rPr>
        <w:tab/>
        <w:t>переменного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напряжения?</w:t>
      </w:r>
    </w:p>
    <w:p w:rsidR="008D318D" w:rsidRDefault="00304807">
      <w:pPr>
        <w:pStyle w:val="a3"/>
        <w:spacing w:before="4"/>
        <w:ind w:left="15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8D318D">
      <w:pPr>
        <w:pStyle w:val="a3"/>
        <w:spacing w:before="2"/>
      </w:pPr>
    </w:p>
    <w:p w:rsidR="008D318D" w:rsidRDefault="00304807">
      <w:pPr>
        <w:pStyle w:val="a4"/>
        <w:numPr>
          <w:ilvl w:val="2"/>
          <w:numId w:val="40"/>
        </w:numPr>
        <w:tabs>
          <w:tab w:val="left" w:pos="2126"/>
        </w:tabs>
        <w:spacing w:line="242" w:lineRule="auto"/>
        <w:ind w:left="1466" w:right="1220" w:firstLine="60"/>
        <w:jc w:val="left"/>
        <w:rPr>
          <w:sz w:val="24"/>
        </w:rPr>
      </w:pPr>
      <w:r>
        <w:rPr>
          <w:sz w:val="24"/>
        </w:rPr>
        <w:t>Через</w:t>
      </w:r>
      <w:r>
        <w:rPr>
          <w:spacing w:val="-4"/>
          <w:sz w:val="24"/>
        </w:rPr>
        <w:t xml:space="preserve"> </w:t>
      </w: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электрод</w:t>
      </w:r>
      <w:r>
        <w:rPr>
          <w:spacing w:val="-4"/>
          <w:sz w:val="24"/>
        </w:rPr>
        <w:t xml:space="preserve"> </w:t>
      </w:r>
      <w:r>
        <w:rPr>
          <w:sz w:val="24"/>
        </w:rPr>
        <w:t>трубки</w:t>
      </w:r>
      <w:r>
        <w:rPr>
          <w:spacing w:val="-6"/>
          <w:sz w:val="24"/>
        </w:rPr>
        <w:t xml:space="preserve"> </w:t>
      </w:r>
      <w:r>
        <w:rPr>
          <w:sz w:val="24"/>
        </w:rPr>
        <w:t>замыкается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анодного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тока? Вес задания : 2 балла</w:t>
      </w:r>
    </w:p>
    <w:p w:rsidR="008D318D" w:rsidRDefault="00304807">
      <w:pPr>
        <w:pStyle w:val="a4"/>
        <w:numPr>
          <w:ilvl w:val="2"/>
          <w:numId w:val="61"/>
        </w:numPr>
        <w:tabs>
          <w:tab w:val="left" w:pos="2125"/>
        </w:tabs>
        <w:spacing w:before="276"/>
        <w:ind w:left="686" w:right="1732" w:firstLine="839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7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цепи</w:t>
      </w:r>
      <w:r>
        <w:rPr>
          <w:spacing w:val="-7"/>
          <w:sz w:val="24"/>
        </w:rPr>
        <w:t xml:space="preserve"> </w:t>
      </w:r>
      <w:r>
        <w:rPr>
          <w:sz w:val="24"/>
        </w:rPr>
        <w:t>потенциометрического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датчика позволяет определять уровень</w:t>
      </w:r>
      <w:r>
        <w:rPr>
          <w:spacing w:val="40"/>
          <w:sz w:val="24"/>
        </w:rPr>
        <w:t xml:space="preserve"> </w:t>
      </w:r>
      <w:r>
        <w:rPr>
          <w:sz w:val="24"/>
        </w:rPr>
        <w:t>топлива емкости</w:t>
      </w:r>
    </w:p>
    <w:p w:rsidR="008D318D" w:rsidRDefault="00304807">
      <w:pPr>
        <w:pStyle w:val="a3"/>
        <w:tabs>
          <w:tab w:val="left" w:pos="4030"/>
        </w:tabs>
        <w:spacing w:before="4" w:line="242" w:lineRule="auto"/>
        <w:ind w:left="1586" w:right="6286" w:firstLine="540"/>
      </w:pPr>
      <w:r>
        <w:rPr>
          <w:spacing w:val="-2"/>
        </w:rPr>
        <w:t>автомобильного</w:t>
      </w:r>
      <w:r>
        <w:tab/>
      </w:r>
      <w:r>
        <w:rPr>
          <w:spacing w:val="-4"/>
        </w:rPr>
        <w:t xml:space="preserve">бака </w:t>
      </w:r>
      <w:r>
        <w:t>Вес задания : 2 балла</w:t>
      </w:r>
    </w:p>
    <w:p w:rsidR="008D318D" w:rsidRDefault="008D318D">
      <w:pPr>
        <w:pStyle w:val="a3"/>
      </w:pPr>
    </w:p>
    <w:p w:rsidR="008D318D" w:rsidRDefault="008D318D">
      <w:pPr>
        <w:pStyle w:val="a3"/>
      </w:pPr>
    </w:p>
    <w:p w:rsidR="008D318D" w:rsidRDefault="008D318D">
      <w:pPr>
        <w:pStyle w:val="a3"/>
        <w:spacing w:before="17"/>
      </w:pPr>
    </w:p>
    <w:p w:rsidR="008D318D" w:rsidRDefault="00304807">
      <w:pPr>
        <w:pStyle w:val="2"/>
        <w:ind w:left="1597" w:right="1604"/>
      </w:pPr>
      <w:r>
        <w:t>ВАРИАНТ</w:t>
      </w:r>
      <w:r>
        <w:rPr>
          <w:spacing w:val="-1"/>
        </w:rPr>
        <w:t xml:space="preserve"> </w:t>
      </w:r>
      <w:r>
        <w:rPr>
          <w:spacing w:val="-10"/>
        </w:rPr>
        <w:t>4</w:t>
      </w:r>
    </w:p>
    <w:p w:rsidR="008D318D" w:rsidRDefault="00304807">
      <w:pPr>
        <w:pStyle w:val="a4"/>
        <w:numPr>
          <w:ilvl w:val="2"/>
          <w:numId w:val="65"/>
        </w:numPr>
        <w:tabs>
          <w:tab w:val="left" w:pos="1844"/>
        </w:tabs>
        <w:spacing w:before="19"/>
        <w:ind w:left="1005" w:right="1259" w:firstLine="239"/>
        <w:rPr>
          <w:sz w:val="24"/>
        </w:rPr>
      </w:pPr>
      <w:r>
        <w:rPr>
          <w:sz w:val="24"/>
        </w:rPr>
        <w:t>Основным</w:t>
      </w:r>
      <w:r>
        <w:rPr>
          <w:spacing w:val="-6"/>
          <w:sz w:val="24"/>
        </w:rPr>
        <w:t xml:space="preserve"> </w:t>
      </w:r>
      <w:r>
        <w:rPr>
          <w:sz w:val="24"/>
        </w:rPr>
        <w:t>свойством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поля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силовое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на... Выберите правильное утверждение.</w:t>
      </w:r>
    </w:p>
    <w:p w:rsidR="008D318D" w:rsidRDefault="00304807">
      <w:pPr>
        <w:pStyle w:val="a4"/>
        <w:numPr>
          <w:ilvl w:val="3"/>
          <w:numId w:val="65"/>
        </w:numPr>
        <w:tabs>
          <w:tab w:val="left" w:pos="179"/>
        </w:tabs>
        <w:spacing w:before="20"/>
        <w:ind w:left="179" w:right="4907" w:hanging="180"/>
        <w:jc w:val="center"/>
        <w:rPr>
          <w:sz w:val="24"/>
        </w:rPr>
      </w:pPr>
      <w:r>
        <w:rPr>
          <w:sz w:val="24"/>
        </w:rPr>
        <w:t>Заряженные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частицы.</w:t>
      </w:r>
    </w:p>
    <w:p w:rsidR="008D318D" w:rsidRDefault="00304807">
      <w:pPr>
        <w:pStyle w:val="a4"/>
        <w:numPr>
          <w:ilvl w:val="3"/>
          <w:numId w:val="65"/>
        </w:numPr>
        <w:tabs>
          <w:tab w:val="left" w:pos="1905"/>
        </w:tabs>
        <w:spacing w:before="21"/>
        <w:ind w:left="1725" w:right="6581" w:firstLine="0"/>
        <w:jc w:val="center"/>
        <w:rPr>
          <w:sz w:val="24"/>
        </w:rPr>
      </w:pPr>
      <w:r>
        <w:rPr>
          <w:sz w:val="24"/>
        </w:rPr>
        <w:t>Атомы</w:t>
      </w:r>
      <w:r>
        <w:rPr>
          <w:spacing w:val="-15"/>
          <w:sz w:val="24"/>
        </w:rPr>
        <w:t xml:space="preserve"> </w:t>
      </w:r>
      <w:r>
        <w:rPr>
          <w:sz w:val="24"/>
        </w:rPr>
        <w:t>или</w:t>
      </w:r>
      <w:r>
        <w:rPr>
          <w:spacing w:val="-15"/>
          <w:sz w:val="24"/>
        </w:rPr>
        <w:t xml:space="preserve"> </w:t>
      </w:r>
      <w:r>
        <w:rPr>
          <w:sz w:val="24"/>
        </w:rPr>
        <w:t>молекулы. 3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Постоянные</w:t>
      </w:r>
      <w:r>
        <w:rPr>
          <w:spacing w:val="-6"/>
          <w:sz w:val="24"/>
        </w:rPr>
        <w:t xml:space="preserve"> </w:t>
      </w:r>
      <w:r>
        <w:rPr>
          <w:sz w:val="24"/>
        </w:rPr>
        <w:t>магниты. Вес задания : 1 балл</w:t>
      </w:r>
    </w:p>
    <w:p w:rsidR="008D318D" w:rsidRDefault="008D318D">
      <w:pPr>
        <w:pStyle w:val="a3"/>
        <w:spacing w:before="24"/>
      </w:pPr>
    </w:p>
    <w:p w:rsidR="008D318D" w:rsidRDefault="00304807">
      <w:pPr>
        <w:pStyle w:val="a4"/>
        <w:numPr>
          <w:ilvl w:val="2"/>
          <w:numId w:val="82"/>
        </w:numPr>
        <w:tabs>
          <w:tab w:val="left" w:pos="1886"/>
        </w:tabs>
        <w:spacing w:line="302" w:lineRule="auto"/>
        <w:ind w:right="833" w:firstLine="0"/>
        <w:rPr>
          <w:position w:val="2"/>
          <w:sz w:val="24"/>
        </w:rPr>
      </w:pPr>
      <w:r>
        <w:rPr>
          <w:sz w:val="24"/>
        </w:rPr>
        <w:t>Какова</w:t>
      </w:r>
      <w:r>
        <w:rPr>
          <w:spacing w:val="-11"/>
          <w:sz w:val="24"/>
        </w:rPr>
        <w:t xml:space="preserve"> </w:t>
      </w:r>
      <w:r>
        <w:rPr>
          <w:sz w:val="24"/>
        </w:rPr>
        <w:t>эквивалентная</w:t>
      </w:r>
      <w:r>
        <w:rPr>
          <w:spacing w:val="-6"/>
          <w:sz w:val="24"/>
        </w:rPr>
        <w:t xml:space="preserve"> </w:t>
      </w:r>
      <w:r>
        <w:rPr>
          <w:sz w:val="24"/>
        </w:rPr>
        <w:t>емкость</w:t>
      </w:r>
      <w:r>
        <w:rPr>
          <w:spacing w:val="-5"/>
          <w:sz w:val="24"/>
        </w:rPr>
        <w:t xml:space="preserve"> </w:t>
      </w:r>
      <w:r>
        <w:rPr>
          <w:sz w:val="24"/>
        </w:rPr>
        <w:t>батареи</w:t>
      </w:r>
      <w:r>
        <w:rPr>
          <w:spacing w:val="-8"/>
          <w:sz w:val="24"/>
        </w:rPr>
        <w:t xml:space="preserve"> </w:t>
      </w:r>
      <w:r>
        <w:rPr>
          <w:sz w:val="24"/>
        </w:rPr>
        <w:t>конденсаторов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рисунке,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если </w:t>
      </w:r>
      <w:r>
        <w:rPr>
          <w:spacing w:val="10"/>
          <w:sz w:val="24"/>
        </w:rPr>
        <w:t>C</w:t>
      </w:r>
      <w:r>
        <w:rPr>
          <w:spacing w:val="10"/>
          <w:sz w:val="24"/>
          <w:vertAlign w:val="subscript"/>
        </w:rPr>
        <w:t>1</w:t>
      </w:r>
      <w:r>
        <w:rPr>
          <w:spacing w:val="-26"/>
          <w:sz w:val="24"/>
        </w:rPr>
        <w:t xml:space="preserve"> </w:t>
      </w:r>
      <w:r>
        <w:rPr>
          <w:sz w:val="24"/>
        </w:rPr>
        <w:t xml:space="preserve">=40 </w:t>
      </w:r>
      <w:r>
        <w:rPr>
          <w:position w:val="2"/>
          <w:sz w:val="24"/>
        </w:rPr>
        <w:t>мкФ, С</w:t>
      </w:r>
      <w:r>
        <w:rPr>
          <w:spacing w:val="-10"/>
          <w:position w:val="2"/>
          <w:sz w:val="24"/>
        </w:rPr>
        <w:t xml:space="preserve"> </w:t>
      </w:r>
      <w:r>
        <w:rPr>
          <w:position w:val="2"/>
          <w:sz w:val="24"/>
          <w:vertAlign w:val="subscript"/>
        </w:rPr>
        <w:t>2</w:t>
      </w:r>
      <w:r>
        <w:rPr>
          <w:position w:val="2"/>
          <w:sz w:val="24"/>
        </w:rPr>
        <w:t xml:space="preserve"> =20 мкФ, С</w:t>
      </w:r>
      <w:r>
        <w:rPr>
          <w:spacing w:val="-21"/>
          <w:position w:val="2"/>
          <w:sz w:val="24"/>
        </w:rPr>
        <w:t xml:space="preserve"> </w:t>
      </w:r>
      <w:r>
        <w:rPr>
          <w:position w:val="2"/>
          <w:sz w:val="24"/>
          <w:vertAlign w:val="subscript"/>
        </w:rPr>
        <w:t>3</w:t>
      </w:r>
      <w:r>
        <w:rPr>
          <w:spacing w:val="-18"/>
          <w:position w:val="2"/>
          <w:sz w:val="24"/>
        </w:rPr>
        <w:t xml:space="preserve"> </w:t>
      </w:r>
      <w:r>
        <w:rPr>
          <w:position w:val="2"/>
          <w:sz w:val="24"/>
        </w:rPr>
        <w:t>=20 мкФ C</w:t>
      </w:r>
      <w:r>
        <w:rPr>
          <w:sz w:val="16"/>
        </w:rPr>
        <w:t xml:space="preserve">4 = </w:t>
      </w:r>
      <w:r>
        <w:rPr>
          <w:position w:val="2"/>
          <w:sz w:val="24"/>
        </w:rPr>
        <w:t>10 мкФ</w:t>
      </w:r>
    </w:p>
    <w:p w:rsidR="008D318D" w:rsidRDefault="00304807">
      <w:pPr>
        <w:pStyle w:val="a4"/>
        <w:numPr>
          <w:ilvl w:val="3"/>
          <w:numId w:val="82"/>
        </w:numPr>
        <w:tabs>
          <w:tab w:val="left" w:pos="2186"/>
          <w:tab w:val="left" w:pos="4743"/>
        </w:tabs>
        <w:spacing w:line="252" w:lineRule="exact"/>
        <w:rPr>
          <w:sz w:val="24"/>
        </w:rPr>
      </w:pPr>
      <w:r>
        <w:rPr>
          <w:sz w:val="24"/>
        </w:rPr>
        <w:t xml:space="preserve">80 </w:t>
      </w:r>
      <w:r>
        <w:rPr>
          <w:spacing w:val="-5"/>
          <w:sz w:val="24"/>
        </w:rPr>
        <w:t>мкФ</w:t>
      </w:r>
      <w:r>
        <w:rPr>
          <w:sz w:val="24"/>
        </w:rPr>
        <w:tab/>
        <w:t>2. 20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мкФ</w:t>
      </w:r>
    </w:p>
    <w:p w:rsidR="008D318D" w:rsidRDefault="00304807">
      <w:pPr>
        <w:pStyle w:val="a3"/>
        <w:tabs>
          <w:tab w:val="left" w:pos="4743"/>
          <w:tab w:val="left" w:pos="4807"/>
        </w:tabs>
        <w:spacing w:line="480" w:lineRule="auto"/>
        <w:ind w:left="3266" w:right="5026" w:hanging="1321"/>
        <w:rPr>
          <w:sz w:val="16"/>
        </w:rPr>
      </w:pPr>
      <w:r>
        <w:rPr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251644416" behindDoc="0" locked="0" layoutInCell="1" allowOverlap="1">
                <wp:simplePos x="0" y="0"/>
                <wp:positionH relativeFrom="page">
                  <wp:posOffset>1750695</wp:posOffset>
                </wp:positionH>
                <wp:positionV relativeFrom="paragraph">
                  <wp:posOffset>495300</wp:posOffset>
                </wp:positionV>
                <wp:extent cx="914400" cy="913765"/>
                <wp:effectExtent l="0" t="0" r="0" b="0"/>
                <wp:wrapNone/>
                <wp:docPr id="65" name="Graphic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3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00" h="913765">
                              <a:moveTo>
                                <a:pt x="0" y="456564"/>
                              </a:moveTo>
                              <a:lnTo>
                                <a:pt x="571500" y="456564"/>
                              </a:lnTo>
                            </a:path>
                            <a:path w="914400" h="913765">
                              <a:moveTo>
                                <a:pt x="571500" y="114300"/>
                              </a:moveTo>
                              <a:lnTo>
                                <a:pt x="571500" y="800100"/>
                              </a:lnTo>
                            </a:path>
                            <a:path w="914400" h="913765">
                              <a:moveTo>
                                <a:pt x="571500" y="114300"/>
                              </a:moveTo>
                              <a:lnTo>
                                <a:pt x="914400" y="114300"/>
                              </a:lnTo>
                            </a:path>
                            <a:path w="914400" h="913765">
                              <a:moveTo>
                                <a:pt x="571500" y="799464"/>
                              </a:moveTo>
                              <a:lnTo>
                                <a:pt x="914400" y="799464"/>
                              </a:lnTo>
                            </a:path>
                            <a:path w="914400" h="913765">
                              <a:moveTo>
                                <a:pt x="914400" y="685164"/>
                              </a:moveTo>
                              <a:lnTo>
                                <a:pt x="914400" y="913764"/>
                              </a:lnTo>
                            </a:path>
                            <a:path w="914400" h="913765">
                              <a:moveTo>
                                <a:pt x="914400" y="0"/>
                              </a:moveTo>
                              <a:lnTo>
                                <a:pt x="914400" y="2286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7E6FE0" id="Graphic 65" o:spid="_x0000_s1026" style="position:absolute;margin-left:137.85pt;margin-top:39pt;width:1in;height:71.95pt;z-index: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14400,913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" path="m,456564r571500,em571500,114300r,685800em571500,114300r342900,em571500,799464r342900,em914400,685164r,228600em914400,r,228600e" filled="f">
                <v:path arrowok="t"/>
                <w10:wrap anchorx="page"/>
              </v:shape>
            </w:pict>
          </mc:Fallback>
        </mc:AlternateContent>
      </w:r>
      <w:r>
        <w:rPr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2779395</wp:posOffset>
                </wp:positionH>
                <wp:positionV relativeFrom="paragraph">
                  <wp:posOffset>495300</wp:posOffset>
                </wp:positionV>
                <wp:extent cx="914400" cy="913765"/>
                <wp:effectExtent l="0" t="0" r="0" b="0"/>
                <wp:wrapNone/>
                <wp:docPr id="66" name="Graphic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3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00" h="913765">
                              <a:moveTo>
                                <a:pt x="0" y="685164"/>
                              </a:moveTo>
                              <a:lnTo>
                                <a:pt x="0" y="913764"/>
                              </a:lnTo>
                            </a:path>
                            <a:path w="914400" h="913765">
                              <a:moveTo>
                                <a:pt x="0" y="0"/>
                              </a:moveTo>
                              <a:lnTo>
                                <a:pt x="0" y="228600"/>
                              </a:lnTo>
                            </a:path>
                            <a:path w="914400" h="913765">
                              <a:moveTo>
                                <a:pt x="0" y="799464"/>
                              </a:moveTo>
                              <a:lnTo>
                                <a:pt x="342900" y="799464"/>
                              </a:lnTo>
                            </a:path>
                            <a:path w="914400" h="913765">
                              <a:moveTo>
                                <a:pt x="0" y="114300"/>
                              </a:moveTo>
                              <a:lnTo>
                                <a:pt x="342900" y="114300"/>
                              </a:lnTo>
                            </a:path>
                            <a:path w="914400" h="913765">
                              <a:moveTo>
                                <a:pt x="342900" y="114300"/>
                              </a:moveTo>
                              <a:lnTo>
                                <a:pt x="342900" y="800100"/>
                              </a:lnTo>
                            </a:path>
                            <a:path w="914400" h="913765">
                              <a:moveTo>
                                <a:pt x="342900" y="456564"/>
                              </a:moveTo>
                              <a:lnTo>
                                <a:pt x="571499" y="456564"/>
                              </a:lnTo>
                            </a:path>
                            <a:path w="914400" h="913765">
                              <a:moveTo>
                                <a:pt x="571499" y="114300"/>
                              </a:moveTo>
                              <a:lnTo>
                                <a:pt x="571499" y="800100"/>
                              </a:lnTo>
                            </a:path>
                            <a:path w="914400" h="913765">
                              <a:moveTo>
                                <a:pt x="571499" y="799464"/>
                              </a:moveTo>
                              <a:lnTo>
                                <a:pt x="914399" y="799464"/>
                              </a:lnTo>
                            </a:path>
                            <a:path w="914400" h="913765">
                              <a:moveTo>
                                <a:pt x="571499" y="114300"/>
                              </a:moveTo>
                              <a:lnTo>
                                <a:pt x="914399" y="114300"/>
                              </a:lnTo>
                            </a:path>
                            <a:path w="914400" h="913765">
                              <a:moveTo>
                                <a:pt x="914399" y="685164"/>
                              </a:moveTo>
                              <a:lnTo>
                                <a:pt x="914399" y="913764"/>
                              </a:lnTo>
                            </a:path>
                            <a:path w="914400" h="913765">
                              <a:moveTo>
                                <a:pt x="914399" y="0"/>
                              </a:moveTo>
                              <a:lnTo>
                                <a:pt x="914399" y="22860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C9EDB6" id="Graphic 66" o:spid="_x0000_s1026" style="position:absolute;margin-left:218.85pt;margin-top:39pt;width:1in;height:71.9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14400,913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" path="m,685164l,913764em,l,228600em,799464r342900,em,114300r342900,em342900,114300r,685800em342900,456564r228599,em571499,114300r,685800em571499,799464r342900,em571499,114300r342900,em914399,685164r,228600em914399,r,228600e" filled="f">
                <v:path arrowok="t"/>
                <w10:wrap anchorx="page"/>
              </v:shape>
            </w:pict>
          </mc:Fallback>
        </mc:AlternateContent>
      </w:r>
      <w:r>
        <w:rPr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495300</wp:posOffset>
                </wp:positionV>
                <wp:extent cx="685800" cy="913765"/>
                <wp:effectExtent l="0" t="0" r="0" b="0"/>
                <wp:wrapNone/>
                <wp:docPr id="67" name="Graphic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913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" h="913765">
                              <a:moveTo>
                                <a:pt x="0" y="685164"/>
                              </a:moveTo>
                              <a:lnTo>
                                <a:pt x="0" y="913764"/>
                              </a:lnTo>
                            </a:path>
                            <a:path w="685800" h="913765">
                              <a:moveTo>
                                <a:pt x="0" y="0"/>
                              </a:moveTo>
                              <a:lnTo>
                                <a:pt x="0" y="228600"/>
                              </a:lnTo>
                            </a:path>
                            <a:path w="685800" h="913765">
                              <a:moveTo>
                                <a:pt x="0" y="799464"/>
                              </a:moveTo>
                              <a:lnTo>
                                <a:pt x="342900" y="799464"/>
                              </a:lnTo>
                            </a:path>
                            <a:path w="685800" h="913765">
                              <a:moveTo>
                                <a:pt x="0" y="114300"/>
                              </a:moveTo>
                              <a:lnTo>
                                <a:pt x="342900" y="114300"/>
                              </a:lnTo>
                            </a:path>
                            <a:path w="685800" h="913765">
                              <a:moveTo>
                                <a:pt x="342900" y="114300"/>
                              </a:moveTo>
                              <a:lnTo>
                                <a:pt x="342900" y="800100"/>
                              </a:lnTo>
                            </a:path>
                            <a:path w="685800" h="913765">
                              <a:moveTo>
                                <a:pt x="342900" y="456564"/>
                              </a:moveTo>
                              <a:lnTo>
                                <a:pt x="685800" y="456564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B8EF4C" id="Graphic 67" o:spid="_x0000_s1026" style="position:absolute;margin-left:299.85pt;margin-top:39pt;width:54pt;height:71.95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,913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" path="m,685164l,913764em,l,228600em,799464r342900,em,114300r342900,em342900,114300r,685800em342900,456564r342900,e" filled="f">
                <v:path arrowok="t"/>
                <w10:wrap anchorx="page"/>
              </v:shape>
            </w:pict>
          </mc:Fallback>
        </mc:AlternateContent>
      </w:r>
      <w:r>
        <w:t>3. 60 мкФ</w:t>
      </w:r>
      <w:r>
        <w:tab/>
      </w:r>
      <w:r>
        <w:tab/>
        <w:t>4.</w:t>
      </w:r>
      <w:r>
        <w:rPr>
          <w:spacing w:val="-15"/>
        </w:rPr>
        <w:t xml:space="preserve"> </w:t>
      </w:r>
      <w:r>
        <w:t>50</w:t>
      </w:r>
      <w:r>
        <w:rPr>
          <w:spacing w:val="-15"/>
        </w:rPr>
        <w:t xml:space="preserve"> </w:t>
      </w:r>
      <w:r>
        <w:t xml:space="preserve">мкФ </w:t>
      </w:r>
      <w:r>
        <w:rPr>
          <w:spacing w:val="-6"/>
          <w:position w:val="2"/>
        </w:rPr>
        <w:t>С</w:t>
      </w:r>
      <w:r>
        <w:rPr>
          <w:spacing w:val="-6"/>
          <w:sz w:val="16"/>
        </w:rPr>
        <w:t>1</w:t>
      </w:r>
      <w:r>
        <w:rPr>
          <w:sz w:val="16"/>
        </w:rPr>
        <w:tab/>
      </w:r>
      <w:r>
        <w:rPr>
          <w:sz w:val="16"/>
        </w:rPr>
        <w:tab/>
      </w:r>
      <w:r>
        <w:rPr>
          <w:spacing w:val="-6"/>
          <w:position w:val="2"/>
        </w:rPr>
        <w:t>С</w:t>
      </w:r>
      <w:r>
        <w:rPr>
          <w:spacing w:val="-6"/>
          <w:sz w:val="16"/>
        </w:rPr>
        <w:t>3</w:t>
      </w:r>
    </w:p>
    <w:p w:rsidR="008D318D" w:rsidRDefault="008D318D">
      <w:pPr>
        <w:pStyle w:val="a3"/>
      </w:pPr>
    </w:p>
    <w:p w:rsidR="008D318D" w:rsidRDefault="008D318D">
      <w:pPr>
        <w:pStyle w:val="a3"/>
      </w:pPr>
    </w:p>
    <w:p w:rsidR="008D318D" w:rsidRDefault="008D318D">
      <w:pPr>
        <w:pStyle w:val="a3"/>
        <w:spacing w:before="273"/>
      </w:pPr>
    </w:p>
    <w:p w:rsidR="008D318D" w:rsidRDefault="00304807">
      <w:pPr>
        <w:tabs>
          <w:tab w:val="left" w:pos="4877"/>
        </w:tabs>
        <w:ind w:left="3254"/>
        <w:rPr>
          <w:sz w:val="16"/>
        </w:rPr>
      </w:pPr>
      <w:r>
        <w:rPr>
          <w:spacing w:val="-5"/>
          <w:position w:val="2"/>
          <w:sz w:val="24"/>
        </w:rPr>
        <w:t>С</w:t>
      </w:r>
      <w:r>
        <w:rPr>
          <w:spacing w:val="-5"/>
          <w:sz w:val="16"/>
        </w:rPr>
        <w:t>2</w:t>
      </w:r>
      <w:r>
        <w:rPr>
          <w:sz w:val="16"/>
        </w:rPr>
        <w:tab/>
      </w:r>
      <w:r>
        <w:rPr>
          <w:spacing w:val="-5"/>
          <w:position w:val="2"/>
          <w:sz w:val="24"/>
        </w:rPr>
        <w:t>С</w:t>
      </w:r>
      <w:r>
        <w:rPr>
          <w:spacing w:val="-5"/>
          <w:sz w:val="16"/>
        </w:rPr>
        <w:t>4</w:t>
      </w:r>
    </w:p>
    <w:p w:rsidR="008D318D" w:rsidRDefault="008D318D">
      <w:pPr>
        <w:pStyle w:val="a3"/>
        <w:spacing w:before="90"/>
        <w:rPr>
          <w:sz w:val="16"/>
        </w:rPr>
      </w:pPr>
    </w:p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4</w:t>
      </w:r>
      <w:r>
        <w:rPr>
          <w:spacing w:val="2"/>
        </w:rPr>
        <w:t xml:space="preserve"> </w:t>
      </w:r>
      <w:r>
        <w:rPr>
          <w:spacing w:val="-4"/>
        </w:rPr>
        <w:t>балла</w:t>
      </w:r>
    </w:p>
    <w:p w:rsidR="008D318D" w:rsidRDefault="008D318D">
      <w:pPr>
        <w:pStyle w:val="a3"/>
        <w:spacing w:before="5"/>
      </w:pPr>
    </w:p>
    <w:p w:rsidR="008D318D" w:rsidRDefault="00304807">
      <w:pPr>
        <w:pStyle w:val="a4"/>
        <w:numPr>
          <w:ilvl w:val="2"/>
          <w:numId w:val="83"/>
        </w:numPr>
        <w:tabs>
          <w:tab w:val="left" w:pos="1886"/>
        </w:tabs>
        <w:spacing w:before="1" w:line="237" w:lineRule="auto"/>
        <w:ind w:right="1739" w:firstLine="0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изменится</w:t>
      </w:r>
      <w:r>
        <w:rPr>
          <w:spacing w:val="-5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проводника,</w:t>
      </w:r>
      <w:r>
        <w:rPr>
          <w:spacing w:val="-5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сечения уменьшить в четыре</w:t>
      </w:r>
      <w:r>
        <w:rPr>
          <w:spacing w:val="40"/>
          <w:sz w:val="24"/>
        </w:rPr>
        <w:t xml:space="preserve"> </w:t>
      </w:r>
      <w:r>
        <w:rPr>
          <w:sz w:val="24"/>
        </w:rPr>
        <w:t>раза?</w:t>
      </w:r>
    </w:p>
    <w:p w:rsidR="008D318D" w:rsidRDefault="00304807">
      <w:pPr>
        <w:pStyle w:val="a4"/>
        <w:numPr>
          <w:ilvl w:val="0"/>
          <w:numId w:val="84"/>
        </w:numPr>
        <w:tabs>
          <w:tab w:val="left" w:pos="2344"/>
        </w:tabs>
        <w:spacing w:before="5"/>
        <w:jc w:val="left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изменяется</w:t>
      </w:r>
    </w:p>
    <w:p w:rsidR="008D318D" w:rsidRDefault="00304807">
      <w:pPr>
        <w:pStyle w:val="a3"/>
        <w:tabs>
          <w:tab w:val="left" w:pos="2344"/>
        </w:tabs>
        <w:spacing w:before="7"/>
        <w:ind w:left="1984"/>
      </w:pPr>
      <w:r>
        <w:rPr>
          <w:spacing w:val="-10"/>
        </w:rPr>
        <w:t>2</w:t>
      </w:r>
      <w:r>
        <w:tab/>
        <w:t>Уменьшится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четыре</w:t>
      </w:r>
      <w:r>
        <w:rPr>
          <w:spacing w:val="-2"/>
        </w:rPr>
        <w:t xml:space="preserve"> </w:t>
      </w:r>
      <w:r>
        <w:rPr>
          <w:spacing w:val="-4"/>
        </w:rPr>
        <w:t>раза</w:t>
      </w:r>
    </w:p>
    <w:p w:rsidR="008D318D" w:rsidRDefault="00304807">
      <w:pPr>
        <w:pStyle w:val="a3"/>
        <w:spacing w:before="5" w:line="242" w:lineRule="auto"/>
        <w:ind w:left="1226" w:right="5510" w:firstLine="780"/>
      </w:pPr>
      <w:r>
        <w:t>3.</w:t>
      </w:r>
      <w:r>
        <w:rPr>
          <w:spacing w:val="40"/>
        </w:rPr>
        <w:t xml:space="preserve"> </w:t>
      </w:r>
      <w:r>
        <w:t>Увеличится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четыре</w:t>
      </w:r>
      <w:r>
        <w:rPr>
          <w:spacing w:val="-8"/>
        </w:rPr>
        <w:t xml:space="preserve"> </w:t>
      </w:r>
      <w:r>
        <w:t>раза Вес задания : 2 балла</w:t>
      </w:r>
    </w:p>
    <w:p w:rsidR="008D318D" w:rsidRDefault="008D318D">
      <w:pPr>
        <w:pStyle w:val="a3"/>
        <w:spacing w:before="273"/>
      </w:pPr>
    </w:p>
    <w:p w:rsidR="008D318D" w:rsidRDefault="00304807">
      <w:pPr>
        <w:pStyle w:val="a4"/>
        <w:numPr>
          <w:ilvl w:val="2"/>
          <w:numId w:val="83"/>
        </w:numPr>
        <w:tabs>
          <w:tab w:val="left" w:pos="1886"/>
        </w:tabs>
        <w:ind w:right="1004" w:firstLine="0"/>
        <w:rPr>
          <w:sz w:val="24"/>
        </w:rPr>
      </w:pPr>
      <w:r>
        <w:rPr>
          <w:sz w:val="24"/>
        </w:rPr>
        <w:t>Каково</w:t>
      </w:r>
      <w:r>
        <w:rPr>
          <w:spacing w:val="-5"/>
          <w:sz w:val="24"/>
        </w:rPr>
        <w:t xml:space="preserve"> </w:t>
      </w:r>
      <w:r>
        <w:rPr>
          <w:sz w:val="24"/>
        </w:rPr>
        <w:t>эквивалентное</w:t>
      </w:r>
      <w:r>
        <w:rPr>
          <w:spacing w:val="-6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цепи,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рисунке,</w:t>
      </w:r>
      <w:r>
        <w:rPr>
          <w:spacing w:val="-5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все резисторы имеют одинаковые сопротивления, равные 4 Ом?</w:t>
      </w:r>
    </w:p>
    <w:p w:rsidR="008D318D" w:rsidRDefault="00304807">
      <w:pPr>
        <w:pStyle w:val="a3"/>
        <w:tabs>
          <w:tab w:val="left" w:pos="2329"/>
          <w:tab w:val="left" w:pos="3554"/>
          <w:tab w:val="left" w:pos="4540"/>
        </w:tabs>
        <w:ind w:left="1226"/>
      </w:pPr>
      <w:r>
        <w:t xml:space="preserve">1. 12 </w:t>
      </w:r>
      <w:r>
        <w:rPr>
          <w:spacing w:val="-5"/>
        </w:rPr>
        <w:t>Ом</w:t>
      </w:r>
      <w:r>
        <w:tab/>
        <w:t xml:space="preserve">2. 10 </w:t>
      </w:r>
      <w:r>
        <w:rPr>
          <w:spacing w:val="-5"/>
        </w:rPr>
        <w:t>Ом</w:t>
      </w:r>
      <w:r>
        <w:tab/>
        <w:t>3.</w:t>
      </w:r>
      <w:r>
        <w:rPr>
          <w:spacing w:val="2"/>
        </w:rPr>
        <w:t xml:space="preserve"> </w:t>
      </w:r>
      <w:r>
        <w:rPr>
          <w:spacing w:val="-5"/>
        </w:rPr>
        <w:t>2Ом</w:t>
      </w:r>
      <w:r>
        <w:tab/>
        <w:t xml:space="preserve">4. 16 </w:t>
      </w:r>
      <w:r>
        <w:rPr>
          <w:spacing w:val="-5"/>
        </w:rPr>
        <w:t>Ом</w:t>
      </w:r>
    </w:p>
    <w:p w:rsidR="008D318D" w:rsidRDefault="008D318D">
      <w:pPr>
        <w:pStyle w:val="a3"/>
        <w:sectPr w:rsidR="008D318D">
          <w:pgSz w:w="11910" w:h="16840"/>
          <w:pgMar w:top="1360" w:right="141" w:bottom="960" w:left="992" w:header="0" w:footer="762" w:gutter="0"/>
          <w:cols w:space="720"/>
        </w:sectPr>
      </w:pPr>
    </w:p>
    <w:p w:rsidR="008D318D" w:rsidRDefault="00304807">
      <w:pPr>
        <w:pStyle w:val="a3"/>
        <w:ind w:left="1398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g">
            <w:drawing>
              <wp:inline distT="0" distB="0" distL="0" distR="0">
                <wp:extent cx="1837055" cy="1381125"/>
                <wp:effectExtent l="9525" t="0" r="0" b="0"/>
                <wp:docPr id="68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7689" cy="1381125"/>
                          <a:chOff x="0" y="0"/>
                          <a:chExt cx="1837689" cy="1381125"/>
                        </a:xfrm>
                      </wpg:grpSpPr>
                      <wps:wsp>
                        <wps:cNvPr id="69" name="Graphic 69"/>
                        <wps:cNvSpPr/>
                        <wps:spPr>
                          <a:xfrm>
                            <a:off x="4762" y="119062"/>
                            <a:ext cx="457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461962" y="4762"/>
                            <a:ext cx="57150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00" h="228600">
                                <a:moveTo>
                                  <a:pt x="0" y="228600"/>
                                </a:moveTo>
                                <a:lnTo>
                                  <a:pt x="571500" y="228600"/>
                                </a:lnTo>
                                <a:lnTo>
                                  <a:pt x="571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860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033462" y="119062"/>
                            <a:ext cx="3422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265">
                                <a:moveTo>
                                  <a:pt x="0" y="0"/>
                                </a:moveTo>
                                <a:lnTo>
                                  <a:pt x="342264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1261427" y="461962"/>
                            <a:ext cx="228600" cy="573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573405">
                                <a:moveTo>
                                  <a:pt x="0" y="573404"/>
                                </a:moveTo>
                                <a:lnTo>
                                  <a:pt x="228600" y="573404"/>
                                </a:lnTo>
                                <a:lnTo>
                                  <a:pt x="2286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3404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1033462" y="119062"/>
                            <a:ext cx="342265" cy="11423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265" h="1142365">
                                <a:moveTo>
                                  <a:pt x="342264" y="0"/>
                                </a:moveTo>
                                <a:lnTo>
                                  <a:pt x="342264" y="342900"/>
                                </a:lnTo>
                              </a:path>
                              <a:path w="342265" h="1142365">
                                <a:moveTo>
                                  <a:pt x="342264" y="914400"/>
                                </a:moveTo>
                                <a:lnTo>
                                  <a:pt x="342264" y="1142365"/>
                                </a:lnTo>
                              </a:path>
                              <a:path w="342265" h="1142365">
                                <a:moveTo>
                                  <a:pt x="342264" y="1142365"/>
                                </a:moveTo>
                                <a:lnTo>
                                  <a:pt x="0" y="1142365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461962" y="1147762"/>
                            <a:ext cx="57150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00" h="228600">
                                <a:moveTo>
                                  <a:pt x="0" y="228600"/>
                                </a:moveTo>
                                <a:lnTo>
                                  <a:pt x="571500" y="228600"/>
                                </a:lnTo>
                                <a:lnTo>
                                  <a:pt x="571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860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4762" y="347027"/>
                            <a:ext cx="1713864" cy="915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3864" h="915035">
                                <a:moveTo>
                                  <a:pt x="0" y="914400"/>
                                </a:moveTo>
                                <a:lnTo>
                                  <a:pt x="457200" y="915034"/>
                                </a:lnTo>
                              </a:path>
                              <a:path w="1713864" h="915035">
                                <a:moveTo>
                                  <a:pt x="1370964" y="0"/>
                                </a:moveTo>
                                <a:lnTo>
                                  <a:pt x="1713864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1485264" y="114300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0" y="4762"/>
                                </a:moveTo>
                                <a:lnTo>
                                  <a:pt x="1394" y="1394"/>
                                </a:lnTo>
                                <a:lnTo>
                                  <a:pt x="4762" y="0"/>
                                </a:lnTo>
                                <a:lnTo>
                                  <a:pt x="8130" y="1394"/>
                                </a:lnTo>
                                <a:lnTo>
                                  <a:pt x="9525" y="4762"/>
                                </a:lnTo>
                                <a:lnTo>
                                  <a:pt x="8130" y="8130"/>
                                </a:lnTo>
                                <a:lnTo>
                                  <a:pt x="4762" y="9525"/>
                                </a:lnTo>
                                <a:lnTo>
                                  <a:pt x="1394" y="8130"/>
                                </a:lnTo>
                                <a:lnTo>
                                  <a:pt x="0" y="47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1375727" y="347027"/>
                            <a:ext cx="344170" cy="801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4170" h="801370">
                                <a:moveTo>
                                  <a:pt x="0" y="800734"/>
                                </a:moveTo>
                                <a:lnTo>
                                  <a:pt x="342900" y="801370"/>
                                </a:lnTo>
                              </a:path>
                              <a:path w="344170" h="801370">
                                <a:moveTo>
                                  <a:pt x="342900" y="0"/>
                                </a:moveTo>
                                <a:lnTo>
                                  <a:pt x="344169" y="114934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1604962" y="461962"/>
                            <a:ext cx="227965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965" h="571500">
                                <a:moveTo>
                                  <a:pt x="0" y="571500"/>
                                </a:moveTo>
                                <a:lnTo>
                                  <a:pt x="227965" y="571500"/>
                                </a:lnTo>
                                <a:lnTo>
                                  <a:pt x="2279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1718627" y="1033462"/>
                            <a:ext cx="1270" cy="114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4300">
                                <a:moveTo>
                                  <a:pt x="0" y="114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60EFD1" id="Group 68" o:spid="_x0000_s1026" style="width:144.65pt;height:108.75pt;mso-position-horizontal-relative:char;mso-position-vertical-relative:line" coordsize="18376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">
                <v:shape id="Graphic 69" o:spid="_x0000_s1027" style="position:absolute;left:47;top:1190;width:4572;height:13;visibility:visible;mso-wrap-style:square;v-text-anchor:top" coordsize="457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" path="m,l457200,e" filled="f">
                  <v:path arrowok="t"/>
                </v:shape>
                <v:shape id="Graphic 70" o:spid="_x0000_s1028" style="position:absolute;left:4619;top:47;width:5715;height:2286;visibility:visible;mso-wrap-style:square;v-text-anchor:top" coordsize="5715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" path="m,228600r571500,l571500,,,,,228600xe" filled="f">
                  <v:path arrowok="t"/>
                </v:shape>
                <v:shape id="Graphic 71" o:spid="_x0000_s1029" style="position:absolute;left:10334;top:1190;width:3423;height:13;visibility:visible;mso-wrap-style:square;v-text-anchor:top" coordsize="3422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" path="m,l342264,e" filled="f">
                  <v:path arrowok="t"/>
                </v:shape>
                <v:shape id="Graphic 72" o:spid="_x0000_s1030" style="position:absolute;left:12614;top:4619;width:2286;height:5734;visibility:visible;mso-wrap-style:square;v-text-anchor:top" coordsize="228600,573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" path="m,573404r228600,l228600,,,,,573404xe" filled="f" strokeweight=".26456mm">
                  <v:path arrowok="t"/>
                </v:shape>
                <v:shape id="Graphic 73" o:spid="_x0000_s1031" style="position:absolute;left:10334;top:1190;width:3423;height:11424;visibility:visible;mso-wrap-style:square;v-text-anchor:top" coordsize="342265,1142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" path="m342264,r,342900em342264,914400r,227965em342264,1142365l,1142365e" filled="f">
                  <v:path arrowok="t"/>
                </v:shape>
                <v:shape id="Graphic 74" o:spid="_x0000_s1032" style="position:absolute;left:4619;top:11477;width:5715;height:2286;visibility:visible;mso-wrap-style:square;v-text-anchor:top" coordsize="5715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" path="m,228600r571500,l571500,,,,,228600xe" filled="f">
                  <v:path arrowok="t"/>
                </v:shape>
                <v:shape id="Graphic 75" o:spid="_x0000_s1033" style="position:absolute;left:47;top:3470;width:17139;height:9150;visibility:visible;mso-wrap-style:square;v-text-anchor:top" coordsize="1713864,915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" path="m,914400r457200,634em1370964,r342900,e" filled="f">
                  <v:path arrowok="t"/>
                </v:shape>
                <v:shape id="Graphic 76" o:spid="_x0000_s1034" style="position:absolute;left:14852;top:11430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" path="m,4762l1394,1394,4762,,8130,1394,9525,4762,8130,8130,4762,9525,1394,8130,,4762xe" fillcolor="black" stroked="f">
                  <v:path arrowok="t"/>
                </v:shape>
                <v:shape id="Graphic 77" o:spid="_x0000_s1035" style="position:absolute;left:13757;top:3470;width:3441;height:8013;visibility:visible;mso-wrap-style:square;v-text-anchor:top" coordsize="344170,801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" path="m,800734r342900,636em342900,r1269,114934e" filled="f">
                  <v:path arrowok="t"/>
                </v:shape>
                <v:shape id="Graphic 78" o:spid="_x0000_s1036" style="position:absolute;left:16049;top:4619;width:2280;height:5715;visibility:visible;mso-wrap-style:square;v-text-anchor:top" coordsize="227965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" path="m,571500r227965,l227965,,,,,571500xe" filled="f">
                  <v:path arrowok="t"/>
                </v:shape>
                <v:shape id="Graphic 79" o:spid="_x0000_s1037" style="position:absolute;left:17186;top:10334;width:12;height:1143;visibility:visible;mso-wrap-style:square;v-text-anchor:top" coordsize="1270,11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" path="m,114300l,e" filled="f">
                  <v:path arrowok="t"/>
                </v:shape>
                <w10:anchorlock/>
              </v:group>
            </w:pict>
          </mc:Fallback>
        </mc:AlternateContent>
      </w:r>
    </w:p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59"/>
        </w:rPr>
        <w:t xml:space="preserve"> </w:t>
      </w:r>
      <w:r>
        <w:t>4</w:t>
      </w:r>
      <w:r>
        <w:rPr>
          <w:spacing w:val="1"/>
        </w:rPr>
        <w:t xml:space="preserve"> </w:t>
      </w:r>
      <w:r>
        <w:rPr>
          <w:spacing w:val="-4"/>
        </w:rPr>
        <w:t>балла</w:t>
      </w:r>
    </w:p>
    <w:p w:rsidR="008D318D" w:rsidRDefault="00304807">
      <w:pPr>
        <w:pStyle w:val="a4"/>
        <w:numPr>
          <w:ilvl w:val="2"/>
          <w:numId w:val="83"/>
        </w:numPr>
        <w:tabs>
          <w:tab w:val="left" w:pos="1946"/>
        </w:tabs>
        <w:spacing w:before="245"/>
        <w:ind w:right="957" w:firstLine="0"/>
        <w:rPr>
          <w:sz w:val="24"/>
        </w:rPr>
      </w:pPr>
      <w:r>
        <w:rPr>
          <w:sz w:val="24"/>
        </w:rPr>
        <w:t>Определить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ток</w:t>
      </w:r>
      <w:r>
        <w:rPr>
          <w:spacing w:val="-6"/>
          <w:sz w:val="24"/>
        </w:rPr>
        <w:t xml:space="preserve"> </w:t>
      </w:r>
      <w:r>
        <w:rPr>
          <w:sz w:val="24"/>
        </w:rPr>
        <w:t>короткого</w:t>
      </w:r>
      <w:r>
        <w:rPr>
          <w:spacing w:val="-6"/>
          <w:sz w:val="24"/>
        </w:rPr>
        <w:t xml:space="preserve"> </w:t>
      </w:r>
      <w:r>
        <w:rPr>
          <w:sz w:val="24"/>
        </w:rPr>
        <w:t>замыкания</w:t>
      </w:r>
      <w:r>
        <w:rPr>
          <w:spacing w:val="-4"/>
          <w:sz w:val="24"/>
        </w:rPr>
        <w:t xml:space="preserve"> </w:t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если 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электроэнергии</w:t>
      </w:r>
      <w:r>
        <w:rPr>
          <w:spacing w:val="-4"/>
          <w:sz w:val="24"/>
        </w:rPr>
        <w:t xml:space="preserve"> 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ЭДС которого 3000 В замкнуть на</w:t>
      </w:r>
      <w:r>
        <w:rPr>
          <w:spacing w:val="40"/>
          <w:sz w:val="24"/>
        </w:rPr>
        <w:t xml:space="preserve"> </w:t>
      </w:r>
      <w:r>
        <w:rPr>
          <w:sz w:val="24"/>
        </w:rPr>
        <w:t>внутреннее сопро</w:t>
      </w:r>
      <w:r>
        <w:rPr>
          <w:sz w:val="24"/>
        </w:rPr>
        <w:t>тивление 1 КОм?</w:t>
      </w:r>
    </w:p>
    <w:p w:rsidR="008D318D" w:rsidRDefault="00304807">
      <w:pPr>
        <w:pStyle w:val="a4"/>
        <w:numPr>
          <w:ilvl w:val="0"/>
          <w:numId w:val="85"/>
        </w:numPr>
        <w:tabs>
          <w:tab w:val="left" w:pos="1466"/>
        </w:tabs>
        <w:rPr>
          <w:sz w:val="24"/>
        </w:rPr>
      </w:pPr>
      <w:r>
        <w:rPr>
          <w:spacing w:val="-5"/>
          <w:sz w:val="24"/>
        </w:rPr>
        <w:t>3А</w:t>
      </w:r>
    </w:p>
    <w:p w:rsidR="008D318D" w:rsidRDefault="00304807">
      <w:pPr>
        <w:pStyle w:val="a4"/>
        <w:numPr>
          <w:ilvl w:val="0"/>
          <w:numId w:val="85"/>
        </w:numPr>
        <w:tabs>
          <w:tab w:val="left" w:pos="1466"/>
        </w:tabs>
        <w:spacing w:before="1"/>
        <w:rPr>
          <w:sz w:val="24"/>
        </w:rPr>
      </w:pPr>
      <w:r>
        <w:rPr>
          <w:spacing w:val="-2"/>
          <w:sz w:val="24"/>
        </w:rPr>
        <w:t>3000А</w:t>
      </w:r>
    </w:p>
    <w:p w:rsidR="008D318D" w:rsidRDefault="00304807">
      <w:pPr>
        <w:pStyle w:val="a4"/>
        <w:numPr>
          <w:ilvl w:val="0"/>
          <w:numId w:val="85"/>
        </w:numPr>
        <w:tabs>
          <w:tab w:val="left" w:pos="1466"/>
        </w:tabs>
        <w:rPr>
          <w:sz w:val="24"/>
        </w:rPr>
      </w:pPr>
      <w:r>
        <w:rPr>
          <w:sz w:val="24"/>
        </w:rPr>
        <w:t xml:space="preserve">1 </w:t>
      </w:r>
      <w:r>
        <w:rPr>
          <w:spacing w:val="-10"/>
          <w:sz w:val="24"/>
        </w:rPr>
        <w:t>А</w:t>
      </w:r>
    </w:p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304807">
      <w:pPr>
        <w:pStyle w:val="a4"/>
        <w:numPr>
          <w:ilvl w:val="2"/>
          <w:numId w:val="83"/>
        </w:numPr>
        <w:tabs>
          <w:tab w:val="left" w:pos="1886"/>
        </w:tabs>
        <w:spacing w:before="265"/>
        <w:ind w:right="2239" w:firstLine="0"/>
        <w:rPr>
          <w:sz w:val="24"/>
        </w:rPr>
      </w:pPr>
      <w:r>
        <w:rPr>
          <w:sz w:val="24"/>
        </w:rPr>
        <w:t>.Какое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ниже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соотношений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закону электромагнитной индукции?</w:t>
      </w:r>
    </w:p>
    <w:p w:rsidR="008D318D" w:rsidRDefault="008D318D">
      <w:pPr>
        <w:pStyle w:val="a4"/>
        <w:rPr>
          <w:sz w:val="24"/>
        </w:rPr>
        <w:sectPr w:rsidR="008D318D">
          <w:pgSz w:w="11910" w:h="16840"/>
          <w:pgMar w:top="1320" w:right="141" w:bottom="960" w:left="992" w:header="0" w:footer="762" w:gutter="0"/>
          <w:cols w:space="720"/>
        </w:sectPr>
      </w:pPr>
    </w:p>
    <w:p w:rsidR="008D318D" w:rsidRDefault="00304807">
      <w:pPr>
        <w:pStyle w:val="a3"/>
        <w:spacing w:before="3" w:line="386" w:lineRule="exact"/>
        <w:ind w:left="1226"/>
        <w:rPr>
          <w:i/>
          <w:position w:val="15"/>
          <w:sz w:val="23"/>
        </w:rPr>
      </w:pPr>
      <w:r>
        <w:rPr>
          <w:i/>
          <w:noProof/>
          <w:position w:val="15"/>
          <w:sz w:val="23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2015490</wp:posOffset>
                </wp:positionH>
                <wp:positionV relativeFrom="paragraph">
                  <wp:posOffset>208280</wp:posOffset>
                </wp:positionV>
                <wp:extent cx="240665" cy="1270"/>
                <wp:effectExtent l="0" t="0" r="0" b="0"/>
                <wp:wrapNone/>
                <wp:docPr id="80" name="Graphic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0665">
                              <a:moveTo>
                                <a:pt x="0" y="0"/>
                              </a:moveTo>
                              <a:lnTo>
                                <a:pt x="240263" y="0"/>
                              </a:lnTo>
                            </a:path>
                          </a:pathLst>
                        </a:custGeom>
                        <a:ln w="63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A364C5" id="Graphic 80" o:spid="_x0000_s1026" style="position:absolute;margin-left:158.7pt;margin-top:16.4pt;width:18.95pt;height:.1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06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" path="m,l240263,e" filled="f" strokeweight=".17589mm">
                <v:path arrowok="t"/>
                <w10:wrap anchorx="page"/>
              </v:shape>
            </w:pict>
          </mc:Fallback>
        </mc:AlternateContent>
      </w:r>
      <w:r>
        <w:t>1.е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-</w:t>
      </w:r>
      <w:r>
        <w:rPr>
          <w:spacing w:val="59"/>
        </w:rPr>
        <w:t xml:space="preserve"> </w:t>
      </w:r>
      <w:r>
        <w:t xml:space="preserve">w </w:t>
      </w:r>
      <w:r>
        <w:rPr>
          <w:rFonts w:ascii="Symbol" w:hAnsi="Symbol"/>
          <w:spacing w:val="-5"/>
          <w:position w:val="15"/>
          <w:sz w:val="23"/>
        </w:rPr>
        <w:t></w:t>
      </w:r>
      <w:r>
        <w:rPr>
          <w:i/>
          <w:spacing w:val="-5"/>
          <w:position w:val="15"/>
          <w:sz w:val="23"/>
        </w:rPr>
        <w:t>Ф</w:t>
      </w:r>
    </w:p>
    <w:p w:rsidR="008D318D" w:rsidRDefault="00304807">
      <w:pPr>
        <w:spacing w:line="235" w:lineRule="exact"/>
        <w:ind w:right="65"/>
        <w:jc w:val="right"/>
        <w:rPr>
          <w:i/>
          <w:sz w:val="23"/>
        </w:rPr>
      </w:pPr>
      <w:r>
        <w:rPr>
          <w:rFonts w:ascii="Symbol" w:hAnsi="Symbol"/>
          <w:spacing w:val="-5"/>
          <w:w w:val="105"/>
          <w:sz w:val="23"/>
        </w:rPr>
        <w:t></w:t>
      </w:r>
      <w:r>
        <w:rPr>
          <w:i/>
          <w:spacing w:val="-5"/>
          <w:w w:val="105"/>
          <w:sz w:val="23"/>
        </w:rPr>
        <w:t>t</w:t>
      </w:r>
    </w:p>
    <w:p w:rsidR="008D318D" w:rsidRDefault="00304807">
      <w:pPr>
        <w:pStyle w:val="a4"/>
        <w:numPr>
          <w:ilvl w:val="0"/>
          <w:numId w:val="84"/>
        </w:numPr>
        <w:tabs>
          <w:tab w:val="left" w:pos="566"/>
          <w:tab w:val="left" w:pos="1907"/>
          <w:tab w:val="left" w:pos="3751"/>
        </w:tabs>
        <w:spacing w:before="160"/>
        <w:ind w:left="566" w:hanging="240"/>
        <w:jc w:val="left"/>
        <w:rPr>
          <w:sz w:val="24"/>
        </w:rPr>
      </w:pPr>
      <w:r>
        <w:br w:type="column"/>
      </w:r>
      <w:r>
        <w:rPr>
          <w:sz w:val="24"/>
        </w:rPr>
        <w:lastRenderedPageBreak/>
        <w:t>F</w:t>
      </w:r>
      <w:r>
        <w:rPr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ВIlsinα</w:t>
      </w:r>
      <w:r>
        <w:rPr>
          <w:sz w:val="24"/>
        </w:rPr>
        <w:tab/>
        <w:t>3.</w:t>
      </w:r>
      <w:r>
        <w:rPr>
          <w:spacing w:val="-2"/>
          <w:sz w:val="24"/>
        </w:rPr>
        <w:t xml:space="preserve"> </w:t>
      </w:r>
      <w:r>
        <w:rPr>
          <w:sz w:val="24"/>
        </w:rPr>
        <w:t>Ф =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ВScosα</w:t>
      </w:r>
      <w:r>
        <w:rPr>
          <w:sz w:val="24"/>
        </w:rPr>
        <w:tab/>
        <w:t xml:space="preserve">4.e </w:t>
      </w:r>
      <w:r>
        <w:rPr>
          <w:spacing w:val="-2"/>
          <w:sz w:val="24"/>
        </w:rPr>
        <w:t>=BLvsinα</w:t>
      </w:r>
    </w:p>
    <w:p w:rsidR="008D318D" w:rsidRDefault="008D318D">
      <w:pPr>
        <w:pStyle w:val="a4"/>
        <w:rPr>
          <w:sz w:val="24"/>
        </w:rPr>
        <w:sectPr w:rsidR="008D318D">
          <w:type w:val="continuous"/>
          <w:pgSz w:w="11910" w:h="16840"/>
          <w:pgMar w:top="1080" w:right="141" w:bottom="280" w:left="992" w:header="0" w:footer="762" w:gutter="0"/>
          <w:cols w:num="2" w:space="720" w:equalWidth="0">
            <w:col w:w="2543" w:space="40"/>
            <w:col w:w="8194"/>
          </w:cols>
        </w:sectPr>
      </w:pPr>
    </w:p>
    <w:p w:rsidR="008D318D" w:rsidRDefault="00304807">
      <w:pPr>
        <w:pStyle w:val="a3"/>
        <w:spacing w:line="275" w:lineRule="exact"/>
        <w:ind w:left="1226"/>
      </w:pPr>
      <w:r>
        <w:lastRenderedPageBreak/>
        <w:t>Вес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1 </w:t>
      </w:r>
      <w:r>
        <w:rPr>
          <w:spacing w:val="-4"/>
        </w:rPr>
        <w:t>балл</w:t>
      </w:r>
    </w:p>
    <w:p w:rsidR="008D318D" w:rsidRDefault="008D318D">
      <w:pPr>
        <w:pStyle w:val="a3"/>
      </w:pPr>
    </w:p>
    <w:p w:rsidR="008D318D" w:rsidRDefault="00304807">
      <w:pPr>
        <w:pStyle w:val="a3"/>
        <w:ind w:left="1226"/>
      </w:pPr>
      <w:r>
        <w:t>1.3.7..Материалы,</w:t>
      </w:r>
      <w:r>
        <w:rPr>
          <w:spacing w:val="-6"/>
        </w:rPr>
        <w:t xml:space="preserve"> </w:t>
      </w:r>
      <w:r>
        <w:t>обладающие</w:t>
      </w:r>
      <w:r>
        <w:rPr>
          <w:spacing w:val="-5"/>
        </w:rPr>
        <w:t xml:space="preserve"> </w:t>
      </w:r>
      <w:r>
        <w:t>большой</w:t>
      </w:r>
      <w:r>
        <w:rPr>
          <w:spacing w:val="-4"/>
        </w:rPr>
        <w:t xml:space="preserve"> </w:t>
      </w:r>
      <w:r>
        <w:t>магнитной</w:t>
      </w:r>
      <w:r>
        <w:rPr>
          <w:spacing w:val="52"/>
        </w:rPr>
        <w:t xml:space="preserve"> </w:t>
      </w:r>
      <w:r>
        <w:t>проницаемостью</w:t>
      </w:r>
      <w:r>
        <w:rPr>
          <w:spacing w:val="-4"/>
        </w:rPr>
        <w:t xml:space="preserve"> 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называют:</w:t>
      </w:r>
    </w:p>
    <w:p w:rsidR="008D318D" w:rsidRDefault="00304807">
      <w:pPr>
        <w:pStyle w:val="a3"/>
        <w:ind w:left="1226" w:right="6976"/>
      </w:pPr>
      <w:r>
        <w:t xml:space="preserve">1. Диэлектриками </w:t>
      </w:r>
      <w:r>
        <w:rPr>
          <w:spacing w:val="-2"/>
        </w:rPr>
        <w:t>2.Полупроводниками</w:t>
      </w:r>
    </w:p>
    <w:p w:rsidR="008D318D" w:rsidRDefault="00304807">
      <w:pPr>
        <w:pStyle w:val="a3"/>
        <w:ind w:left="1226"/>
      </w:pPr>
      <w:r>
        <w:t>3.</w:t>
      </w:r>
      <w:r>
        <w:rPr>
          <w:spacing w:val="-2"/>
        </w:rPr>
        <w:t xml:space="preserve"> Ферромагнетиками</w:t>
      </w:r>
    </w:p>
    <w:p w:rsidR="008D318D" w:rsidRDefault="00304807">
      <w:pPr>
        <w:pStyle w:val="a3"/>
        <w:ind w:left="1226" w:right="7428"/>
      </w:pPr>
      <w:r>
        <w:t>4. Проводниками Вес</w:t>
      </w:r>
      <w:r>
        <w:rPr>
          <w:spacing w:val="-9"/>
        </w:rPr>
        <w:t xml:space="preserve"> </w:t>
      </w:r>
      <w:r>
        <w:t>задания</w:t>
      </w:r>
      <w:r>
        <w:rPr>
          <w:spacing w:val="-8"/>
        </w:rPr>
        <w:t xml:space="preserve"> </w:t>
      </w:r>
      <w:r>
        <w:t>:</w:t>
      </w:r>
      <w:r>
        <w:rPr>
          <w:spacing w:val="-8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балл</w:t>
      </w:r>
    </w:p>
    <w:p w:rsidR="008D318D" w:rsidRDefault="008D318D">
      <w:pPr>
        <w:pStyle w:val="a3"/>
      </w:pPr>
    </w:p>
    <w:p w:rsidR="008D318D" w:rsidRDefault="00304807">
      <w:pPr>
        <w:pStyle w:val="a3"/>
        <w:ind w:left="1226" w:right="808"/>
      </w:pPr>
      <w:r>
        <w:t>1.3.8.</w:t>
      </w:r>
      <w:r>
        <w:rPr>
          <w:spacing w:val="-5"/>
        </w:rPr>
        <w:t xml:space="preserve"> </w:t>
      </w:r>
      <w:r>
        <w:t>Найдите</w:t>
      </w:r>
      <w:r>
        <w:rPr>
          <w:spacing w:val="-5"/>
        </w:rPr>
        <w:t xml:space="preserve"> </w:t>
      </w:r>
      <w:r>
        <w:t>правильное</w:t>
      </w:r>
      <w:r>
        <w:rPr>
          <w:spacing w:val="-6"/>
        </w:rPr>
        <w:t xml:space="preserve"> </w:t>
      </w:r>
      <w:r>
        <w:t>окончание</w:t>
      </w:r>
      <w:r>
        <w:rPr>
          <w:spacing w:val="-6"/>
        </w:rPr>
        <w:t xml:space="preserve"> </w:t>
      </w:r>
      <w:r>
        <w:t>утверждения:</w:t>
      </w:r>
      <w:r>
        <w:rPr>
          <w:spacing w:val="-5"/>
        </w:rPr>
        <w:t xml:space="preserve"> </w:t>
      </w:r>
      <w:r>
        <w:t>«Если</w:t>
      </w:r>
      <w:r>
        <w:rPr>
          <w:spacing w:val="-5"/>
        </w:rPr>
        <w:t xml:space="preserve"> </w:t>
      </w:r>
      <w:r>
        <w:t>проволочная</w:t>
      </w:r>
      <w:r>
        <w:rPr>
          <w:spacing w:val="-5"/>
        </w:rPr>
        <w:t xml:space="preserve"> </w:t>
      </w:r>
      <w:r>
        <w:t xml:space="preserve">рамка </w:t>
      </w:r>
      <w:r>
        <w:t>находится и магнитном поле, магнитная индукция которого периодически изменяется во времени , то индукционный ток в рамке будет...»:</w:t>
      </w:r>
    </w:p>
    <w:p w:rsidR="008D318D" w:rsidRDefault="00304807">
      <w:pPr>
        <w:pStyle w:val="a3"/>
        <w:ind w:left="1226" w:right="6976"/>
      </w:pPr>
      <w:r>
        <w:t xml:space="preserve">1.Равен нулю. </w:t>
      </w:r>
      <w:r>
        <w:rPr>
          <w:spacing w:val="-2"/>
        </w:rPr>
        <w:t>2.Постоянным.</w:t>
      </w:r>
    </w:p>
    <w:p w:rsidR="008D318D" w:rsidRDefault="00304807">
      <w:pPr>
        <w:pStyle w:val="a3"/>
        <w:ind w:left="1226" w:right="3723"/>
      </w:pPr>
      <w:r>
        <w:t>3 Периодически изменяться по величине 4.Периодически</w:t>
      </w:r>
      <w:r>
        <w:rPr>
          <w:spacing w:val="-7"/>
        </w:rPr>
        <w:t xml:space="preserve"> </w:t>
      </w:r>
      <w:r>
        <w:t>изменяться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величине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направлению Вес за</w:t>
      </w:r>
      <w:r>
        <w:t>дания : 1 балл</w:t>
      </w:r>
    </w:p>
    <w:p w:rsidR="008D318D" w:rsidRDefault="00304807">
      <w:pPr>
        <w:pStyle w:val="a3"/>
        <w:spacing w:before="1" w:line="264" w:lineRule="exact"/>
        <w:ind w:left="1226"/>
      </w:pPr>
      <w:r>
        <w:t>1.4.4.Напряжение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зажимах</w:t>
      </w:r>
      <w:r>
        <w:rPr>
          <w:spacing w:val="-2"/>
        </w:rPr>
        <w:t xml:space="preserve"> </w:t>
      </w:r>
      <w:r>
        <w:t>цепи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активным</w:t>
      </w:r>
      <w:r>
        <w:rPr>
          <w:spacing w:val="-3"/>
        </w:rPr>
        <w:t xml:space="preserve"> </w:t>
      </w:r>
      <w:r>
        <w:t>сопротивлением</w:t>
      </w:r>
      <w:r>
        <w:rPr>
          <w:spacing w:val="2"/>
        </w:rPr>
        <w:t xml:space="preserve"> </w:t>
      </w:r>
      <w:r>
        <w:t>R</w:t>
      </w:r>
      <w:r>
        <w:rPr>
          <w:spacing w:val="-2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rPr>
          <w:spacing w:val="-5"/>
        </w:rPr>
        <w:t>Ом</w:t>
      </w:r>
    </w:p>
    <w:p w:rsidR="008D318D" w:rsidRDefault="00304807">
      <w:pPr>
        <w:spacing w:line="171" w:lineRule="exact"/>
        <w:ind w:left="2069" w:right="1604"/>
        <w:jc w:val="center"/>
        <w:rPr>
          <w:rFonts w:ascii="Symbol" w:hAnsi="Symbol"/>
          <w:sz w:val="25"/>
        </w:rPr>
      </w:pPr>
      <w:r>
        <w:rPr>
          <w:rFonts w:ascii="Symbol" w:hAnsi="Symbol"/>
          <w:spacing w:val="-10"/>
          <w:sz w:val="25"/>
        </w:rPr>
        <w:t></w:t>
      </w:r>
    </w:p>
    <w:p w:rsidR="008D318D" w:rsidRDefault="008D318D">
      <w:pPr>
        <w:spacing w:line="171" w:lineRule="exact"/>
        <w:jc w:val="center"/>
        <w:rPr>
          <w:rFonts w:ascii="Symbol" w:hAnsi="Symbol"/>
          <w:sz w:val="25"/>
        </w:rPr>
        <w:sectPr w:rsidR="008D318D">
          <w:type w:val="continuous"/>
          <w:pgSz w:w="11910" w:h="16840"/>
          <w:pgMar w:top="1080" w:right="141" w:bottom="280" w:left="992" w:header="0" w:footer="762" w:gutter="0"/>
          <w:cols w:space="720"/>
        </w:sectPr>
      </w:pPr>
    </w:p>
    <w:p w:rsidR="008D318D" w:rsidRDefault="00304807">
      <w:pPr>
        <w:pStyle w:val="a3"/>
        <w:spacing w:line="266" w:lineRule="exact"/>
        <w:ind w:left="1226"/>
      </w:pPr>
      <w:r>
        <w:lastRenderedPageBreak/>
        <w:t>изменяется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закону</w:t>
      </w:r>
      <w:r>
        <w:rPr>
          <w:spacing w:val="-1"/>
        </w:rPr>
        <w:t xml:space="preserve"> </w:t>
      </w:r>
      <w:r>
        <w:t>: u</w:t>
      </w:r>
      <w:r>
        <w:rPr>
          <w:spacing w:val="-1"/>
        </w:rPr>
        <w:t xml:space="preserve"> </w:t>
      </w:r>
      <w:r>
        <w:t>=</w:t>
      </w:r>
      <w:r>
        <w:rPr>
          <w:spacing w:val="58"/>
        </w:rPr>
        <w:t xml:space="preserve"> </w:t>
      </w:r>
      <w:r>
        <w:t>220</w:t>
      </w:r>
      <w:r>
        <w:rPr>
          <w:spacing w:val="-1"/>
        </w:rPr>
        <w:t xml:space="preserve"> </w:t>
      </w:r>
      <w:r>
        <w:t>sin(314</w:t>
      </w:r>
      <w:r>
        <w:rPr>
          <w:spacing w:val="-2"/>
        </w:rPr>
        <w:t xml:space="preserve"> </w:t>
      </w:r>
      <w:r>
        <w:t xml:space="preserve">t </w:t>
      </w:r>
      <w:r>
        <w:rPr>
          <w:spacing w:val="-10"/>
        </w:rPr>
        <w:t>+</w:t>
      </w:r>
    </w:p>
    <w:p w:rsidR="008D318D" w:rsidRDefault="00304807">
      <w:pPr>
        <w:pStyle w:val="a3"/>
        <w:spacing w:before="187"/>
        <w:ind w:left="1226"/>
      </w:pPr>
      <w:r>
        <w:t>силы тока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4"/>
        </w:rPr>
        <w:t>цепи.</w:t>
      </w:r>
    </w:p>
    <w:p w:rsidR="008D318D" w:rsidRDefault="00304807">
      <w:pPr>
        <w:pStyle w:val="a3"/>
        <w:tabs>
          <w:tab w:val="left" w:pos="2119"/>
        </w:tabs>
        <w:ind w:left="1226"/>
      </w:pPr>
      <w:r>
        <w:t xml:space="preserve">1. </w:t>
      </w:r>
      <w:r>
        <w:rPr>
          <w:spacing w:val="-5"/>
        </w:rPr>
        <w:t>4А</w:t>
      </w:r>
      <w:r>
        <w:tab/>
        <w:t>2.</w:t>
      </w:r>
      <w:r>
        <w:rPr>
          <w:spacing w:val="-2"/>
        </w:rPr>
        <w:t xml:space="preserve"> </w:t>
      </w:r>
      <w:r>
        <w:t>4,4 А</w:t>
      </w:r>
      <w:r>
        <w:rPr>
          <w:spacing w:val="29"/>
        </w:rPr>
        <w:t xml:space="preserve">  </w:t>
      </w:r>
      <w:r>
        <w:t>3.</w:t>
      </w:r>
      <w:r>
        <w:rPr>
          <w:spacing w:val="1"/>
        </w:rPr>
        <w:t xml:space="preserve"> </w:t>
      </w:r>
      <w:r>
        <w:t>11000</w:t>
      </w:r>
      <w:r>
        <w:rPr>
          <w:spacing w:val="1"/>
        </w:rPr>
        <w:t xml:space="preserve"> </w:t>
      </w:r>
      <w:r>
        <w:t>А.</w:t>
      </w:r>
      <w:r>
        <w:rPr>
          <w:spacing w:val="30"/>
        </w:rPr>
        <w:t xml:space="preserve">  </w:t>
      </w:r>
      <w:r>
        <w:t>4 . 220</w:t>
      </w:r>
      <w:r>
        <w:rPr>
          <w:spacing w:val="1"/>
        </w:rPr>
        <w:t xml:space="preserve"> </w:t>
      </w:r>
      <w:r>
        <w:rPr>
          <w:spacing w:val="-5"/>
        </w:rPr>
        <w:t>А.</w:t>
      </w:r>
    </w:p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4</w:t>
      </w:r>
      <w:r>
        <w:rPr>
          <w:spacing w:val="2"/>
        </w:rPr>
        <w:t xml:space="preserve"> </w:t>
      </w:r>
      <w:r>
        <w:rPr>
          <w:spacing w:val="-4"/>
        </w:rPr>
        <w:t>балла</w:t>
      </w:r>
    </w:p>
    <w:p w:rsidR="008D318D" w:rsidRDefault="00304807">
      <w:pPr>
        <w:pStyle w:val="a3"/>
        <w:spacing w:line="227" w:lineRule="exact"/>
        <w:ind w:left="213"/>
      </w:pPr>
      <w:r>
        <w:br w:type="column"/>
      </w:r>
      <w:r>
        <w:lastRenderedPageBreak/>
        <w:t>)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Определите</w:t>
      </w:r>
      <w:r>
        <w:rPr>
          <w:spacing w:val="-1"/>
        </w:rPr>
        <w:t xml:space="preserve"> </w:t>
      </w:r>
      <w:r>
        <w:t>амплитудное</w:t>
      </w:r>
      <w:r>
        <w:rPr>
          <w:spacing w:val="58"/>
        </w:rPr>
        <w:t xml:space="preserve"> </w:t>
      </w:r>
      <w:r>
        <w:rPr>
          <w:spacing w:val="-2"/>
        </w:rPr>
        <w:t>значение</w:t>
      </w:r>
    </w:p>
    <w:p w:rsidR="008D318D" w:rsidRDefault="00304807">
      <w:pPr>
        <w:spacing w:line="226" w:lineRule="exact"/>
        <w:ind w:left="31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251645440" behindDoc="0" locked="0" layoutInCell="1" allowOverlap="1">
                <wp:simplePos x="0" y="0"/>
                <wp:positionH relativeFrom="page">
                  <wp:posOffset>4156710</wp:posOffset>
                </wp:positionH>
                <wp:positionV relativeFrom="paragraph">
                  <wp:posOffset>-43180</wp:posOffset>
                </wp:positionV>
                <wp:extent cx="110490" cy="1270"/>
                <wp:effectExtent l="0" t="0" r="0" b="0"/>
                <wp:wrapNone/>
                <wp:docPr id="81" name="Graphic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8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489">
                              <a:moveTo>
                                <a:pt x="0" y="0"/>
                              </a:moveTo>
                              <a:lnTo>
                                <a:pt x="109873" y="0"/>
                              </a:lnTo>
                            </a:path>
                          </a:pathLst>
                        </a:custGeom>
                        <a:ln w="63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240007" id="Graphic 81" o:spid="_x0000_s1026" style="position:absolute;margin-left:327.3pt;margin-top:-3.4pt;width:8.7pt;height:.1pt;z-index: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04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" path="m,l109873,e" filled="f" strokeweight=".17589mm">
                <v:path arrowok="t"/>
                <w10:wrap anchorx="page"/>
              </v:shape>
            </w:pict>
          </mc:Fallback>
        </mc:AlternateContent>
      </w:r>
      <w:r>
        <w:rPr>
          <w:spacing w:val="-10"/>
          <w:sz w:val="23"/>
        </w:rPr>
        <w:t>4</w:t>
      </w:r>
    </w:p>
    <w:p w:rsidR="008D318D" w:rsidRDefault="008D318D">
      <w:pPr>
        <w:spacing w:line="226" w:lineRule="exact"/>
        <w:rPr>
          <w:sz w:val="23"/>
        </w:rPr>
        <w:sectPr w:rsidR="008D318D">
          <w:type w:val="continuous"/>
          <w:pgSz w:w="11910" w:h="16840"/>
          <w:pgMar w:top="1080" w:right="141" w:bottom="280" w:left="992" w:header="0" w:footer="762" w:gutter="0"/>
          <w:cols w:num="2" w:space="720" w:equalWidth="0">
            <w:col w:w="5515" w:space="40"/>
            <w:col w:w="5222"/>
          </w:cols>
        </w:sectPr>
      </w:pPr>
    </w:p>
    <w:p w:rsidR="008D318D" w:rsidRDefault="008D318D">
      <w:pPr>
        <w:pStyle w:val="a3"/>
      </w:pPr>
    </w:p>
    <w:p w:rsidR="008D318D" w:rsidRDefault="00304807">
      <w:pPr>
        <w:pStyle w:val="a3"/>
        <w:tabs>
          <w:tab w:val="left" w:pos="1225"/>
        </w:tabs>
        <w:ind w:left="686"/>
      </w:pPr>
      <w:r>
        <w:rPr>
          <w:spacing w:val="-10"/>
        </w:rPr>
        <w:t>.</w:t>
      </w:r>
      <w:r>
        <w:tab/>
        <w:t>1.5.10.Ваттметр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прибор,</w:t>
      </w:r>
      <w:r>
        <w:rPr>
          <w:spacing w:val="-4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служит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измерения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цепи:</w:t>
      </w:r>
    </w:p>
    <w:p w:rsidR="008D318D" w:rsidRDefault="00304807">
      <w:pPr>
        <w:pStyle w:val="a3"/>
        <w:ind w:left="1166"/>
      </w:pPr>
      <w:r>
        <w:t>1.</w:t>
      </w:r>
      <w:r>
        <w:rPr>
          <w:spacing w:val="-2"/>
        </w:rPr>
        <w:t xml:space="preserve"> Сопротивления</w:t>
      </w:r>
    </w:p>
    <w:p w:rsidR="008D318D" w:rsidRDefault="00304807">
      <w:pPr>
        <w:pStyle w:val="a3"/>
        <w:ind w:left="1166"/>
      </w:pPr>
      <w:r>
        <w:t>2</w:t>
      </w:r>
      <w:r>
        <w:rPr>
          <w:spacing w:val="-2"/>
        </w:rPr>
        <w:t xml:space="preserve"> </w:t>
      </w:r>
      <w:r>
        <w:t xml:space="preserve">.Силы </w:t>
      </w:r>
      <w:r>
        <w:rPr>
          <w:spacing w:val="-4"/>
        </w:rPr>
        <w:t>тока</w:t>
      </w:r>
    </w:p>
    <w:p w:rsidR="008D318D" w:rsidRDefault="00304807">
      <w:pPr>
        <w:pStyle w:val="a3"/>
        <w:ind w:left="1166"/>
      </w:pPr>
      <w:r>
        <w:t>3</w:t>
      </w:r>
      <w:r>
        <w:rPr>
          <w:spacing w:val="60"/>
        </w:rPr>
        <w:t xml:space="preserve"> </w:t>
      </w:r>
      <w:r>
        <w:rPr>
          <w:spacing w:val="-2"/>
        </w:rPr>
        <w:t>Напряжения</w:t>
      </w:r>
    </w:p>
    <w:p w:rsidR="008D318D" w:rsidRDefault="00304807">
      <w:pPr>
        <w:pStyle w:val="a3"/>
        <w:ind w:left="1166"/>
      </w:pPr>
      <w:r>
        <w:t xml:space="preserve">4 </w:t>
      </w:r>
      <w:r>
        <w:rPr>
          <w:spacing w:val="-2"/>
        </w:rPr>
        <w:t>.Мощности</w:t>
      </w:r>
    </w:p>
    <w:p w:rsidR="008D318D" w:rsidRDefault="008D318D">
      <w:pPr>
        <w:pStyle w:val="a3"/>
        <w:sectPr w:rsidR="008D318D">
          <w:type w:val="continuous"/>
          <w:pgSz w:w="11910" w:h="16840"/>
          <w:pgMar w:top="1080" w:right="141" w:bottom="280" w:left="992" w:header="0" w:footer="762" w:gutter="0"/>
          <w:cols w:space="720"/>
        </w:sectPr>
      </w:pPr>
    </w:p>
    <w:p w:rsidR="008D318D" w:rsidRDefault="00304807">
      <w:pPr>
        <w:pStyle w:val="a3"/>
        <w:spacing w:before="64"/>
        <w:ind w:left="1226"/>
      </w:pPr>
      <w:r>
        <w:lastRenderedPageBreak/>
        <w:t>Вес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1 </w:t>
      </w:r>
      <w:r>
        <w:rPr>
          <w:spacing w:val="-4"/>
        </w:rPr>
        <w:t>балл</w:t>
      </w:r>
    </w:p>
    <w:p w:rsidR="008D318D" w:rsidRDefault="008D318D">
      <w:pPr>
        <w:pStyle w:val="a3"/>
        <w:spacing w:before="1"/>
      </w:pPr>
    </w:p>
    <w:p w:rsidR="008D318D" w:rsidRDefault="00304807">
      <w:pPr>
        <w:pStyle w:val="a3"/>
        <w:ind w:left="1226" w:right="808"/>
      </w:pPr>
      <w:r>
        <w:t>1.5.11..Какие</w:t>
      </w:r>
      <w:r>
        <w:rPr>
          <w:spacing w:val="-7"/>
        </w:rPr>
        <w:t xml:space="preserve"> </w:t>
      </w:r>
      <w:r>
        <w:t>моменты</w:t>
      </w:r>
      <w:r>
        <w:rPr>
          <w:spacing w:val="-6"/>
        </w:rPr>
        <w:t xml:space="preserve"> </w:t>
      </w:r>
      <w:r>
        <w:t>действуют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подвижную</w:t>
      </w:r>
      <w:r>
        <w:rPr>
          <w:spacing w:val="-6"/>
        </w:rPr>
        <w:t xml:space="preserve"> </w:t>
      </w:r>
      <w:r>
        <w:t>систему</w:t>
      </w:r>
      <w:r>
        <w:rPr>
          <w:spacing w:val="-6"/>
        </w:rPr>
        <w:t xml:space="preserve"> </w:t>
      </w:r>
      <w:r>
        <w:t>электроизмерительного прибора, когда она находится в состоянии движения?</w:t>
      </w:r>
    </w:p>
    <w:p w:rsidR="008D318D" w:rsidRDefault="00304807">
      <w:pPr>
        <w:pStyle w:val="a4"/>
        <w:numPr>
          <w:ilvl w:val="0"/>
          <w:numId w:val="86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Вращающий</w:t>
      </w:r>
    </w:p>
    <w:p w:rsidR="008D318D" w:rsidRDefault="00304807">
      <w:pPr>
        <w:pStyle w:val="a4"/>
        <w:numPr>
          <w:ilvl w:val="0"/>
          <w:numId w:val="86"/>
        </w:numPr>
        <w:tabs>
          <w:tab w:val="left" w:pos="1466"/>
        </w:tabs>
        <w:rPr>
          <w:sz w:val="24"/>
        </w:rPr>
      </w:pPr>
      <w:r>
        <w:rPr>
          <w:sz w:val="24"/>
        </w:rPr>
        <w:t>Вращающий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противодействующий</w:t>
      </w:r>
    </w:p>
    <w:p w:rsidR="008D318D" w:rsidRDefault="00304807">
      <w:pPr>
        <w:pStyle w:val="a4"/>
        <w:numPr>
          <w:ilvl w:val="0"/>
          <w:numId w:val="86"/>
        </w:numPr>
        <w:tabs>
          <w:tab w:val="left" w:pos="1466"/>
        </w:tabs>
        <w:ind w:left="1226" w:right="3606" w:firstLine="0"/>
        <w:rPr>
          <w:sz w:val="24"/>
        </w:rPr>
      </w:pPr>
      <w:r>
        <w:rPr>
          <w:sz w:val="24"/>
        </w:rPr>
        <w:t>Вращающий,</w:t>
      </w:r>
      <w:r>
        <w:rPr>
          <w:spacing w:val="-9"/>
          <w:sz w:val="24"/>
        </w:rPr>
        <w:t xml:space="preserve"> </w:t>
      </w:r>
      <w:r>
        <w:rPr>
          <w:sz w:val="24"/>
        </w:rPr>
        <w:t>противодействующий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демпфирующий</w:t>
      </w:r>
      <w:r>
        <w:rPr>
          <w:spacing w:val="-9"/>
          <w:sz w:val="24"/>
        </w:rPr>
        <w:t xml:space="preserve"> </w:t>
      </w:r>
      <w:r>
        <w:rPr>
          <w:sz w:val="24"/>
        </w:rPr>
        <w:t>. Вес задания : 2 балла</w:t>
      </w:r>
    </w:p>
    <w:p w:rsidR="008D318D" w:rsidRDefault="008D318D">
      <w:pPr>
        <w:pStyle w:val="a3"/>
      </w:pPr>
    </w:p>
    <w:p w:rsidR="008D318D" w:rsidRDefault="00304807">
      <w:pPr>
        <w:pStyle w:val="a3"/>
        <w:ind w:left="1226" w:right="808"/>
      </w:pPr>
      <w:r>
        <w:t>1.6.4.Лампы накаливания с номинальным напряжением 220</w:t>
      </w:r>
      <w:r>
        <w:t xml:space="preserve"> В включают в трехфазную</w:t>
      </w:r>
      <w:r>
        <w:rPr>
          <w:spacing w:val="-3"/>
        </w:rPr>
        <w:t xml:space="preserve"> </w:t>
      </w:r>
      <w:r>
        <w:t>сеть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линейным</w:t>
      </w:r>
      <w:r>
        <w:rPr>
          <w:spacing w:val="-5"/>
        </w:rPr>
        <w:t xml:space="preserve"> </w:t>
      </w:r>
      <w:r>
        <w:t>напряжением</w:t>
      </w:r>
      <w:r>
        <w:rPr>
          <w:spacing w:val="-4"/>
        </w:rPr>
        <w:t xml:space="preserve"> </w:t>
      </w:r>
      <w:r>
        <w:t>220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Какова</w:t>
      </w:r>
      <w:r>
        <w:rPr>
          <w:spacing w:val="-5"/>
        </w:rPr>
        <w:t xml:space="preserve"> </w:t>
      </w:r>
      <w:r>
        <w:t>схема</w:t>
      </w:r>
      <w:r>
        <w:rPr>
          <w:spacing w:val="-2"/>
        </w:rPr>
        <w:t xml:space="preserve"> </w:t>
      </w:r>
      <w:r>
        <w:t>включения</w:t>
      </w:r>
      <w:r>
        <w:rPr>
          <w:spacing w:val="-3"/>
        </w:rPr>
        <w:t xml:space="preserve"> </w:t>
      </w:r>
      <w:r>
        <w:t>ламп?</w:t>
      </w:r>
    </w:p>
    <w:p w:rsidR="008D318D" w:rsidRDefault="00304807">
      <w:pPr>
        <w:pStyle w:val="a4"/>
        <w:numPr>
          <w:ilvl w:val="0"/>
          <w:numId w:val="87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Звездой</w:t>
      </w:r>
    </w:p>
    <w:p w:rsidR="008D318D" w:rsidRDefault="00304807">
      <w:pPr>
        <w:pStyle w:val="a4"/>
        <w:numPr>
          <w:ilvl w:val="0"/>
          <w:numId w:val="87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Треугольником</w:t>
      </w:r>
    </w:p>
    <w:p w:rsidR="008D318D" w:rsidRDefault="00304807">
      <w:pPr>
        <w:pStyle w:val="a4"/>
        <w:numPr>
          <w:ilvl w:val="0"/>
          <w:numId w:val="87"/>
        </w:numPr>
        <w:tabs>
          <w:tab w:val="left" w:pos="1466"/>
        </w:tabs>
        <w:ind w:left="1226" w:right="5785" w:firstLine="0"/>
        <w:rPr>
          <w:sz w:val="24"/>
        </w:rPr>
      </w:pPr>
      <w:r>
        <w:rPr>
          <w:sz w:val="24"/>
        </w:rPr>
        <w:t>Лампы</w:t>
      </w:r>
      <w:r>
        <w:rPr>
          <w:spacing w:val="-7"/>
          <w:sz w:val="24"/>
        </w:rPr>
        <w:t xml:space="preserve"> </w:t>
      </w:r>
      <w:r>
        <w:rPr>
          <w:sz w:val="24"/>
        </w:rPr>
        <w:t>нельзя</w:t>
      </w:r>
      <w:r>
        <w:rPr>
          <w:spacing w:val="-7"/>
          <w:sz w:val="24"/>
        </w:rPr>
        <w:t xml:space="preserve"> </w:t>
      </w:r>
      <w:r>
        <w:rPr>
          <w:sz w:val="24"/>
        </w:rPr>
        <w:t>включать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эту</w:t>
      </w:r>
      <w:r>
        <w:rPr>
          <w:spacing w:val="-7"/>
          <w:sz w:val="24"/>
        </w:rPr>
        <w:t xml:space="preserve"> </w:t>
      </w:r>
      <w:r>
        <w:rPr>
          <w:sz w:val="24"/>
        </w:rPr>
        <w:t>сеть Вес задания : 2 балла</w:t>
      </w:r>
    </w:p>
    <w:p w:rsidR="008D318D" w:rsidRDefault="008D318D">
      <w:pPr>
        <w:pStyle w:val="a3"/>
      </w:pPr>
    </w:p>
    <w:p w:rsidR="008D318D" w:rsidRDefault="008D318D">
      <w:pPr>
        <w:pStyle w:val="a3"/>
        <w:spacing w:before="1"/>
      </w:pPr>
    </w:p>
    <w:p w:rsidR="008D318D" w:rsidRDefault="00304807">
      <w:pPr>
        <w:pStyle w:val="a3"/>
        <w:ind w:left="1226" w:right="808"/>
      </w:pPr>
      <w:r>
        <w:t>1.7.4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каком</w:t>
      </w:r>
      <w:r>
        <w:rPr>
          <w:spacing w:val="-5"/>
        </w:rPr>
        <w:t xml:space="preserve"> </w:t>
      </w:r>
      <w:r>
        <w:t>напряжении</w:t>
      </w:r>
      <w:r>
        <w:rPr>
          <w:spacing w:val="-6"/>
        </w:rPr>
        <w:t xml:space="preserve"> </w:t>
      </w:r>
      <w:r>
        <w:t>целесообразно</w:t>
      </w:r>
      <w:r>
        <w:rPr>
          <w:spacing w:val="-4"/>
        </w:rPr>
        <w:t xml:space="preserve"> </w:t>
      </w:r>
      <w:r>
        <w:t>а)</w:t>
      </w:r>
      <w:r>
        <w:rPr>
          <w:spacing w:val="-3"/>
        </w:rPr>
        <w:t xml:space="preserve"> </w:t>
      </w:r>
      <w:r>
        <w:t>передавать</w:t>
      </w:r>
      <w:r>
        <w:rPr>
          <w:spacing w:val="-3"/>
        </w:rPr>
        <w:t xml:space="preserve"> </w:t>
      </w:r>
      <w:r>
        <w:t>энергию</w:t>
      </w:r>
      <w:r>
        <w:rPr>
          <w:spacing w:val="-4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 xml:space="preserve">потреблять </w:t>
      </w:r>
      <w:r>
        <w:rPr>
          <w:spacing w:val="-2"/>
        </w:rPr>
        <w:t>энергию</w:t>
      </w:r>
    </w:p>
    <w:p w:rsidR="008D318D" w:rsidRDefault="00304807">
      <w:pPr>
        <w:pStyle w:val="a4"/>
        <w:numPr>
          <w:ilvl w:val="0"/>
          <w:numId w:val="88"/>
        </w:numPr>
        <w:tabs>
          <w:tab w:val="left" w:pos="1406"/>
        </w:tabs>
        <w:ind w:left="1406" w:hanging="180"/>
        <w:jc w:val="left"/>
      </w:pP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высоком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низком</w:t>
      </w:r>
    </w:p>
    <w:p w:rsidR="008D318D" w:rsidRDefault="00304807">
      <w:pPr>
        <w:pStyle w:val="a4"/>
        <w:numPr>
          <w:ilvl w:val="0"/>
          <w:numId w:val="88"/>
        </w:numPr>
        <w:tabs>
          <w:tab w:val="left" w:pos="1466"/>
        </w:tabs>
        <w:ind w:left="1466" w:hanging="240"/>
        <w:jc w:val="left"/>
        <w:rPr>
          <w:sz w:val="24"/>
        </w:rPr>
      </w:pP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низком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б) </w:t>
      </w:r>
      <w:r>
        <w:rPr>
          <w:spacing w:val="-2"/>
          <w:sz w:val="24"/>
        </w:rPr>
        <w:t>высоком</w:t>
      </w:r>
    </w:p>
    <w:p w:rsidR="008D318D" w:rsidRDefault="00304807">
      <w:pPr>
        <w:pStyle w:val="a3"/>
        <w:ind w:left="1226"/>
      </w:pPr>
      <w:r>
        <w:t>3)</w:t>
      </w:r>
      <w:r>
        <w:rPr>
          <w:spacing w:val="-3"/>
        </w:rPr>
        <w:t xml:space="preserve"> </w:t>
      </w:r>
      <w:r>
        <w:t>а) низком</w:t>
      </w:r>
      <w:r>
        <w:rPr>
          <w:spacing w:val="-2"/>
        </w:rPr>
        <w:t xml:space="preserve"> </w:t>
      </w:r>
      <w:r>
        <w:t xml:space="preserve">б) </w:t>
      </w:r>
      <w:r>
        <w:rPr>
          <w:spacing w:val="-2"/>
        </w:rPr>
        <w:t>низком</w:t>
      </w:r>
    </w:p>
    <w:p w:rsidR="008D318D" w:rsidRDefault="00304807">
      <w:pPr>
        <w:pStyle w:val="a3"/>
        <w:ind w:left="1226" w:right="6976"/>
      </w:pPr>
      <w:r>
        <w:t>4.а)</w:t>
      </w:r>
      <w:r>
        <w:rPr>
          <w:spacing w:val="-15"/>
        </w:rPr>
        <w:t xml:space="preserve"> </w:t>
      </w:r>
      <w:r>
        <w:t>высоком</w:t>
      </w:r>
      <w:r>
        <w:rPr>
          <w:spacing w:val="-15"/>
        </w:rPr>
        <w:t xml:space="preserve"> </w:t>
      </w:r>
      <w:r>
        <w:t>б)высоком Вес задания : 1 балл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52"/>
        </w:numPr>
        <w:tabs>
          <w:tab w:val="left" w:pos="1826"/>
        </w:tabs>
        <w:ind w:left="1226" w:right="1763" w:firstLine="0"/>
        <w:rPr>
          <w:sz w:val="24"/>
        </w:rPr>
      </w:pP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обмотки</w:t>
      </w:r>
      <w:r>
        <w:rPr>
          <w:spacing w:val="-4"/>
          <w:sz w:val="24"/>
        </w:rPr>
        <w:t xml:space="preserve"> </w:t>
      </w:r>
      <w:r>
        <w:rPr>
          <w:sz w:val="24"/>
        </w:rPr>
        <w:t>якоря</w:t>
      </w:r>
      <w:r>
        <w:rPr>
          <w:spacing w:val="-7"/>
          <w:sz w:val="24"/>
        </w:rPr>
        <w:t xml:space="preserve"> </w:t>
      </w:r>
      <w:r>
        <w:rPr>
          <w:sz w:val="24"/>
        </w:rPr>
        <w:t>увеличить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три</w:t>
      </w:r>
      <w:r>
        <w:rPr>
          <w:spacing w:val="-3"/>
          <w:sz w:val="24"/>
        </w:rPr>
        <w:t xml:space="preserve"> </w:t>
      </w:r>
      <w:r>
        <w:rPr>
          <w:sz w:val="24"/>
        </w:rPr>
        <w:t>раза,</w:t>
      </w:r>
      <w:r>
        <w:rPr>
          <w:spacing w:val="-4"/>
          <w:sz w:val="24"/>
        </w:rPr>
        <w:t xml:space="preserve"> </w:t>
      </w:r>
      <w:r>
        <w:rPr>
          <w:sz w:val="24"/>
        </w:rPr>
        <w:t>то</w:t>
      </w:r>
      <w:r>
        <w:rPr>
          <w:spacing w:val="-4"/>
          <w:sz w:val="24"/>
        </w:rPr>
        <w:t xml:space="preserve"> </w:t>
      </w:r>
      <w:r>
        <w:rPr>
          <w:sz w:val="24"/>
        </w:rPr>
        <w:t>ЭДС генератора :</w:t>
      </w:r>
    </w:p>
    <w:p w:rsidR="008D318D" w:rsidRDefault="00304807">
      <w:pPr>
        <w:pStyle w:val="a4"/>
        <w:numPr>
          <w:ilvl w:val="0"/>
          <w:numId w:val="89"/>
        </w:numPr>
        <w:tabs>
          <w:tab w:val="left" w:pos="1466"/>
        </w:tabs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изменится</w:t>
      </w:r>
    </w:p>
    <w:p w:rsidR="008D318D" w:rsidRDefault="00304807">
      <w:pPr>
        <w:pStyle w:val="a4"/>
        <w:numPr>
          <w:ilvl w:val="0"/>
          <w:numId w:val="89"/>
        </w:numPr>
        <w:tabs>
          <w:tab w:val="left" w:pos="1466"/>
        </w:tabs>
        <w:rPr>
          <w:sz w:val="24"/>
        </w:rPr>
      </w:pPr>
      <w:r>
        <w:rPr>
          <w:sz w:val="24"/>
        </w:rPr>
        <w:t>Увеличится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три </w:t>
      </w:r>
      <w:r>
        <w:rPr>
          <w:spacing w:val="-4"/>
          <w:sz w:val="24"/>
        </w:rPr>
        <w:t>раза</w:t>
      </w:r>
    </w:p>
    <w:p w:rsidR="008D318D" w:rsidRDefault="00304807">
      <w:pPr>
        <w:pStyle w:val="a4"/>
        <w:numPr>
          <w:ilvl w:val="0"/>
          <w:numId w:val="89"/>
        </w:numPr>
        <w:tabs>
          <w:tab w:val="left" w:pos="1466"/>
        </w:tabs>
        <w:spacing w:before="1"/>
        <w:rPr>
          <w:sz w:val="24"/>
        </w:rPr>
      </w:pPr>
      <w:r>
        <w:rPr>
          <w:sz w:val="24"/>
        </w:rPr>
        <w:t>Уменьшится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три </w:t>
      </w:r>
      <w:r>
        <w:rPr>
          <w:spacing w:val="-4"/>
          <w:sz w:val="24"/>
        </w:rPr>
        <w:t>раза</w:t>
      </w:r>
    </w:p>
    <w:p w:rsidR="008D318D" w:rsidRDefault="00304807">
      <w:pPr>
        <w:pStyle w:val="a4"/>
        <w:numPr>
          <w:ilvl w:val="0"/>
          <w:numId w:val="89"/>
        </w:numPr>
        <w:tabs>
          <w:tab w:val="left" w:pos="1466"/>
        </w:tabs>
        <w:ind w:left="1226" w:right="6752" w:firstLine="0"/>
        <w:rPr>
          <w:sz w:val="24"/>
        </w:rPr>
      </w:pPr>
      <w:r>
        <w:rPr>
          <w:sz w:val="24"/>
        </w:rPr>
        <w:t>Увеличится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девять</w:t>
      </w:r>
      <w:r>
        <w:rPr>
          <w:spacing w:val="-11"/>
          <w:sz w:val="24"/>
        </w:rPr>
        <w:t xml:space="preserve"> </w:t>
      </w:r>
      <w:r>
        <w:rPr>
          <w:sz w:val="24"/>
        </w:rPr>
        <w:t>раз. Вес задания : 1 балл</w:t>
      </w:r>
    </w:p>
    <w:p w:rsidR="008D318D" w:rsidRDefault="00304807">
      <w:pPr>
        <w:pStyle w:val="a3"/>
        <w:spacing w:before="276"/>
        <w:ind w:left="1226"/>
      </w:pPr>
      <w:r>
        <w:t>1.9.4.Сердечник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ротор</w:t>
      </w:r>
      <w:r>
        <w:rPr>
          <w:spacing w:val="-3"/>
        </w:rPr>
        <w:t xml:space="preserve"> </w:t>
      </w:r>
      <w:r>
        <w:t>набирают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тонких</w:t>
      </w:r>
      <w:r>
        <w:rPr>
          <w:spacing w:val="-3"/>
        </w:rPr>
        <w:t xml:space="preserve"> </w:t>
      </w:r>
      <w:r>
        <w:t>листов</w:t>
      </w:r>
      <w:r>
        <w:rPr>
          <w:spacing w:val="40"/>
        </w:rPr>
        <w:t xml:space="preserve"> </w:t>
      </w:r>
      <w:r>
        <w:t>элеткротехнической</w:t>
      </w:r>
      <w:r>
        <w:rPr>
          <w:spacing w:val="-3"/>
        </w:rPr>
        <w:t xml:space="preserve"> </w:t>
      </w:r>
      <w:r>
        <w:t>стали</w:t>
      </w:r>
      <w:r>
        <w:rPr>
          <w:spacing w:val="40"/>
        </w:rPr>
        <w:t xml:space="preserve"> </w:t>
      </w:r>
      <w:r>
        <w:t>. изолированных</w:t>
      </w:r>
      <w:r>
        <w:rPr>
          <w:spacing w:val="40"/>
        </w:rPr>
        <w:t xml:space="preserve"> </w:t>
      </w:r>
      <w:r>
        <w:t>друг от друга лаком</w:t>
      </w:r>
    </w:p>
    <w:p w:rsidR="008D318D" w:rsidRDefault="00304807">
      <w:pPr>
        <w:pStyle w:val="a4"/>
        <w:numPr>
          <w:ilvl w:val="0"/>
          <w:numId w:val="90"/>
        </w:numPr>
        <w:tabs>
          <w:tab w:val="left" w:pos="1466"/>
        </w:tabs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уменьшения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потерь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перемагничивание</w:t>
      </w:r>
    </w:p>
    <w:p w:rsidR="008D318D" w:rsidRDefault="00304807">
      <w:pPr>
        <w:pStyle w:val="a4"/>
        <w:numPr>
          <w:ilvl w:val="0"/>
          <w:numId w:val="90"/>
        </w:numPr>
        <w:tabs>
          <w:tab w:val="left" w:pos="1466"/>
        </w:tabs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увеличения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магнитного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потока</w:t>
      </w:r>
    </w:p>
    <w:p w:rsidR="008D318D" w:rsidRDefault="00304807">
      <w:pPr>
        <w:pStyle w:val="a4"/>
        <w:numPr>
          <w:ilvl w:val="0"/>
          <w:numId w:val="90"/>
        </w:numPr>
        <w:tabs>
          <w:tab w:val="left" w:pos="1466"/>
        </w:tabs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увеличения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потерь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вихревые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токи</w:t>
      </w:r>
    </w:p>
    <w:p w:rsidR="008D318D" w:rsidRDefault="00304807">
      <w:pPr>
        <w:pStyle w:val="a4"/>
        <w:numPr>
          <w:ilvl w:val="0"/>
          <w:numId w:val="90"/>
        </w:numPr>
        <w:tabs>
          <w:tab w:val="left" w:pos="1466"/>
        </w:tabs>
        <w:ind w:left="1226" w:right="4970" w:firstLine="0"/>
        <w:rPr>
          <w:sz w:val="24"/>
        </w:rPr>
      </w:pP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  <w:u w:val="single"/>
        </w:rPr>
        <w:t>у</w:t>
      </w:r>
      <w:r>
        <w:rPr>
          <w:sz w:val="24"/>
        </w:rPr>
        <w:t>меньшения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потерь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вихревые</w:t>
      </w:r>
      <w:r>
        <w:rPr>
          <w:spacing w:val="-7"/>
          <w:sz w:val="24"/>
        </w:rPr>
        <w:t xml:space="preserve"> </w:t>
      </w:r>
      <w:r>
        <w:rPr>
          <w:sz w:val="24"/>
        </w:rPr>
        <w:t>токи Вес задания : 1 балл</w:t>
      </w:r>
    </w:p>
    <w:p w:rsidR="008D318D" w:rsidRDefault="008D318D">
      <w:pPr>
        <w:pStyle w:val="a3"/>
      </w:pPr>
    </w:p>
    <w:p w:rsidR="008D318D" w:rsidRDefault="00304807">
      <w:pPr>
        <w:pStyle w:val="a3"/>
        <w:ind w:left="1226" w:right="808"/>
      </w:pPr>
      <w:r>
        <w:t>1.10.4.</w:t>
      </w:r>
      <w:r>
        <w:rPr>
          <w:spacing w:val="-5"/>
        </w:rPr>
        <w:t xml:space="preserve"> </w:t>
      </w:r>
      <w:r>
        <w:t>Какой</w:t>
      </w:r>
      <w:r>
        <w:rPr>
          <w:spacing w:val="40"/>
        </w:rPr>
        <w:t xml:space="preserve"> </w:t>
      </w:r>
      <w:r>
        <w:t>электрический</w:t>
      </w:r>
      <w:r>
        <w:rPr>
          <w:spacing w:val="-5"/>
        </w:rPr>
        <w:t xml:space="preserve"> </w:t>
      </w:r>
      <w:r>
        <w:t>параметр</w:t>
      </w:r>
      <w:r>
        <w:rPr>
          <w:spacing w:val="40"/>
        </w:rPr>
        <w:t xml:space="preserve"> </w:t>
      </w:r>
      <w:r>
        <w:t>оказывает</w:t>
      </w:r>
      <w:r>
        <w:rPr>
          <w:spacing w:val="-5"/>
        </w:rPr>
        <w:t xml:space="preserve"> </w:t>
      </w:r>
      <w:r>
        <w:t>непосредственное физиологическое воздействие на человека?</w:t>
      </w:r>
    </w:p>
    <w:p w:rsidR="008D318D" w:rsidRDefault="00304807">
      <w:pPr>
        <w:pStyle w:val="a4"/>
        <w:numPr>
          <w:ilvl w:val="0"/>
          <w:numId w:val="91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Напряжение</w:t>
      </w:r>
    </w:p>
    <w:p w:rsidR="008D318D" w:rsidRDefault="00304807">
      <w:pPr>
        <w:pStyle w:val="a4"/>
        <w:numPr>
          <w:ilvl w:val="0"/>
          <w:numId w:val="91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Мощность</w:t>
      </w:r>
    </w:p>
    <w:p w:rsidR="008D318D" w:rsidRDefault="00304807">
      <w:pPr>
        <w:pStyle w:val="a4"/>
        <w:numPr>
          <w:ilvl w:val="0"/>
          <w:numId w:val="91"/>
        </w:numPr>
        <w:tabs>
          <w:tab w:val="left" w:pos="1466"/>
        </w:tabs>
        <w:rPr>
          <w:sz w:val="24"/>
        </w:rPr>
      </w:pPr>
      <w:r>
        <w:rPr>
          <w:spacing w:val="-5"/>
          <w:sz w:val="24"/>
        </w:rPr>
        <w:t>Ток</w:t>
      </w:r>
    </w:p>
    <w:p w:rsidR="008D318D" w:rsidRDefault="00304807">
      <w:pPr>
        <w:pStyle w:val="a4"/>
        <w:numPr>
          <w:ilvl w:val="0"/>
          <w:numId w:val="91"/>
        </w:numPr>
        <w:tabs>
          <w:tab w:val="left" w:pos="1466"/>
        </w:tabs>
        <w:ind w:left="1226" w:right="7538" w:firstLine="0"/>
        <w:rPr>
          <w:sz w:val="24"/>
        </w:rPr>
      </w:pPr>
      <w:r>
        <w:rPr>
          <w:spacing w:val="-2"/>
          <w:sz w:val="24"/>
        </w:rPr>
        <w:t xml:space="preserve">Напряженность </w:t>
      </w:r>
      <w:r>
        <w:rPr>
          <w:sz w:val="24"/>
        </w:rPr>
        <w:t>Вес</w:t>
      </w:r>
      <w:r>
        <w:rPr>
          <w:spacing w:val="-1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1"/>
          <w:sz w:val="24"/>
        </w:rPr>
        <w:t xml:space="preserve"> </w:t>
      </w:r>
      <w:r>
        <w:rPr>
          <w:sz w:val="24"/>
        </w:rPr>
        <w:t>:</w:t>
      </w:r>
      <w:r>
        <w:rPr>
          <w:spacing w:val="-11"/>
          <w:sz w:val="24"/>
        </w:rPr>
        <w:t xml:space="preserve"> </w:t>
      </w:r>
      <w:r>
        <w:rPr>
          <w:sz w:val="24"/>
        </w:rPr>
        <w:t>1балл</w:t>
      </w:r>
    </w:p>
    <w:p w:rsidR="008D318D" w:rsidRDefault="008D318D">
      <w:pPr>
        <w:pStyle w:val="a3"/>
      </w:pPr>
    </w:p>
    <w:p w:rsidR="008D318D" w:rsidRDefault="00304807">
      <w:pPr>
        <w:pStyle w:val="a3"/>
        <w:ind w:left="1226"/>
      </w:pPr>
      <w:r>
        <w:t>1.11.4.Какие</w:t>
      </w:r>
      <w:r>
        <w:rPr>
          <w:spacing w:val="-6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использу</w:t>
      </w:r>
      <w:r>
        <w:t>ются</w:t>
      </w:r>
      <w:r>
        <w:rPr>
          <w:spacing w:val="-2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передачи</w:t>
      </w:r>
      <w:r>
        <w:rPr>
          <w:spacing w:val="-2"/>
        </w:rPr>
        <w:t xml:space="preserve"> электроэнергии</w:t>
      </w:r>
    </w:p>
    <w:p w:rsidR="008D318D" w:rsidRDefault="00304807">
      <w:pPr>
        <w:pStyle w:val="a4"/>
        <w:numPr>
          <w:ilvl w:val="0"/>
          <w:numId w:val="92"/>
        </w:numPr>
        <w:tabs>
          <w:tab w:val="left" w:pos="1466"/>
        </w:tabs>
        <w:spacing w:before="1"/>
        <w:rPr>
          <w:sz w:val="24"/>
        </w:rPr>
      </w:pPr>
      <w:r>
        <w:rPr>
          <w:sz w:val="24"/>
        </w:rPr>
        <w:t>Сети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напряжением</w:t>
      </w:r>
      <w:r>
        <w:rPr>
          <w:spacing w:val="54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1000В</w:t>
      </w:r>
    </w:p>
    <w:p w:rsidR="008D318D" w:rsidRDefault="008D318D">
      <w:pPr>
        <w:pStyle w:val="a4"/>
        <w:rPr>
          <w:sz w:val="24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pStyle w:val="a4"/>
        <w:numPr>
          <w:ilvl w:val="0"/>
          <w:numId w:val="92"/>
        </w:numPr>
        <w:tabs>
          <w:tab w:val="left" w:pos="1406"/>
        </w:tabs>
        <w:spacing w:before="64"/>
        <w:ind w:left="1406" w:hanging="180"/>
        <w:rPr>
          <w:sz w:val="24"/>
        </w:rPr>
      </w:pPr>
      <w:r>
        <w:rPr>
          <w:sz w:val="24"/>
        </w:rPr>
        <w:lastRenderedPageBreak/>
        <w:t>Сети</w:t>
      </w:r>
      <w:r>
        <w:rPr>
          <w:spacing w:val="57"/>
          <w:sz w:val="24"/>
        </w:rPr>
        <w:t xml:space="preserve"> </w:t>
      </w:r>
      <w:r>
        <w:rPr>
          <w:sz w:val="24"/>
        </w:rPr>
        <w:t>напряжением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выше</w:t>
      </w:r>
      <w:r>
        <w:rPr>
          <w:spacing w:val="-3"/>
          <w:sz w:val="24"/>
        </w:rPr>
        <w:t xml:space="preserve"> </w:t>
      </w:r>
      <w:r>
        <w:rPr>
          <w:sz w:val="24"/>
        </w:rPr>
        <w:t>1000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В</w:t>
      </w:r>
    </w:p>
    <w:p w:rsidR="008D318D" w:rsidRDefault="00304807">
      <w:pPr>
        <w:pStyle w:val="a4"/>
        <w:numPr>
          <w:ilvl w:val="0"/>
          <w:numId w:val="92"/>
        </w:numPr>
        <w:tabs>
          <w:tab w:val="left" w:pos="1466"/>
        </w:tabs>
        <w:spacing w:before="1"/>
        <w:ind w:left="1226" w:right="6612" w:firstLine="0"/>
        <w:rPr>
          <w:sz w:val="24"/>
        </w:rPr>
      </w:pPr>
      <w:r>
        <w:rPr>
          <w:sz w:val="24"/>
        </w:rPr>
        <w:t>Оба</w:t>
      </w:r>
      <w:r>
        <w:rPr>
          <w:spacing w:val="-13"/>
          <w:sz w:val="24"/>
        </w:rPr>
        <w:t xml:space="preserve"> </w:t>
      </w:r>
      <w:r>
        <w:rPr>
          <w:sz w:val="24"/>
        </w:rPr>
        <w:t>названных</w:t>
      </w:r>
      <w:r>
        <w:rPr>
          <w:spacing w:val="-11"/>
          <w:sz w:val="24"/>
        </w:rPr>
        <w:t xml:space="preserve"> </w:t>
      </w:r>
      <w:r>
        <w:rPr>
          <w:sz w:val="24"/>
        </w:rPr>
        <w:t>вида</w:t>
      </w:r>
      <w:r>
        <w:rPr>
          <w:spacing w:val="-12"/>
          <w:sz w:val="24"/>
        </w:rPr>
        <w:t xml:space="preserve"> </w:t>
      </w:r>
      <w:r>
        <w:rPr>
          <w:sz w:val="24"/>
        </w:rPr>
        <w:t>сетей Вес задания : 1балл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93"/>
        </w:numPr>
        <w:tabs>
          <w:tab w:val="left" w:pos="1886"/>
        </w:tabs>
        <w:ind w:right="2501" w:firstLine="0"/>
        <w:rPr>
          <w:sz w:val="24"/>
        </w:rPr>
      </w:pP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повышением</w:t>
      </w:r>
      <w:r>
        <w:rPr>
          <w:spacing w:val="-8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40"/>
          <w:sz w:val="24"/>
        </w:rPr>
        <w:t xml:space="preserve"> </w:t>
      </w:r>
      <w:r>
        <w:rPr>
          <w:sz w:val="24"/>
        </w:rPr>
        <w:t>проводимость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полупроводников </w:t>
      </w:r>
      <w:r>
        <w:rPr>
          <w:spacing w:val="-2"/>
          <w:sz w:val="24"/>
        </w:rPr>
        <w:t>1.Уменьшается</w:t>
      </w:r>
    </w:p>
    <w:p w:rsidR="008D318D" w:rsidRDefault="00304807">
      <w:pPr>
        <w:pStyle w:val="a4"/>
        <w:numPr>
          <w:ilvl w:val="0"/>
          <w:numId w:val="94"/>
        </w:numPr>
        <w:tabs>
          <w:tab w:val="left" w:pos="1466"/>
        </w:tabs>
        <w:rPr>
          <w:sz w:val="24"/>
        </w:rPr>
      </w:pPr>
      <w:r>
        <w:rPr>
          <w:spacing w:val="-2"/>
          <w:sz w:val="24"/>
        </w:rPr>
        <w:t>Увеличивается,</w:t>
      </w:r>
    </w:p>
    <w:p w:rsidR="008D318D" w:rsidRDefault="00304807">
      <w:pPr>
        <w:pStyle w:val="a4"/>
        <w:numPr>
          <w:ilvl w:val="0"/>
          <w:numId w:val="94"/>
        </w:numPr>
        <w:tabs>
          <w:tab w:val="left" w:pos="1406"/>
        </w:tabs>
        <w:ind w:left="1406" w:hanging="180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изменяется</w:t>
      </w:r>
    </w:p>
    <w:p w:rsidR="008D318D" w:rsidRDefault="00304807">
      <w:pPr>
        <w:pStyle w:val="a4"/>
        <w:numPr>
          <w:ilvl w:val="0"/>
          <w:numId w:val="94"/>
        </w:numPr>
        <w:tabs>
          <w:tab w:val="left" w:pos="1466"/>
        </w:tabs>
        <w:ind w:left="1226" w:right="4610" w:firstLine="0"/>
        <w:rPr>
          <w:sz w:val="24"/>
        </w:rPr>
      </w:pPr>
      <w:r>
        <w:rPr>
          <w:sz w:val="24"/>
        </w:rPr>
        <w:t>Может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увеличиваться,</w:t>
      </w:r>
      <w:r>
        <w:rPr>
          <w:spacing w:val="-7"/>
          <w:sz w:val="24"/>
        </w:rPr>
        <w:t xml:space="preserve"> </w:t>
      </w:r>
      <w:r>
        <w:rPr>
          <w:sz w:val="24"/>
        </w:rPr>
        <w:t>так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уменьшаться Вес задания : 1балл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93"/>
        </w:numPr>
        <w:tabs>
          <w:tab w:val="left" w:pos="1886"/>
        </w:tabs>
        <w:ind w:left="1886" w:hanging="660"/>
        <w:rPr>
          <w:sz w:val="24"/>
        </w:rPr>
      </w:pPr>
      <w:r>
        <w:rPr>
          <w:sz w:val="24"/>
        </w:rPr>
        <w:t>Переход</w:t>
      </w:r>
      <w:r>
        <w:rPr>
          <w:spacing w:val="-2"/>
          <w:sz w:val="24"/>
        </w:rPr>
        <w:t xml:space="preserve"> </w:t>
      </w:r>
      <w:r>
        <w:rPr>
          <w:sz w:val="24"/>
        </w:rPr>
        <w:t>р-п</w:t>
      </w:r>
      <w:r>
        <w:rPr>
          <w:spacing w:val="-2"/>
          <w:sz w:val="24"/>
        </w:rPr>
        <w:t xml:space="preserve"> называется</w:t>
      </w:r>
    </w:p>
    <w:p w:rsidR="008D318D" w:rsidRDefault="00304807">
      <w:pPr>
        <w:pStyle w:val="a4"/>
        <w:numPr>
          <w:ilvl w:val="0"/>
          <w:numId w:val="95"/>
        </w:numPr>
        <w:tabs>
          <w:tab w:val="left" w:pos="1466"/>
        </w:tabs>
        <w:rPr>
          <w:sz w:val="24"/>
        </w:rPr>
      </w:pPr>
      <w:r>
        <w:rPr>
          <w:sz w:val="24"/>
        </w:rPr>
        <w:t>Электронно-</w:t>
      </w:r>
      <w:r>
        <w:rPr>
          <w:spacing w:val="-4"/>
          <w:sz w:val="24"/>
        </w:rPr>
        <w:t xml:space="preserve"> </w:t>
      </w:r>
      <w:r>
        <w:rPr>
          <w:sz w:val="24"/>
        </w:rPr>
        <w:t>дырочный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переход;</w:t>
      </w:r>
    </w:p>
    <w:p w:rsidR="008D318D" w:rsidRDefault="00304807">
      <w:pPr>
        <w:pStyle w:val="a4"/>
        <w:numPr>
          <w:ilvl w:val="0"/>
          <w:numId w:val="95"/>
        </w:numPr>
        <w:tabs>
          <w:tab w:val="left" w:pos="1466"/>
        </w:tabs>
        <w:rPr>
          <w:sz w:val="24"/>
        </w:rPr>
      </w:pPr>
      <w:r>
        <w:rPr>
          <w:sz w:val="24"/>
        </w:rPr>
        <w:t>Запирающий</w:t>
      </w:r>
      <w:r>
        <w:rPr>
          <w:spacing w:val="-4"/>
          <w:sz w:val="24"/>
        </w:rPr>
        <w:t xml:space="preserve"> слой</w:t>
      </w:r>
    </w:p>
    <w:p w:rsidR="008D318D" w:rsidRDefault="00304807">
      <w:pPr>
        <w:pStyle w:val="a4"/>
        <w:numPr>
          <w:ilvl w:val="0"/>
          <w:numId w:val="95"/>
        </w:numPr>
        <w:tabs>
          <w:tab w:val="left" w:pos="1466"/>
        </w:tabs>
        <w:spacing w:before="1"/>
        <w:rPr>
          <w:sz w:val="24"/>
        </w:rPr>
      </w:pPr>
      <w:r>
        <w:rPr>
          <w:sz w:val="24"/>
        </w:rPr>
        <w:t>Тонкий</w:t>
      </w:r>
      <w:r>
        <w:rPr>
          <w:spacing w:val="-3"/>
          <w:sz w:val="24"/>
        </w:rPr>
        <w:t xml:space="preserve"> </w:t>
      </w:r>
      <w:r>
        <w:rPr>
          <w:sz w:val="24"/>
        </w:rPr>
        <w:t>слой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двумя</w:t>
      </w:r>
      <w:r>
        <w:rPr>
          <w:spacing w:val="-2"/>
          <w:sz w:val="24"/>
        </w:rPr>
        <w:t xml:space="preserve"> полупроводниками</w:t>
      </w:r>
    </w:p>
    <w:p w:rsidR="008D318D" w:rsidRDefault="00304807">
      <w:pPr>
        <w:pStyle w:val="a4"/>
        <w:numPr>
          <w:ilvl w:val="0"/>
          <w:numId w:val="95"/>
        </w:numPr>
        <w:tabs>
          <w:tab w:val="left" w:pos="1466"/>
        </w:tabs>
        <w:ind w:left="1226" w:right="5628" w:firstLine="0"/>
        <w:rPr>
          <w:sz w:val="24"/>
        </w:rPr>
      </w:pPr>
      <w:r>
        <w:rPr>
          <w:sz w:val="24"/>
        </w:rPr>
        <w:t>Граница</w:t>
      </w:r>
      <w:r>
        <w:rPr>
          <w:spacing w:val="-1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z w:val="24"/>
        </w:rPr>
        <w:t>полупроводниками. Вес задания : 1 балл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93"/>
        </w:numPr>
        <w:tabs>
          <w:tab w:val="left" w:pos="1946"/>
        </w:tabs>
        <w:ind w:left="1946" w:hanging="720"/>
        <w:rPr>
          <w:sz w:val="24"/>
        </w:rPr>
      </w:pPr>
      <w:r>
        <w:rPr>
          <w:sz w:val="24"/>
        </w:rPr>
        <w:t>Полупроводниковый</w:t>
      </w:r>
      <w:r>
        <w:rPr>
          <w:spacing w:val="-6"/>
          <w:sz w:val="24"/>
        </w:rPr>
        <w:t xml:space="preserve"> </w:t>
      </w:r>
      <w:r>
        <w:rPr>
          <w:sz w:val="24"/>
        </w:rPr>
        <w:t>транзистор</w:t>
      </w:r>
      <w:r>
        <w:rPr>
          <w:spacing w:val="47"/>
          <w:sz w:val="24"/>
        </w:rPr>
        <w:t xml:space="preserve"> </w:t>
      </w:r>
      <w:r>
        <w:rPr>
          <w:sz w:val="24"/>
        </w:rPr>
        <w:t>представляет</w:t>
      </w:r>
      <w:r>
        <w:rPr>
          <w:spacing w:val="-6"/>
          <w:sz w:val="24"/>
        </w:rPr>
        <w:t xml:space="preserve"> </w:t>
      </w:r>
      <w:r>
        <w:rPr>
          <w:sz w:val="24"/>
        </w:rPr>
        <w:t>собой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:</w:t>
      </w:r>
    </w:p>
    <w:p w:rsidR="008D318D" w:rsidRDefault="00304807">
      <w:pPr>
        <w:pStyle w:val="a4"/>
        <w:numPr>
          <w:ilvl w:val="0"/>
          <w:numId w:val="96"/>
        </w:numPr>
        <w:tabs>
          <w:tab w:val="left" w:pos="1466"/>
        </w:tabs>
        <w:rPr>
          <w:sz w:val="24"/>
        </w:rPr>
      </w:pPr>
      <w:r>
        <w:rPr>
          <w:sz w:val="24"/>
        </w:rPr>
        <w:t>Прибор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одним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р-n </w:t>
      </w:r>
      <w:r>
        <w:rPr>
          <w:spacing w:val="-2"/>
          <w:sz w:val="24"/>
        </w:rPr>
        <w:t>переходом;</w:t>
      </w:r>
    </w:p>
    <w:p w:rsidR="008D318D" w:rsidRDefault="00304807">
      <w:pPr>
        <w:pStyle w:val="a4"/>
        <w:numPr>
          <w:ilvl w:val="0"/>
          <w:numId w:val="96"/>
        </w:numPr>
        <w:tabs>
          <w:tab w:val="left" w:pos="1466"/>
        </w:tabs>
        <w:rPr>
          <w:sz w:val="24"/>
        </w:rPr>
      </w:pPr>
      <w:r>
        <w:rPr>
          <w:sz w:val="24"/>
        </w:rPr>
        <w:t>П</w:t>
      </w:r>
      <w:r>
        <w:rPr>
          <w:sz w:val="24"/>
          <w:u w:val="single"/>
        </w:rPr>
        <w:t>рибор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двумя</w:t>
      </w:r>
      <w:r>
        <w:rPr>
          <w:spacing w:val="-1"/>
          <w:sz w:val="24"/>
        </w:rPr>
        <w:t xml:space="preserve"> </w:t>
      </w:r>
      <w:r>
        <w:rPr>
          <w:sz w:val="24"/>
        </w:rPr>
        <w:t>р-п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переходами</w:t>
      </w:r>
    </w:p>
    <w:p w:rsidR="008D318D" w:rsidRDefault="00304807">
      <w:pPr>
        <w:pStyle w:val="a4"/>
        <w:numPr>
          <w:ilvl w:val="0"/>
          <w:numId w:val="96"/>
        </w:numPr>
        <w:tabs>
          <w:tab w:val="left" w:pos="1466"/>
        </w:tabs>
        <w:rPr>
          <w:sz w:val="24"/>
        </w:rPr>
      </w:pPr>
      <w:r>
        <w:rPr>
          <w:sz w:val="24"/>
        </w:rPr>
        <w:t>Прибор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тремя </w:t>
      </w:r>
      <w:r>
        <w:rPr>
          <w:spacing w:val="-2"/>
          <w:sz w:val="24"/>
        </w:rPr>
        <w:t>электродами</w:t>
      </w:r>
    </w:p>
    <w:p w:rsidR="008D318D" w:rsidRDefault="00304807">
      <w:pPr>
        <w:pStyle w:val="a4"/>
        <w:numPr>
          <w:ilvl w:val="0"/>
          <w:numId w:val="96"/>
        </w:numPr>
        <w:tabs>
          <w:tab w:val="left" w:pos="1466"/>
        </w:tabs>
        <w:ind w:left="1226" w:right="6042" w:firstLine="0"/>
        <w:rPr>
          <w:sz w:val="24"/>
        </w:rPr>
      </w:pPr>
      <w:r>
        <w:rPr>
          <w:sz w:val="24"/>
        </w:rPr>
        <w:t>Прибор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тремя</w:t>
      </w:r>
      <w:r>
        <w:rPr>
          <w:spacing w:val="-9"/>
          <w:sz w:val="24"/>
        </w:rPr>
        <w:t xml:space="preserve"> </w:t>
      </w:r>
      <w:r>
        <w:rPr>
          <w:sz w:val="24"/>
        </w:rPr>
        <w:t>р-п</w:t>
      </w:r>
      <w:r>
        <w:rPr>
          <w:spacing w:val="-9"/>
          <w:sz w:val="24"/>
        </w:rPr>
        <w:t xml:space="preserve"> </w:t>
      </w:r>
      <w:r>
        <w:rPr>
          <w:sz w:val="24"/>
        </w:rPr>
        <w:t>переходами Вес задания : 1балл</w:t>
      </w:r>
    </w:p>
    <w:p w:rsidR="008D318D" w:rsidRDefault="008D318D">
      <w:pPr>
        <w:pStyle w:val="a3"/>
      </w:pPr>
    </w:p>
    <w:p w:rsidR="008D318D" w:rsidRDefault="00304807">
      <w:pPr>
        <w:pStyle w:val="a4"/>
        <w:numPr>
          <w:ilvl w:val="2"/>
          <w:numId w:val="61"/>
        </w:numPr>
        <w:tabs>
          <w:tab w:val="left" w:pos="1826"/>
        </w:tabs>
        <w:ind w:right="1770" w:firstLine="0"/>
        <w:jc w:val="left"/>
        <w:rPr>
          <w:sz w:val="24"/>
        </w:rPr>
      </w:pPr>
      <w:r>
        <w:rPr>
          <w:sz w:val="24"/>
        </w:rPr>
        <w:t>Почему</w:t>
      </w:r>
      <w:r>
        <w:rPr>
          <w:spacing w:val="-5"/>
          <w:sz w:val="24"/>
        </w:rPr>
        <w:t xml:space="preserve"> </w:t>
      </w:r>
      <w:r>
        <w:rPr>
          <w:sz w:val="24"/>
        </w:rPr>
        <w:t>изгибается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биметаллическая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пластина</w:t>
      </w:r>
      <w:r>
        <w:rPr>
          <w:spacing w:val="-6"/>
          <w:sz w:val="24"/>
        </w:rPr>
        <w:t xml:space="preserve"> </w:t>
      </w:r>
      <w:r>
        <w:rPr>
          <w:sz w:val="24"/>
        </w:rPr>
        <w:t>термореле</w:t>
      </w:r>
      <w:r>
        <w:rPr>
          <w:spacing w:val="-6"/>
          <w:sz w:val="24"/>
        </w:rPr>
        <w:t xml:space="preserve"> </w:t>
      </w:r>
      <w:r>
        <w:rPr>
          <w:sz w:val="24"/>
        </w:rPr>
        <w:t>(выберите</w:t>
      </w:r>
      <w:r>
        <w:rPr>
          <w:spacing w:val="-5"/>
          <w:sz w:val="24"/>
        </w:rPr>
        <w:t xml:space="preserve"> </w:t>
      </w:r>
      <w:r>
        <w:rPr>
          <w:sz w:val="24"/>
        </w:rPr>
        <w:t>и подчеркните правильный ответ)?</w:t>
      </w:r>
    </w:p>
    <w:p w:rsidR="008D318D" w:rsidRDefault="00304807">
      <w:pPr>
        <w:pStyle w:val="a4"/>
        <w:numPr>
          <w:ilvl w:val="0"/>
          <w:numId w:val="97"/>
        </w:numPr>
        <w:tabs>
          <w:tab w:val="left" w:pos="1466"/>
        </w:tabs>
        <w:rPr>
          <w:sz w:val="24"/>
        </w:rPr>
      </w:pPr>
      <w:r>
        <w:rPr>
          <w:sz w:val="24"/>
        </w:rPr>
        <w:t>Потому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металлы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нагревании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расширяются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неодинаково.</w:t>
      </w:r>
    </w:p>
    <w:p w:rsidR="008D318D" w:rsidRDefault="00304807">
      <w:pPr>
        <w:pStyle w:val="a4"/>
        <w:numPr>
          <w:ilvl w:val="0"/>
          <w:numId w:val="97"/>
        </w:numPr>
        <w:tabs>
          <w:tab w:val="left" w:pos="1466"/>
        </w:tabs>
        <w:ind w:left="1226" w:right="1352" w:firstLine="0"/>
        <w:rPr>
          <w:sz w:val="24"/>
        </w:rPr>
      </w:pPr>
      <w:r>
        <w:rPr>
          <w:sz w:val="24"/>
        </w:rPr>
        <w:t>Потому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биметаллическая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пластина</w:t>
      </w:r>
      <w:r>
        <w:rPr>
          <w:spacing w:val="-6"/>
          <w:sz w:val="24"/>
        </w:rPr>
        <w:t xml:space="preserve"> </w:t>
      </w:r>
      <w:r>
        <w:rPr>
          <w:sz w:val="24"/>
        </w:rPr>
        <w:t>изготавливается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металлов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низкой температурой плавления.</w:t>
      </w:r>
    </w:p>
    <w:p w:rsidR="008D318D" w:rsidRDefault="00304807">
      <w:pPr>
        <w:pStyle w:val="a4"/>
        <w:numPr>
          <w:ilvl w:val="0"/>
          <w:numId w:val="97"/>
        </w:numPr>
        <w:tabs>
          <w:tab w:val="left" w:pos="1466"/>
        </w:tabs>
        <w:spacing w:before="1"/>
        <w:rPr>
          <w:sz w:val="24"/>
        </w:rPr>
      </w:pPr>
      <w:r>
        <w:rPr>
          <w:sz w:val="24"/>
        </w:rPr>
        <w:t>Потому</w:t>
      </w:r>
      <w:r>
        <w:rPr>
          <w:spacing w:val="-6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биметаллическая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пластина</w:t>
      </w:r>
      <w:r>
        <w:rPr>
          <w:spacing w:val="-4"/>
          <w:sz w:val="24"/>
        </w:rPr>
        <w:t xml:space="preserve"> </w:t>
      </w:r>
      <w:r>
        <w:rPr>
          <w:sz w:val="24"/>
        </w:rPr>
        <w:t>испытывает</w:t>
      </w:r>
      <w:r>
        <w:rPr>
          <w:spacing w:val="-3"/>
          <w:sz w:val="24"/>
        </w:rPr>
        <w:t xml:space="preserve"> </w:t>
      </w:r>
      <w:r>
        <w:rPr>
          <w:sz w:val="24"/>
        </w:rPr>
        <w:t>механическое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давление.</w:t>
      </w:r>
    </w:p>
    <w:p w:rsidR="008D318D" w:rsidRDefault="00304807">
      <w:pPr>
        <w:pStyle w:val="3"/>
        <w:spacing w:before="276"/>
        <w:ind w:right="0"/>
        <w:jc w:val="left"/>
      </w:pPr>
      <w:r>
        <w:t>Тестовые</w:t>
      </w:r>
      <w:r>
        <w:rPr>
          <w:spacing w:val="-5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установление</w:t>
      </w:r>
      <w:r>
        <w:rPr>
          <w:spacing w:val="-3"/>
        </w:rPr>
        <w:t xml:space="preserve"> </w:t>
      </w:r>
      <w:r>
        <w:rPr>
          <w:spacing w:val="-2"/>
        </w:rPr>
        <w:t>соответствия</w:t>
      </w:r>
    </w:p>
    <w:p w:rsidR="008D318D" w:rsidRDefault="00304807">
      <w:pPr>
        <w:pStyle w:val="a3"/>
        <w:ind w:left="686" w:right="710" w:firstLine="719"/>
      </w:pPr>
      <w:r>
        <w:t>1.2.20.Установите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названиями</w:t>
      </w:r>
      <w:r>
        <w:rPr>
          <w:spacing w:val="-5"/>
        </w:rPr>
        <w:t xml:space="preserve"> </w:t>
      </w:r>
      <w:r>
        <w:t>элементов</w:t>
      </w:r>
      <w:r>
        <w:rPr>
          <w:spacing w:val="-7"/>
        </w:rPr>
        <w:t xml:space="preserve"> </w:t>
      </w:r>
      <w:r>
        <w:t>электрической</w:t>
      </w:r>
      <w:r>
        <w:rPr>
          <w:spacing w:val="-5"/>
        </w:rPr>
        <w:t xml:space="preserve"> </w:t>
      </w:r>
      <w:r>
        <w:t>цепи</w:t>
      </w:r>
      <w:r>
        <w:rPr>
          <w:spacing w:val="-5"/>
        </w:rPr>
        <w:t xml:space="preserve"> </w:t>
      </w:r>
      <w:r>
        <w:t>и их условными обозначениями:</w:t>
      </w:r>
    </w:p>
    <w:p w:rsidR="008D318D" w:rsidRDefault="008D318D">
      <w:pPr>
        <w:pStyle w:val="a3"/>
        <w:spacing w:before="5" w:after="1"/>
        <w:rPr>
          <w:sz w:val="10"/>
        </w:rPr>
      </w:pPr>
    </w:p>
    <w:tbl>
      <w:tblPr>
        <w:tblW w:w="0" w:type="auto"/>
        <w:tblInd w:w="14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5"/>
        <w:gridCol w:w="396"/>
        <w:gridCol w:w="4981"/>
      </w:tblGrid>
      <w:tr w:rsidR="008D318D">
        <w:trPr>
          <w:trHeight w:val="827"/>
        </w:trPr>
        <w:tc>
          <w:tcPr>
            <w:tcW w:w="3395" w:type="dxa"/>
          </w:tcPr>
          <w:p w:rsidR="008D318D" w:rsidRDefault="00304807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.Электрическая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лампа</w:t>
            </w:r>
          </w:p>
        </w:tc>
        <w:tc>
          <w:tcPr>
            <w:tcW w:w="396" w:type="dxa"/>
          </w:tcPr>
          <w:p w:rsidR="008D318D" w:rsidRDefault="00304807">
            <w:pPr>
              <w:pStyle w:val="TableParagraph"/>
              <w:spacing w:line="275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981" w:type="dxa"/>
          </w:tcPr>
          <w:p w:rsidR="008D318D" w:rsidRDefault="00304807">
            <w:pPr>
              <w:pStyle w:val="TableParagraph"/>
              <w:spacing w:line="240" w:lineRule="auto"/>
              <w:ind w:left="1934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79450" cy="423545"/>
                  <wp:effectExtent l="0" t="0" r="0" b="0"/>
                  <wp:docPr id="82" name="Image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742" cy="424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18D">
        <w:trPr>
          <w:trHeight w:val="719"/>
        </w:trPr>
        <w:tc>
          <w:tcPr>
            <w:tcW w:w="3395" w:type="dxa"/>
          </w:tcPr>
          <w:p w:rsidR="008D318D" w:rsidRDefault="00304807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2"/>
                <w:sz w:val="24"/>
              </w:rPr>
              <w:t xml:space="preserve"> двигатель</w:t>
            </w:r>
          </w:p>
        </w:tc>
        <w:tc>
          <w:tcPr>
            <w:tcW w:w="396" w:type="dxa"/>
            <w:tcBorders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75" w:lineRule="exact"/>
              <w:ind w:left="0" w:right="26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4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8D318D">
            <w:pPr>
              <w:pStyle w:val="TableParagraph"/>
              <w:spacing w:before="3" w:line="240" w:lineRule="auto"/>
              <w:ind w:left="0"/>
              <w:jc w:val="left"/>
              <w:rPr>
                <w:sz w:val="5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92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30885" cy="315595"/>
                  <wp:effectExtent l="0" t="0" r="0" b="0"/>
                  <wp:docPr id="83" name="Image 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325" cy="316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18D">
        <w:trPr>
          <w:trHeight w:val="529"/>
        </w:trPr>
        <w:tc>
          <w:tcPr>
            <w:tcW w:w="3395" w:type="dxa"/>
          </w:tcPr>
          <w:p w:rsidR="008D318D" w:rsidRDefault="00304807">
            <w:pPr>
              <w:pStyle w:val="TableParagraph"/>
              <w:spacing w:before="1" w:line="240" w:lineRule="auto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Гальванический</w:t>
            </w:r>
            <w:r>
              <w:rPr>
                <w:spacing w:val="-2"/>
                <w:sz w:val="24"/>
              </w:rPr>
              <w:t xml:space="preserve"> элемент</w:t>
            </w:r>
          </w:p>
        </w:tc>
        <w:tc>
          <w:tcPr>
            <w:tcW w:w="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before="1" w:line="240" w:lineRule="auto"/>
              <w:ind w:left="22" w:right="26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8D318D">
            <w:pPr>
              <w:pStyle w:val="TableParagraph"/>
              <w:spacing w:before="3" w:line="240" w:lineRule="auto"/>
              <w:ind w:left="0"/>
              <w:jc w:val="left"/>
              <w:rPr>
                <w:sz w:val="6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925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99135" cy="162560"/>
                  <wp:effectExtent l="0" t="0" r="0" b="0"/>
                  <wp:docPr id="84" name="Image 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628" cy="162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18D">
        <w:trPr>
          <w:trHeight w:val="455"/>
        </w:trPr>
        <w:tc>
          <w:tcPr>
            <w:tcW w:w="3395" w:type="dxa"/>
          </w:tcPr>
          <w:p w:rsidR="008D318D" w:rsidRDefault="00304807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spacing w:val="-2"/>
                <w:sz w:val="24"/>
              </w:rPr>
              <w:t>Предохранитель</w:t>
            </w:r>
          </w:p>
        </w:tc>
        <w:tc>
          <w:tcPr>
            <w:tcW w:w="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75" w:lineRule="exact"/>
              <w:ind w:left="1" w:right="26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9"/>
              </w:rPr>
            </w:pPr>
          </w:p>
          <w:p w:rsidR="008D318D" w:rsidRDefault="00304807">
            <w:pPr>
              <w:pStyle w:val="TableParagraph"/>
              <w:spacing w:line="104" w:lineRule="exact"/>
              <w:ind w:left="1918"/>
              <w:jc w:val="left"/>
              <w:rPr>
                <w:position w:val="-1"/>
                <w:sz w:val="10"/>
              </w:rPr>
            </w:pPr>
            <w:r>
              <w:rPr>
                <w:noProof/>
                <w:position w:val="-1"/>
                <w:sz w:val="10"/>
                <w:lang w:eastAsia="ru-RU"/>
              </w:rPr>
              <w:drawing>
                <wp:inline distT="0" distB="0" distL="0" distR="0">
                  <wp:extent cx="718185" cy="66040"/>
                  <wp:effectExtent l="0" t="0" r="0" b="0"/>
                  <wp:docPr id="85" name="Image 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748" cy="66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18D">
        <w:trPr>
          <w:trHeight w:val="709"/>
        </w:trPr>
        <w:tc>
          <w:tcPr>
            <w:tcW w:w="3395" w:type="dxa"/>
          </w:tcPr>
          <w:p w:rsidR="008D318D" w:rsidRDefault="00304807">
            <w:pPr>
              <w:pStyle w:val="TableParagraph"/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>
              <w:rPr>
                <w:sz w:val="24"/>
              </w:rPr>
              <w:t>Катушка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индуктивности</w:t>
            </w:r>
          </w:p>
        </w:tc>
        <w:tc>
          <w:tcPr>
            <w:tcW w:w="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75" w:lineRule="exact"/>
              <w:ind w:left="26" w:right="26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8D318D">
            <w:pPr>
              <w:pStyle w:val="TableParagraph"/>
              <w:spacing w:before="10" w:line="240" w:lineRule="auto"/>
              <w:ind w:left="0"/>
              <w:jc w:val="left"/>
              <w:rPr>
                <w:sz w:val="5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926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11200" cy="268605"/>
                  <wp:effectExtent l="0" t="0" r="0" b="0"/>
                  <wp:docPr id="86" name="Image 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542" cy="268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8D318D">
      <w:pPr>
        <w:pStyle w:val="a3"/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pStyle w:val="a3"/>
        <w:spacing w:before="64"/>
        <w:ind w:left="686" w:right="808" w:firstLine="479"/>
      </w:pPr>
      <w:r>
        <w:lastRenderedPageBreak/>
        <w:t>1.5.12.Установите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9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названием</w:t>
      </w:r>
      <w:r>
        <w:rPr>
          <w:spacing w:val="-7"/>
        </w:rPr>
        <w:t xml:space="preserve"> </w:t>
      </w:r>
      <w:r>
        <w:t>перечисленных электроизмерительных приборов и измеряемыми параметрами</w:t>
      </w:r>
    </w:p>
    <w:p w:rsidR="008D318D" w:rsidRDefault="00304807">
      <w:pPr>
        <w:pStyle w:val="a4"/>
        <w:numPr>
          <w:ilvl w:val="0"/>
          <w:numId w:val="98"/>
        </w:numPr>
        <w:tabs>
          <w:tab w:val="left" w:pos="2174"/>
          <w:tab w:val="left" w:pos="5083"/>
          <w:tab w:val="left" w:pos="8021"/>
        </w:tabs>
        <w:spacing w:before="1"/>
        <w:ind w:hanging="240"/>
        <w:rPr>
          <w:sz w:val="24"/>
        </w:rPr>
      </w:pPr>
      <w:r>
        <w:rPr>
          <w:sz w:val="24"/>
        </w:rPr>
        <w:t>Электрический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счетчик</w:t>
      </w:r>
      <w:r>
        <w:rPr>
          <w:sz w:val="24"/>
        </w:rPr>
        <w:tab/>
      </w:r>
      <w:r>
        <w:rPr>
          <w:spacing w:val="-10"/>
          <w:sz w:val="24"/>
        </w:rPr>
        <w:t>.</w:t>
      </w:r>
      <w:r>
        <w:rPr>
          <w:sz w:val="24"/>
        </w:rPr>
        <w:tab/>
        <w:t>А.</w:t>
      </w:r>
      <w:r>
        <w:rPr>
          <w:spacing w:val="56"/>
          <w:sz w:val="24"/>
        </w:rPr>
        <w:t xml:space="preserve"> </w:t>
      </w:r>
      <w:r>
        <w:rPr>
          <w:spacing w:val="-2"/>
          <w:sz w:val="24"/>
        </w:rPr>
        <w:t>Мощность</w:t>
      </w:r>
    </w:p>
    <w:p w:rsidR="008D318D" w:rsidRDefault="00304807">
      <w:pPr>
        <w:pStyle w:val="a4"/>
        <w:numPr>
          <w:ilvl w:val="0"/>
          <w:numId w:val="98"/>
        </w:numPr>
        <w:tabs>
          <w:tab w:val="left" w:pos="2234"/>
          <w:tab w:val="left" w:pos="8024"/>
        </w:tabs>
        <w:ind w:left="2234" w:hanging="300"/>
        <w:rPr>
          <w:sz w:val="24"/>
        </w:rPr>
      </w:pPr>
      <w:r>
        <w:rPr>
          <w:sz w:val="24"/>
        </w:rPr>
        <w:t>Омметр</w:t>
      </w:r>
      <w:r>
        <w:rPr>
          <w:spacing w:val="56"/>
          <w:sz w:val="24"/>
        </w:rPr>
        <w:t xml:space="preserve"> </w:t>
      </w:r>
      <w:r>
        <w:rPr>
          <w:spacing w:val="-10"/>
          <w:sz w:val="24"/>
        </w:rPr>
        <w:t>.</w:t>
      </w:r>
      <w:r>
        <w:rPr>
          <w:sz w:val="24"/>
        </w:rPr>
        <w:tab/>
        <w:t>Б.</w:t>
      </w:r>
      <w:r>
        <w:rPr>
          <w:spacing w:val="27"/>
          <w:sz w:val="24"/>
        </w:rPr>
        <w:t xml:space="preserve">  </w:t>
      </w:r>
      <w:r>
        <w:rPr>
          <w:spacing w:val="-2"/>
          <w:sz w:val="24"/>
        </w:rPr>
        <w:t>Сопротивление.</w:t>
      </w:r>
    </w:p>
    <w:p w:rsidR="008D318D" w:rsidRDefault="00304807">
      <w:pPr>
        <w:pStyle w:val="a4"/>
        <w:numPr>
          <w:ilvl w:val="0"/>
          <w:numId w:val="98"/>
        </w:numPr>
        <w:tabs>
          <w:tab w:val="left" w:pos="2234"/>
          <w:tab w:val="left" w:pos="4838"/>
          <w:tab w:val="left" w:pos="8079"/>
        </w:tabs>
        <w:ind w:left="2234" w:hanging="300"/>
        <w:rPr>
          <w:sz w:val="24"/>
        </w:rPr>
      </w:pPr>
      <w:r>
        <w:rPr>
          <w:spacing w:val="-2"/>
          <w:sz w:val="24"/>
        </w:rPr>
        <w:t>Амперметр</w:t>
      </w:r>
      <w:r>
        <w:rPr>
          <w:sz w:val="24"/>
        </w:rPr>
        <w:tab/>
      </w:r>
      <w:r>
        <w:rPr>
          <w:spacing w:val="-10"/>
          <w:sz w:val="24"/>
        </w:rPr>
        <w:t>.</w:t>
      </w:r>
      <w:r>
        <w:rPr>
          <w:sz w:val="24"/>
        </w:rPr>
        <w:tab/>
        <w:t>В.</w:t>
      </w:r>
      <w:r>
        <w:rPr>
          <w:spacing w:val="28"/>
          <w:sz w:val="24"/>
        </w:rPr>
        <w:t xml:space="preserve">  </w:t>
      </w:r>
      <w:r>
        <w:rPr>
          <w:spacing w:val="-2"/>
          <w:sz w:val="24"/>
        </w:rPr>
        <w:t>Напряжение</w:t>
      </w:r>
    </w:p>
    <w:p w:rsidR="008D318D" w:rsidRDefault="00304807">
      <w:pPr>
        <w:pStyle w:val="a4"/>
        <w:numPr>
          <w:ilvl w:val="0"/>
          <w:numId w:val="98"/>
        </w:numPr>
        <w:tabs>
          <w:tab w:val="left" w:pos="2234"/>
          <w:tab w:val="left" w:pos="8072"/>
        </w:tabs>
        <w:ind w:left="2234" w:hanging="300"/>
        <w:rPr>
          <w:sz w:val="24"/>
        </w:rPr>
      </w:pPr>
      <w:r>
        <w:rPr>
          <w:spacing w:val="-2"/>
          <w:sz w:val="24"/>
        </w:rPr>
        <w:t>Вольтметр.</w:t>
      </w:r>
      <w:r>
        <w:rPr>
          <w:sz w:val="24"/>
        </w:rPr>
        <w:tab/>
        <w:t>Г.</w:t>
      </w:r>
      <w:r>
        <w:rPr>
          <w:spacing w:val="29"/>
          <w:sz w:val="24"/>
        </w:rPr>
        <w:t xml:space="preserve">  </w:t>
      </w:r>
      <w:r>
        <w:rPr>
          <w:spacing w:val="-2"/>
          <w:sz w:val="24"/>
        </w:rPr>
        <w:t>Электрическая</w:t>
      </w:r>
    </w:p>
    <w:p w:rsidR="008D318D" w:rsidRDefault="00304807">
      <w:pPr>
        <w:pStyle w:val="a3"/>
        <w:ind w:left="1946"/>
      </w:pPr>
      <w:r>
        <w:rPr>
          <w:spacing w:val="-2"/>
        </w:rPr>
        <w:t>энергия.</w:t>
      </w:r>
    </w:p>
    <w:p w:rsidR="008D318D" w:rsidRDefault="00304807">
      <w:pPr>
        <w:pStyle w:val="a4"/>
        <w:numPr>
          <w:ilvl w:val="0"/>
          <w:numId w:val="98"/>
        </w:numPr>
        <w:tabs>
          <w:tab w:val="left" w:pos="2234"/>
          <w:tab w:val="left" w:pos="8115"/>
        </w:tabs>
        <w:ind w:left="2234" w:hanging="300"/>
        <w:rPr>
          <w:sz w:val="24"/>
        </w:rPr>
      </w:pPr>
      <w:r>
        <w:rPr>
          <w:spacing w:val="-2"/>
          <w:sz w:val="24"/>
        </w:rPr>
        <w:t>Ваттметр.</w:t>
      </w:r>
      <w:r>
        <w:rPr>
          <w:sz w:val="24"/>
        </w:rPr>
        <w:tab/>
        <w:t>Д.</w:t>
      </w:r>
      <w:r>
        <w:rPr>
          <w:spacing w:val="29"/>
          <w:sz w:val="24"/>
        </w:rPr>
        <w:t xml:space="preserve">  </w:t>
      </w:r>
      <w:r>
        <w:rPr>
          <w:sz w:val="24"/>
        </w:rPr>
        <w:t>Сила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тока</w:t>
      </w:r>
    </w:p>
    <w:p w:rsidR="008D318D" w:rsidRDefault="008D318D">
      <w:pPr>
        <w:pStyle w:val="a3"/>
        <w:spacing w:before="47"/>
        <w:rPr>
          <w:sz w:val="20"/>
        </w:rPr>
      </w:pPr>
    </w:p>
    <w:tbl>
      <w:tblPr>
        <w:tblW w:w="0" w:type="auto"/>
        <w:tblInd w:w="1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6"/>
        <w:gridCol w:w="1666"/>
        <w:gridCol w:w="1664"/>
        <w:gridCol w:w="1666"/>
        <w:gridCol w:w="1666"/>
      </w:tblGrid>
      <w:tr w:rsidR="008D318D">
        <w:trPr>
          <w:trHeight w:val="275"/>
        </w:trPr>
        <w:tc>
          <w:tcPr>
            <w:tcW w:w="1666" w:type="dxa"/>
          </w:tcPr>
          <w:p w:rsidR="008D318D" w:rsidRDefault="00304807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66" w:type="dxa"/>
          </w:tcPr>
          <w:p w:rsidR="008D318D" w:rsidRDefault="00304807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64" w:type="dxa"/>
          </w:tcPr>
          <w:p w:rsidR="008D318D" w:rsidRDefault="0030480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66" w:type="dxa"/>
          </w:tcPr>
          <w:p w:rsidR="008D318D" w:rsidRDefault="00304807">
            <w:pPr>
              <w:pStyle w:val="TableParagraph"/>
              <w:spacing w:line="256" w:lineRule="exact"/>
              <w:ind w:left="10" w:right="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66" w:type="dxa"/>
          </w:tcPr>
          <w:p w:rsidR="008D318D" w:rsidRDefault="00304807">
            <w:pPr>
              <w:pStyle w:val="TableParagraph"/>
              <w:spacing w:line="256" w:lineRule="exact"/>
              <w:ind w:left="10" w:right="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8D318D">
        <w:trPr>
          <w:trHeight w:val="277"/>
        </w:trPr>
        <w:tc>
          <w:tcPr>
            <w:tcW w:w="1666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4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666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</w:tbl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304807">
      <w:pPr>
        <w:pStyle w:val="a3"/>
        <w:ind w:left="686"/>
      </w:pPr>
      <w:r>
        <w:t>1.2.5.Установите</w:t>
      </w:r>
      <w:r>
        <w:rPr>
          <w:spacing w:val="-7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названиями</w:t>
      </w:r>
      <w:r>
        <w:rPr>
          <w:spacing w:val="-5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электрической</w:t>
      </w:r>
      <w:r>
        <w:rPr>
          <w:spacing w:val="-5"/>
        </w:rPr>
        <w:t xml:space="preserve"> </w:t>
      </w:r>
      <w:r>
        <w:t>цепи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5"/>
        </w:rPr>
        <w:t>их</w:t>
      </w:r>
    </w:p>
    <w:p w:rsidR="008D318D" w:rsidRDefault="008D318D">
      <w:pPr>
        <w:pStyle w:val="a3"/>
        <w:spacing w:before="6"/>
        <w:rPr>
          <w:sz w:val="10"/>
        </w:rPr>
      </w:pPr>
    </w:p>
    <w:tbl>
      <w:tblPr>
        <w:tblW w:w="0" w:type="auto"/>
        <w:tblInd w:w="58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1"/>
        <w:gridCol w:w="398"/>
        <w:gridCol w:w="5228"/>
      </w:tblGrid>
      <w:tr w:rsidR="008D318D">
        <w:trPr>
          <w:trHeight w:val="587"/>
        </w:trPr>
        <w:tc>
          <w:tcPr>
            <w:tcW w:w="3961" w:type="dxa"/>
          </w:tcPr>
          <w:p w:rsidR="008D318D" w:rsidRDefault="00304807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.Электрическая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лампа</w:t>
            </w:r>
          </w:p>
        </w:tc>
        <w:tc>
          <w:tcPr>
            <w:tcW w:w="398" w:type="dxa"/>
          </w:tcPr>
          <w:p w:rsidR="008D318D" w:rsidRDefault="00304807">
            <w:pPr>
              <w:pStyle w:val="TableParagraph"/>
              <w:spacing w:line="275" w:lineRule="exact"/>
              <w:ind w:left="15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228" w:type="dxa"/>
          </w:tcPr>
          <w:p w:rsidR="008D318D" w:rsidRDefault="00304807">
            <w:pPr>
              <w:pStyle w:val="TableParagraph"/>
              <w:spacing w:line="240" w:lineRule="auto"/>
              <w:ind w:left="2064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71830" cy="279400"/>
                  <wp:effectExtent l="0" t="0" r="0" b="0"/>
                  <wp:docPr id="87" name="Image 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Image 8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293" cy="280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18D">
        <w:trPr>
          <w:trHeight w:val="719"/>
        </w:trPr>
        <w:tc>
          <w:tcPr>
            <w:tcW w:w="3961" w:type="dxa"/>
          </w:tcPr>
          <w:p w:rsidR="008D318D" w:rsidRDefault="00304807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Электрический </w:t>
            </w:r>
            <w:r>
              <w:rPr>
                <w:spacing w:val="-2"/>
                <w:sz w:val="24"/>
              </w:rPr>
              <w:t>двигатель</w:t>
            </w:r>
          </w:p>
        </w:tc>
        <w:tc>
          <w:tcPr>
            <w:tcW w:w="398" w:type="dxa"/>
            <w:tcBorders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75" w:lineRule="exact"/>
              <w:ind w:left="0" w:right="23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8D318D">
            <w:pPr>
              <w:pStyle w:val="TableParagraph"/>
              <w:spacing w:before="3" w:line="240" w:lineRule="auto"/>
              <w:ind w:left="0"/>
              <w:jc w:val="left"/>
              <w:rPr>
                <w:sz w:val="5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2049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30885" cy="315595"/>
                  <wp:effectExtent l="0" t="0" r="0" b="0"/>
                  <wp:docPr id="88" name="Image 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 8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325" cy="316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18D">
        <w:trPr>
          <w:trHeight w:val="529"/>
        </w:trPr>
        <w:tc>
          <w:tcPr>
            <w:tcW w:w="3961" w:type="dxa"/>
          </w:tcPr>
          <w:p w:rsidR="008D318D" w:rsidRDefault="00304807">
            <w:pPr>
              <w:pStyle w:val="TableParagraph"/>
              <w:spacing w:before="1" w:line="240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Гальванический</w:t>
            </w:r>
            <w:r>
              <w:rPr>
                <w:spacing w:val="-2"/>
                <w:sz w:val="24"/>
              </w:rPr>
              <w:t xml:space="preserve"> элемент</w:t>
            </w:r>
          </w:p>
        </w:tc>
        <w:tc>
          <w:tcPr>
            <w:tcW w:w="3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before="1" w:line="240" w:lineRule="auto"/>
              <w:ind w:left="22" w:right="23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8D318D">
            <w:pPr>
              <w:pStyle w:val="TableParagraph"/>
              <w:spacing w:before="4" w:line="240" w:lineRule="auto"/>
              <w:ind w:left="0"/>
              <w:jc w:val="left"/>
              <w:rPr>
                <w:sz w:val="6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2051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99135" cy="162560"/>
                  <wp:effectExtent l="0" t="0" r="0" b="0"/>
                  <wp:docPr id="89" name="Image 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Image 8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628" cy="162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18D">
        <w:trPr>
          <w:trHeight w:val="455"/>
        </w:trPr>
        <w:tc>
          <w:tcPr>
            <w:tcW w:w="3961" w:type="dxa"/>
          </w:tcPr>
          <w:p w:rsidR="008D318D" w:rsidRDefault="00304807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spacing w:val="-2"/>
                <w:sz w:val="24"/>
              </w:rPr>
              <w:t>Предохранитель</w:t>
            </w:r>
          </w:p>
        </w:tc>
        <w:tc>
          <w:tcPr>
            <w:tcW w:w="3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75" w:lineRule="exact"/>
              <w:ind w:left="1" w:right="23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8D318D">
            <w:pPr>
              <w:pStyle w:val="TableParagraph"/>
              <w:spacing w:before="1" w:line="240" w:lineRule="auto"/>
              <w:ind w:left="0"/>
              <w:jc w:val="left"/>
              <w:rPr>
                <w:sz w:val="9"/>
              </w:rPr>
            </w:pPr>
          </w:p>
          <w:p w:rsidR="008D318D" w:rsidRDefault="00304807">
            <w:pPr>
              <w:pStyle w:val="TableParagraph"/>
              <w:spacing w:line="104" w:lineRule="exact"/>
              <w:ind w:left="2044"/>
              <w:jc w:val="left"/>
              <w:rPr>
                <w:position w:val="-1"/>
                <w:sz w:val="10"/>
              </w:rPr>
            </w:pPr>
            <w:r>
              <w:rPr>
                <w:noProof/>
                <w:position w:val="-1"/>
                <w:sz w:val="10"/>
                <w:lang w:eastAsia="ru-RU"/>
              </w:rPr>
              <w:drawing>
                <wp:inline distT="0" distB="0" distL="0" distR="0">
                  <wp:extent cx="718185" cy="66040"/>
                  <wp:effectExtent l="0" t="0" r="0" b="0"/>
                  <wp:docPr id="90" name="Image 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748" cy="66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18D">
        <w:trPr>
          <w:trHeight w:val="709"/>
        </w:trPr>
        <w:tc>
          <w:tcPr>
            <w:tcW w:w="3961" w:type="dxa"/>
          </w:tcPr>
          <w:p w:rsidR="008D318D" w:rsidRDefault="00304807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5. Катушка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индуктивности</w:t>
            </w:r>
          </w:p>
        </w:tc>
        <w:tc>
          <w:tcPr>
            <w:tcW w:w="3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304807">
            <w:pPr>
              <w:pStyle w:val="TableParagraph"/>
              <w:spacing w:line="275" w:lineRule="exact"/>
              <w:ind w:left="23" w:right="23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18D" w:rsidRDefault="008D318D">
            <w:pPr>
              <w:pStyle w:val="TableParagraph"/>
              <w:spacing w:before="11" w:line="240" w:lineRule="auto"/>
              <w:ind w:left="0"/>
              <w:jc w:val="left"/>
              <w:rPr>
                <w:sz w:val="5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2052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11200" cy="268605"/>
                  <wp:effectExtent l="0" t="0" r="0" b="0"/>
                  <wp:docPr id="91" name="Image 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542" cy="268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318D" w:rsidRDefault="00304807">
      <w:pPr>
        <w:pStyle w:val="a3"/>
        <w:ind w:left="122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8D318D">
      <w:pPr>
        <w:pStyle w:val="a3"/>
      </w:pPr>
    </w:p>
    <w:p w:rsidR="008D318D" w:rsidRDefault="008D318D">
      <w:pPr>
        <w:pStyle w:val="a3"/>
        <w:spacing w:before="5"/>
      </w:pPr>
    </w:p>
    <w:p w:rsidR="008D318D" w:rsidRDefault="00304807">
      <w:pPr>
        <w:pStyle w:val="a4"/>
        <w:numPr>
          <w:ilvl w:val="2"/>
          <w:numId w:val="39"/>
        </w:numPr>
        <w:tabs>
          <w:tab w:val="left" w:pos="2005"/>
        </w:tabs>
        <w:spacing w:before="1" w:line="237" w:lineRule="auto"/>
        <w:ind w:left="686" w:right="1069" w:firstLine="719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4"/>
          <w:sz w:val="24"/>
        </w:rPr>
        <w:t xml:space="preserve"> </w:t>
      </w:r>
      <w:r>
        <w:rPr>
          <w:sz w:val="24"/>
        </w:rPr>
        <w:t>выпрямителя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40"/>
          <w:sz w:val="24"/>
        </w:rPr>
        <w:t xml:space="preserve"> </w:t>
      </w:r>
      <w:r>
        <w:rPr>
          <w:sz w:val="24"/>
        </w:rPr>
        <w:t>напряжение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большего значения к меньшему ?</w:t>
      </w:r>
    </w:p>
    <w:p w:rsidR="008D318D" w:rsidRDefault="00304807">
      <w:pPr>
        <w:pStyle w:val="a3"/>
        <w:spacing w:before="3"/>
        <w:ind w:left="140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8D318D">
      <w:pPr>
        <w:pStyle w:val="a3"/>
        <w:spacing w:before="9"/>
      </w:pPr>
    </w:p>
    <w:p w:rsidR="008D318D" w:rsidRDefault="00304807">
      <w:pPr>
        <w:pStyle w:val="a4"/>
        <w:numPr>
          <w:ilvl w:val="2"/>
          <w:numId w:val="40"/>
        </w:numPr>
        <w:tabs>
          <w:tab w:val="left" w:pos="2005"/>
        </w:tabs>
        <w:spacing w:line="237" w:lineRule="auto"/>
        <w:ind w:left="686" w:right="940" w:firstLine="719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знак</w:t>
      </w:r>
      <w:r>
        <w:rPr>
          <w:spacing w:val="-4"/>
          <w:sz w:val="24"/>
        </w:rPr>
        <w:t xml:space="preserve"> </w:t>
      </w:r>
      <w:r>
        <w:rPr>
          <w:sz w:val="24"/>
        </w:rPr>
        <w:t>потенциала</w:t>
      </w:r>
      <w:r>
        <w:rPr>
          <w:spacing w:val="40"/>
          <w:sz w:val="24"/>
        </w:rPr>
        <w:t xml:space="preserve"> </w:t>
      </w:r>
      <w:r>
        <w:rPr>
          <w:sz w:val="24"/>
        </w:rPr>
        <w:t>подается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управляющий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электрод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увеличения яркости светового пучка на экране осциллографа?</w:t>
      </w:r>
    </w:p>
    <w:p w:rsidR="008D318D" w:rsidRDefault="00304807">
      <w:pPr>
        <w:pStyle w:val="a3"/>
        <w:spacing w:before="4"/>
        <w:ind w:left="1466"/>
      </w:pPr>
      <w:r>
        <w:t>Вес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2 </w:t>
      </w:r>
      <w:r>
        <w:rPr>
          <w:spacing w:val="-4"/>
        </w:rPr>
        <w:t>балла</w:t>
      </w:r>
    </w:p>
    <w:p w:rsidR="008D318D" w:rsidRDefault="008D318D">
      <w:pPr>
        <w:pStyle w:val="a3"/>
        <w:spacing w:before="7"/>
      </w:pPr>
    </w:p>
    <w:p w:rsidR="008D318D" w:rsidRDefault="00304807">
      <w:pPr>
        <w:pStyle w:val="a4"/>
        <w:numPr>
          <w:ilvl w:val="2"/>
          <w:numId w:val="61"/>
        </w:numPr>
        <w:tabs>
          <w:tab w:val="left" w:pos="1466"/>
          <w:tab w:val="left" w:pos="2006"/>
        </w:tabs>
        <w:spacing w:line="242" w:lineRule="auto"/>
        <w:ind w:left="1466" w:right="1954" w:hanging="60"/>
        <w:jc w:val="left"/>
        <w:rPr>
          <w:sz w:val="24"/>
        </w:rPr>
      </w:pPr>
      <w:r>
        <w:rPr>
          <w:sz w:val="24"/>
        </w:rPr>
        <w:t>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положено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индуктивного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датчика? Вес задания : 2 балла</w:t>
      </w:r>
    </w:p>
    <w:p w:rsidR="008D318D" w:rsidRDefault="008D318D">
      <w:pPr>
        <w:pStyle w:val="a3"/>
        <w:spacing w:before="274"/>
      </w:pPr>
    </w:p>
    <w:p w:rsidR="008D318D" w:rsidRDefault="00304807">
      <w:pPr>
        <w:spacing w:before="1"/>
        <w:ind w:left="1576" w:right="1604"/>
        <w:jc w:val="center"/>
        <w:rPr>
          <w:sz w:val="28"/>
        </w:rPr>
      </w:pPr>
      <w:r>
        <w:rPr>
          <w:sz w:val="28"/>
        </w:rPr>
        <w:t>Правильные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ответы</w:t>
      </w:r>
    </w:p>
    <w:p w:rsidR="008D318D" w:rsidRDefault="008D318D">
      <w:pPr>
        <w:pStyle w:val="a3"/>
        <w:spacing w:before="45"/>
        <w:rPr>
          <w:sz w:val="20"/>
        </w:rPr>
      </w:pP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405"/>
        <w:gridCol w:w="1006"/>
        <w:gridCol w:w="1359"/>
        <w:gridCol w:w="910"/>
        <w:gridCol w:w="1455"/>
        <w:gridCol w:w="956"/>
        <w:gridCol w:w="1412"/>
      </w:tblGrid>
      <w:tr w:rsidR="008D318D">
        <w:trPr>
          <w:trHeight w:val="1103"/>
        </w:trPr>
        <w:tc>
          <w:tcPr>
            <w:tcW w:w="960" w:type="dxa"/>
          </w:tcPr>
          <w:p w:rsidR="008D318D" w:rsidRDefault="00304807">
            <w:pPr>
              <w:pStyle w:val="TableParagraph"/>
              <w:spacing w:before="1" w:line="240" w:lineRule="auto"/>
              <w:ind w:left="107" w:right="13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Номер </w:t>
            </w:r>
            <w:r>
              <w:rPr>
                <w:b/>
                <w:spacing w:val="-4"/>
                <w:sz w:val="24"/>
              </w:rPr>
              <w:t xml:space="preserve">вопро </w:t>
            </w:r>
            <w:r>
              <w:rPr>
                <w:b/>
                <w:spacing w:val="-6"/>
                <w:sz w:val="24"/>
              </w:rPr>
              <w:t>са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before="1" w:line="240" w:lineRule="auto"/>
              <w:ind w:left="107" w:right="17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2"/>
                <w:sz w:val="24"/>
              </w:rPr>
              <w:t xml:space="preserve">Правильн </w:t>
            </w:r>
            <w:r>
              <w:rPr>
                <w:b/>
                <w:sz w:val="24"/>
              </w:rPr>
              <w:t>ый ответ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before="1" w:line="240" w:lineRule="auto"/>
              <w:ind w:left="107" w:right="137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Номер вопрос </w:t>
            </w: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before="1" w:line="240" w:lineRule="auto"/>
              <w:ind w:left="106" w:right="12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 </w:t>
            </w:r>
            <w:r>
              <w:rPr>
                <w:b/>
                <w:spacing w:val="-2"/>
                <w:sz w:val="24"/>
              </w:rPr>
              <w:t xml:space="preserve">Правильн </w:t>
            </w:r>
            <w:r>
              <w:rPr>
                <w:b/>
                <w:sz w:val="24"/>
              </w:rPr>
              <w:t>ый ответ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before="1" w:line="240" w:lineRule="auto"/>
              <w:ind w:left="109" w:right="126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Номе </w:t>
            </w:r>
            <w:r>
              <w:rPr>
                <w:b/>
                <w:spacing w:val="-10"/>
                <w:sz w:val="24"/>
              </w:rPr>
              <w:t xml:space="preserve">р </w:t>
            </w:r>
            <w:r>
              <w:rPr>
                <w:b/>
                <w:spacing w:val="-4"/>
                <w:sz w:val="24"/>
              </w:rPr>
              <w:t>вопро</w:t>
            </w:r>
          </w:p>
          <w:p w:rsidR="008D318D" w:rsidRDefault="00304807">
            <w:pPr>
              <w:pStyle w:val="TableParagraph"/>
              <w:spacing w:line="254" w:lineRule="exact"/>
              <w:ind w:left="109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са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before="1" w:line="240" w:lineRule="auto"/>
              <w:ind w:left="106" w:right="22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 </w:t>
            </w:r>
            <w:r>
              <w:rPr>
                <w:b/>
                <w:spacing w:val="-2"/>
                <w:sz w:val="24"/>
              </w:rPr>
              <w:t xml:space="preserve">Правильн </w:t>
            </w:r>
            <w:r>
              <w:rPr>
                <w:b/>
                <w:sz w:val="24"/>
              </w:rPr>
              <w:t>ый ответ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before="1" w:line="240" w:lineRule="auto"/>
              <w:ind w:left="108" w:right="125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Номер </w:t>
            </w:r>
            <w:r>
              <w:rPr>
                <w:b/>
                <w:spacing w:val="-4"/>
                <w:sz w:val="24"/>
              </w:rPr>
              <w:t xml:space="preserve">вопро </w:t>
            </w:r>
            <w:r>
              <w:rPr>
                <w:b/>
                <w:spacing w:val="-6"/>
                <w:sz w:val="24"/>
              </w:rPr>
              <w:t>са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before="1" w:line="240" w:lineRule="auto"/>
              <w:ind w:left="105" w:right="18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4 </w:t>
            </w:r>
            <w:r>
              <w:rPr>
                <w:b/>
                <w:spacing w:val="-2"/>
                <w:sz w:val="24"/>
              </w:rPr>
              <w:t xml:space="preserve">Правильн </w:t>
            </w:r>
            <w:r>
              <w:rPr>
                <w:b/>
                <w:sz w:val="24"/>
              </w:rPr>
              <w:t>ый ответ</w:t>
            </w:r>
          </w:p>
        </w:tc>
      </w:tr>
      <w:tr w:rsidR="008D318D">
        <w:trPr>
          <w:trHeight w:val="278"/>
        </w:trPr>
        <w:tc>
          <w:tcPr>
            <w:tcW w:w="960" w:type="dxa"/>
          </w:tcPr>
          <w:p w:rsidR="008D318D" w:rsidRDefault="00304807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1.1.1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1.1.3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before="1" w:line="257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before="1" w:line="257" w:lineRule="exact"/>
              <w:ind w:left="0" w:right="199"/>
              <w:rPr>
                <w:sz w:val="24"/>
              </w:rPr>
            </w:pPr>
            <w:r>
              <w:rPr>
                <w:spacing w:val="-2"/>
                <w:sz w:val="24"/>
              </w:rPr>
              <w:t>1.1.4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before="1" w:line="257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before="1" w:line="257" w:lineRule="exact"/>
              <w:ind w:lef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1.1.7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before="1" w:line="257" w:lineRule="exact"/>
              <w:ind w:left="16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8D318D">
        <w:trPr>
          <w:trHeight w:val="275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1.1.2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1.1.4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56" w:lineRule="exact"/>
              <w:ind w:left="0" w:right="199"/>
              <w:rPr>
                <w:sz w:val="24"/>
              </w:rPr>
            </w:pPr>
            <w:r>
              <w:rPr>
                <w:spacing w:val="-2"/>
                <w:sz w:val="24"/>
              </w:rPr>
              <w:t>1.1.6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56" w:lineRule="exact"/>
              <w:ind w:lef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1.1.8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D318D">
        <w:trPr>
          <w:trHeight w:val="275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1.2.1.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1.2.6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56" w:lineRule="exact"/>
              <w:ind w:left="0" w:right="79"/>
              <w:rPr>
                <w:sz w:val="24"/>
              </w:rPr>
            </w:pPr>
            <w:r>
              <w:rPr>
                <w:spacing w:val="-2"/>
                <w:sz w:val="24"/>
              </w:rPr>
              <w:t>1.2.11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56" w:lineRule="exact"/>
              <w:ind w:lef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1.2.16.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8D318D">
        <w:trPr>
          <w:trHeight w:val="275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1.2.2.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1.2.7.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56" w:lineRule="exact"/>
              <w:ind w:left="0" w:right="79"/>
              <w:rPr>
                <w:sz w:val="24"/>
              </w:rPr>
            </w:pPr>
            <w:r>
              <w:rPr>
                <w:spacing w:val="-2"/>
                <w:sz w:val="24"/>
              </w:rPr>
              <w:t>1.2.12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56" w:lineRule="exact"/>
              <w:ind w:lef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1.2.17..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D318D">
        <w:trPr>
          <w:trHeight w:val="275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1.2.3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1.2.8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56" w:lineRule="exact"/>
              <w:ind w:left="0" w:right="79"/>
              <w:rPr>
                <w:sz w:val="24"/>
              </w:rPr>
            </w:pPr>
            <w:r>
              <w:rPr>
                <w:spacing w:val="-2"/>
                <w:sz w:val="24"/>
              </w:rPr>
              <w:t>1.2.13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56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 xml:space="preserve">1.2 </w:t>
            </w: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8D318D" w:rsidRDefault="008D318D">
      <w:pPr>
        <w:pStyle w:val="TableParagraph"/>
        <w:spacing w:line="256" w:lineRule="exact"/>
        <w:jc w:val="left"/>
        <w:rPr>
          <w:sz w:val="24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8D318D">
      <w:pPr>
        <w:pStyle w:val="a3"/>
        <w:spacing w:before="2"/>
        <w:rPr>
          <w:sz w:val="2"/>
        </w:rPr>
      </w:pP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405"/>
        <w:gridCol w:w="1006"/>
        <w:gridCol w:w="1359"/>
        <w:gridCol w:w="910"/>
        <w:gridCol w:w="1455"/>
        <w:gridCol w:w="956"/>
        <w:gridCol w:w="1412"/>
      </w:tblGrid>
      <w:tr w:rsidR="008D318D">
        <w:trPr>
          <w:trHeight w:val="275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1.2.4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1.2.9.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1.2.14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56" w:lineRule="exact"/>
              <w:ind w:left="60" w:right="126"/>
              <w:rPr>
                <w:sz w:val="24"/>
              </w:rPr>
            </w:pPr>
            <w:r>
              <w:rPr>
                <w:spacing w:val="-2"/>
                <w:sz w:val="24"/>
              </w:rPr>
              <w:t>1.2.19.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8D318D">
        <w:trPr>
          <w:trHeight w:val="552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1.2.5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1-А,2_Г,3-</w:t>
            </w:r>
          </w:p>
          <w:p w:rsidR="008D318D" w:rsidRDefault="00304807">
            <w:pPr>
              <w:pStyle w:val="TableParagraph"/>
              <w:spacing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Д,4-В,5-</w:t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1.2.10.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75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1-в,2-</w:t>
            </w:r>
            <w:r>
              <w:rPr>
                <w:spacing w:val="-4"/>
                <w:sz w:val="24"/>
              </w:rPr>
              <w:t>а,3-</w:t>
            </w:r>
          </w:p>
          <w:p w:rsidR="008D318D" w:rsidRDefault="00304807">
            <w:pPr>
              <w:pStyle w:val="TableParagraph"/>
              <w:spacing w:line="257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б,4-г,5-</w:t>
            </w: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75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1.2.15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75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1-Г,2-</w:t>
            </w:r>
            <w:r>
              <w:rPr>
                <w:spacing w:val="-4"/>
                <w:sz w:val="24"/>
              </w:rPr>
              <w:t>В,3-</w:t>
            </w:r>
          </w:p>
          <w:p w:rsidR="008D318D" w:rsidRDefault="00304807">
            <w:pPr>
              <w:pStyle w:val="TableParagraph"/>
              <w:spacing w:line="257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Б,4-Д,5-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75" w:lineRule="exact"/>
              <w:ind w:left="0" w:right="126"/>
              <w:rPr>
                <w:sz w:val="24"/>
              </w:rPr>
            </w:pPr>
            <w:r>
              <w:rPr>
                <w:spacing w:val="-2"/>
                <w:sz w:val="24"/>
              </w:rPr>
              <w:t>1.2.20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75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1-Б,2-</w:t>
            </w:r>
            <w:r>
              <w:rPr>
                <w:spacing w:val="-4"/>
                <w:sz w:val="24"/>
              </w:rPr>
              <w:t>Д,3-</w:t>
            </w:r>
          </w:p>
          <w:p w:rsidR="008D318D" w:rsidRDefault="00304807">
            <w:pPr>
              <w:pStyle w:val="TableParagraph"/>
              <w:spacing w:line="257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А,4-В,5-</w:t>
            </w:r>
            <w:r>
              <w:rPr>
                <w:spacing w:val="-10"/>
                <w:sz w:val="24"/>
              </w:rPr>
              <w:t>Г</w:t>
            </w:r>
          </w:p>
        </w:tc>
      </w:tr>
      <w:tr w:rsidR="008D318D">
        <w:trPr>
          <w:trHeight w:val="277"/>
        </w:trPr>
        <w:tc>
          <w:tcPr>
            <w:tcW w:w="960" w:type="dxa"/>
          </w:tcPr>
          <w:p w:rsidR="008D318D" w:rsidRDefault="00304807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1.3.1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1.3.3.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before="1" w:line="257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before="1" w:line="257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1.3.5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before="1" w:line="257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before="1" w:line="257" w:lineRule="exact"/>
              <w:ind w:left="60" w:right="246"/>
              <w:rPr>
                <w:sz w:val="24"/>
              </w:rPr>
            </w:pPr>
            <w:r>
              <w:rPr>
                <w:spacing w:val="-2"/>
                <w:sz w:val="24"/>
              </w:rPr>
              <w:t>1.3.7.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before="1" w:line="257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8D318D">
        <w:trPr>
          <w:trHeight w:val="275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1.3.2.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1.3.4.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1.3.6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56" w:lineRule="exact"/>
              <w:ind w:left="0" w:right="246"/>
              <w:rPr>
                <w:sz w:val="24"/>
              </w:rPr>
            </w:pPr>
            <w:r>
              <w:rPr>
                <w:spacing w:val="-2"/>
                <w:sz w:val="24"/>
              </w:rPr>
              <w:t>1.3.8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D318D">
        <w:trPr>
          <w:trHeight w:val="275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1.4.1.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1.4.2.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1.4.3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56" w:lineRule="exact"/>
              <w:ind w:left="0" w:right="246"/>
              <w:rPr>
                <w:sz w:val="24"/>
              </w:rPr>
            </w:pPr>
            <w:r>
              <w:rPr>
                <w:spacing w:val="-2"/>
                <w:sz w:val="24"/>
              </w:rPr>
              <w:t>1.4.4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D318D">
        <w:trPr>
          <w:trHeight w:val="275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1.5.1.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1.5.4.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1.5.7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56" w:lineRule="exact"/>
              <w:ind w:left="60" w:right="126"/>
              <w:rPr>
                <w:sz w:val="24"/>
              </w:rPr>
            </w:pPr>
            <w:r>
              <w:rPr>
                <w:spacing w:val="-2"/>
                <w:sz w:val="24"/>
              </w:rPr>
              <w:t>1.5.10.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D318D">
        <w:trPr>
          <w:trHeight w:val="275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1.5.2.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1.5.5.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1.5.8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56" w:lineRule="exact"/>
              <w:ind w:left="60" w:right="126"/>
              <w:rPr>
                <w:sz w:val="24"/>
              </w:rPr>
            </w:pPr>
            <w:r>
              <w:rPr>
                <w:spacing w:val="-2"/>
                <w:sz w:val="24"/>
              </w:rPr>
              <w:t>1.5.11.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8D318D">
        <w:trPr>
          <w:trHeight w:val="275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1.6.1.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1.6.2.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1.6.3.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56" w:lineRule="exact"/>
              <w:ind w:left="60" w:right="246"/>
              <w:rPr>
                <w:sz w:val="24"/>
              </w:rPr>
            </w:pPr>
            <w:r>
              <w:rPr>
                <w:spacing w:val="-2"/>
                <w:sz w:val="24"/>
              </w:rPr>
              <w:t>1.6.4.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D318D">
        <w:trPr>
          <w:trHeight w:val="277"/>
        </w:trPr>
        <w:tc>
          <w:tcPr>
            <w:tcW w:w="960" w:type="dxa"/>
          </w:tcPr>
          <w:p w:rsidR="008D318D" w:rsidRDefault="00304807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1.7.1.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1.7.2.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before="1" w:line="257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before="1" w:line="257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1.7.3.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before="1" w:line="257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before="1" w:line="257" w:lineRule="exact"/>
              <w:ind w:left="60" w:right="246"/>
              <w:rPr>
                <w:sz w:val="24"/>
              </w:rPr>
            </w:pPr>
            <w:r>
              <w:rPr>
                <w:spacing w:val="-2"/>
                <w:sz w:val="24"/>
              </w:rPr>
              <w:t>1.7.4.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before="1" w:line="257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8D318D">
        <w:trPr>
          <w:trHeight w:val="275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1.8.1.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1.8.2.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1.8.3.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56" w:lineRule="exact"/>
              <w:ind w:left="60" w:right="246"/>
              <w:rPr>
                <w:sz w:val="24"/>
              </w:rPr>
            </w:pPr>
            <w:r>
              <w:rPr>
                <w:spacing w:val="-2"/>
                <w:sz w:val="24"/>
              </w:rPr>
              <w:t>1.8.4.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D318D">
        <w:trPr>
          <w:trHeight w:val="275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1.9.1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1.9.2.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1.9.3.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56" w:lineRule="exact"/>
              <w:ind w:left="0" w:right="246"/>
              <w:rPr>
                <w:sz w:val="24"/>
              </w:rPr>
            </w:pPr>
            <w:r>
              <w:rPr>
                <w:spacing w:val="-2"/>
                <w:sz w:val="24"/>
              </w:rPr>
              <w:t>1.9.4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D318D">
        <w:trPr>
          <w:trHeight w:val="275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1.10.1.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1.10.2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1.10.3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56" w:lineRule="exact"/>
              <w:ind w:left="0" w:right="126"/>
              <w:rPr>
                <w:sz w:val="24"/>
              </w:rPr>
            </w:pPr>
            <w:r>
              <w:rPr>
                <w:spacing w:val="-2"/>
                <w:sz w:val="24"/>
              </w:rPr>
              <w:t>1.10.4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8D318D">
        <w:trPr>
          <w:trHeight w:val="276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spacing w:val="-4"/>
                <w:sz w:val="24"/>
              </w:rPr>
              <w:t>11.1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1.11.2.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1.11.3.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56" w:lineRule="exact"/>
              <w:ind w:left="60" w:right="126"/>
              <w:rPr>
                <w:sz w:val="24"/>
              </w:rPr>
            </w:pPr>
            <w:r>
              <w:rPr>
                <w:spacing w:val="-2"/>
                <w:sz w:val="24"/>
              </w:rPr>
              <w:t>1.11.4.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8D318D">
        <w:trPr>
          <w:trHeight w:val="275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2.1.1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2.1.4.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2.1.7.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56" w:lineRule="exact"/>
              <w:ind w:left="60" w:right="126"/>
              <w:rPr>
                <w:sz w:val="24"/>
              </w:rPr>
            </w:pPr>
            <w:r>
              <w:rPr>
                <w:spacing w:val="-2"/>
                <w:sz w:val="24"/>
              </w:rPr>
              <w:t>2.1.10.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D318D">
        <w:trPr>
          <w:trHeight w:val="277"/>
        </w:trPr>
        <w:tc>
          <w:tcPr>
            <w:tcW w:w="960" w:type="dxa"/>
          </w:tcPr>
          <w:p w:rsidR="008D318D" w:rsidRDefault="00304807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2.1.2.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2.1.5.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before="1" w:line="257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before="1" w:line="257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2.1.8.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before="1" w:line="257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before="1" w:line="257" w:lineRule="exact"/>
              <w:ind w:left="60" w:right="126"/>
              <w:rPr>
                <w:sz w:val="24"/>
              </w:rPr>
            </w:pPr>
            <w:r>
              <w:rPr>
                <w:spacing w:val="-2"/>
                <w:sz w:val="24"/>
              </w:rPr>
              <w:t>2.1.11.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before="1" w:line="257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8D318D">
        <w:trPr>
          <w:trHeight w:val="275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2.1.3.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2.1.6.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56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2.1.9.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56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56" w:lineRule="exact"/>
              <w:ind w:left="60" w:right="126"/>
              <w:rPr>
                <w:sz w:val="24"/>
              </w:rPr>
            </w:pPr>
            <w:r>
              <w:rPr>
                <w:spacing w:val="-2"/>
                <w:sz w:val="24"/>
              </w:rPr>
              <w:t>2.1.12.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D318D">
        <w:trPr>
          <w:trHeight w:val="551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2.2.1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76" w:lineRule="exact"/>
              <w:ind w:left="107" w:right="20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Параллель </w:t>
            </w:r>
            <w:r>
              <w:rPr>
                <w:spacing w:val="-6"/>
                <w:sz w:val="24"/>
              </w:rPr>
              <w:t>но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2.2.2.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76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Конденсат </w:t>
            </w:r>
            <w:r>
              <w:rPr>
                <w:spacing w:val="-6"/>
                <w:sz w:val="24"/>
              </w:rPr>
              <w:t>ор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75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2.2.3.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75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Катушка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75" w:lineRule="exact"/>
              <w:ind w:left="60" w:right="246"/>
              <w:rPr>
                <w:sz w:val="24"/>
              </w:rPr>
            </w:pPr>
            <w:r>
              <w:rPr>
                <w:spacing w:val="-2"/>
                <w:sz w:val="24"/>
              </w:rPr>
              <w:t>2.2.4.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76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трансформ </w:t>
            </w:r>
            <w:r>
              <w:rPr>
                <w:spacing w:val="-4"/>
                <w:sz w:val="24"/>
              </w:rPr>
              <w:t>атор</w:t>
            </w:r>
          </w:p>
        </w:tc>
      </w:tr>
      <w:tr w:rsidR="008D318D">
        <w:trPr>
          <w:trHeight w:val="827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2.4.1.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Диод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2.4.2.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76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Отклоняю </w:t>
            </w:r>
            <w:r>
              <w:rPr>
                <w:spacing w:val="-4"/>
                <w:sz w:val="24"/>
              </w:rPr>
              <w:t xml:space="preserve">щие </w:t>
            </w:r>
            <w:r>
              <w:rPr>
                <w:spacing w:val="-2"/>
                <w:sz w:val="24"/>
              </w:rPr>
              <w:t>пластины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75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2.4.3.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75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Аквадаг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75" w:lineRule="exact"/>
              <w:ind w:left="0" w:right="246"/>
              <w:rPr>
                <w:sz w:val="24"/>
              </w:rPr>
            </w:pPr>
            <w:r>
              <w:rPr>
                <w:spacing w:val="-2"/>
                <w:sz w:val="24"/>
              </w:rPr>
              <w:t>2.4.4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40" w:lineRule="auto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Положител </w:t>
            </w:r>
            <w:r>
              <w:rPr>
                <w:spacing w:val="-4"/>
                <w:sz w:val="24"/>
              </w:rPr>
              <w:t>ьный</w:t>
            </w:r>
          </w:p>
        </w:tc>
      </w:tr>
      <w:tr w:rsidR="008D318D">
        <w:trPr>
          <w:trHeight w:val="274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5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2.5.1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55" w:lineRule="exact"/>
              <w:ind w:left="10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5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2.5.3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55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55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2.5.5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55" w:lineRule="exact"/>
              <w:ind w:left="10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55" w:lineRule="exact"/>
              <w:ind w:left="0" w:right="246"/>
              <w:rPr>
                <w:sz w:val="24"/>
              </w:rPr>
            </w:pPr>
            <w:r>
              <w:rPr>
                <w:spacing w:val="-2"/>
                <w:sz w:val="24"/>
              </w:rPr>
              <w:t>2.5.7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55" w:lineRule="exact"/>
              <w:ind w:left="10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8D318D">
        <w:trPr>
          <w:trHeight w:val="828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2.5.2.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40" w:lineRule="auto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Поляризов анное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2.5.4..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40" w:lineRule="auto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Увеличива </w:t>
            </w:r>
            <w:r>
              <w:rPr>
                <w:spacing w:val="-4"/>
                <w:sz w:val="24"/>
              </w:rPr>
              <w:t>ется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75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2.5.6.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75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Реостат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75" w:lineRule="exact"/>
              <w:ind w:left="0" w:right="126"/>
              <w:rPr>
                <w:sz w:val="24"/>
              </w:rPr>
            </w:pPr>
            <w:r>
              <w:rPr>
                <w:spacing w:val="-2"/>
                <w:sz w:val="24"/>
              </w:rPr>
              <w:t>2.5.8..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76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Электрома гнитная индукция</w:t>
            </w:r>
          </w:p>
        </w:tc>
      </w:tr>
      <w:tr w:rsidR="008D318D">
        <w:trPr>
          <w:trHeight w:val="553"/>
        </w:trPr>
        <w:tc>
          <w:tcPr>
            <w:tcW w:w="960" w:type="dxa"/>
          </w:tcPr>
          <w:p w:rsidR="008D318D" w:rsidRDefault="00304807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1.5.3</w:t>
            </w:r>
          </w:p>
        </w:tc>
        <w:tc>
          <w:tcPr>
            <w:tcW w:w="1405" w:type="dxa"/>
          </w:tcPr>
          <w:p w:rsidR="008D318D" w:rsidRDefault="00304807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1-Б,2-</w:t>
            </w:r>
            <w:r>
              <w:rPr>
                <w:spacing w:val="-4"/>
                <w:sz w:val="24"/>
              </w:rPr>
              <w:t>В,3-</w:t>
            </w:r>
          </w:p>
          <w:p w:rsidR="008D318D" w:rsidRDefault="00304807">
            <w:pPr>
              <w:pStyle w:val="TableParagraph"/>
              <w:spacing w:line="259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Г,4-А,5-</w:t>
            </w: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1006" w:type="dxa"/>
          </w:tcPr>
          <w:p w:rsidR="008D318D" w:rsidRDefault="00304807">
            <w:pPr>
              <w:pStyle w:val="TableParagraph"/>
              <w:spacing w:line="275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1.5.6.</w:t>
            </w:r>
          </w:p>
        </w:tc>
        <w:tc>
          <w:tcPr>
            <w:tcW w:w="1359" w:type="dxa"/>
          </w:tcPr>
          <w:p w:rsidR="008D318D" w:rsidRDefault="00304807">
            <w:pPr>
              <w:pStyle w:val="TableParagraph"/>
              <w:spacing w:line="275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1-В,2-</w:t>
            </w:r>
            <w:r>
              <w:rPr>
                <w:spacing w:val="-4"/>
                <w:sz w:val="24"/>
              </w:rPr>
              <w:t>Д,3-</w:t>
            </w:r>
          </w:p>
          <w:p w:rsidR="008D318D" w:rsidRDefault="00304807">
            <w:pPr>
              <w:pStyle w:val="TableParagraph"/>
              <w:spacing w:line="259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Г,4-Б,5-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10" w:type="dxa"/>
          </w:tcPr>
          <w:p w:rsidR="008D318D" w:rsidRDefault="00304807">
            <w:pPr>
              <w:pStyle w:val="TableParagraph"/>
              <w:spacing w:line="275" w:lineRule="exact"/>
              <w:ind w:lef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1.5.9.</w:t>
            </w:r>
          </w:p>
        </w:tc>
        <w:tc>
          <w:tcPr>
            <w:tcW w:w="1455" w:type="dxa"/>
          </w:tcPr>
          <w:p w:rsidR="008D318D" w:rsidRDefault="00304807">
            <w:pPr>
              <w:pStyle w:val="TableParagraph"/>
              <w:spacing w:line="275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1-А,2-</w:t>
            </w:r>
            <w:r>
              <w:rPr>
                <w:spacing w:val="-4"/>
                <w:sz w:val="24"/>
              </w:rPr>
              <w:t>Г,3-</w:t>
            </w:r>
          </w:p>
          <w:p w:rsidR="008D318D" w:rsidRDefault="00304807">
            <w:pPr>
              <w:pStyle w:val="TableParagraph"/>
              <w:spacing w:line="259" w:lineRule="exact"/>
              <w:ind w:left="10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В,4-Б,5-</w:t>
            </w: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956" w:type="dxa"/>
          </w:tcPr>
          <w:p w:rsidR="008D318D" w:rsidRDefault="00304807">
            <w:pPr>
              <w:pStyle w:val="TableParagraph"/>
              <w:spacing w:line="275" w:lineRule="exact"/>
              <w:ind w:left="60" w:right="126"/>
              <w:rPr>
                <w:sz w:val="24"/>
              </w:rPr>
            </w:pPr>
            <w:r>
              <w:rPr>
                <w:spacing w:val="-2"/>
                <w:sz w:val="24"/>
              </w:rPr>
              <w:t>1.5.12.</w:t>
            </w:r>
          </w:p>
        </w:tc>
        <w:tc>
          <w:tcPr>
            <w:tcW w:w="1412" w:type="dxa"/>
          </w:tcPr>
          <w:p w:rsidR="008D318D" w:rsidRDefault="00304807">
            <w:pPr>
              <w:pStyle w:val="TableParagraph"/>
              <w:spacing w:line="275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1-Г,2-</w:t>
            </w:r>
            <w:r>
              <w:rPr>
                <w:spacing w:val="-4"/>
                <w:sz w:val="24"/>
              </w:rPr>
              <w:t>Б,3-</w:t>
            </w:r>
          </w:p>
          <w:p w:rsidR="008D318D" w:rsidRDefault="00304807">
            <w:pPr>
              <w:pStyle w:val="TableParagraph"/>
              <w:spacing w:line="259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Д,4-В,5-</w:t>
            </w:r>
            <w:r>
              <w:rPr>
                <w:spacing w:val="-10"/>
                <w:sz w:val="24"/>
              </w:rPr>
              <w:t>А</w:t>
            </w:r>
          </w:p>
        </w:tc>
      </w:tr>
    </w:tbl>
    <w:p w:rsidR="008D318D" w:rsidRDefault="00304807">
      <w:pPr>
        <w:spacing w:before="289"/>
        <w:ind w:left="1574" w:right="1604"/>
        <w:jc w:val="center"/>
        <w:rPr>
          <w:sz w:val="28"/>
        </w:rPr>
      </w:pPr>
      <w:r>
        <w:rPr>
          <w:sz w:val="28"/>
        </w:rPr>
        <w:t>Оценка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тестирования</w:t>
      </w:r>
    </w:p>
    <w:p w:rsidR="008D318D" w:rsidRDefault="008D318D">
      <w:pPr>
        <w:pStyle w:val="a3"/>
        <w:spacing w:before="91"/>
        <w:rPr>
          <w:sz w:val="20"/>
        </w:rPr>
      </w:pP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2"/>
        <w:gridCol w:w="2597"/>
        <w:gridCol w:w="2096"/>
        <w:gridCol w:w="2043"/>
      </w:tblGrid>
      <w:tr w:rsidR="008D318D">
        <w:trPr>
          <w:trHeight w:val="321"/>
        </w:trPr>
        <w:tc>
          <w:tcPr>
            <w:tcW w:w="9588" w:type="dxa"/>
            <w:gridSpan w:val="4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z w:val="28"/>
              </w:rPr>
              <w:t>Оценивание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производится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баллах</w:t>
            </w:r>
          </w:p>
        </w:tc>
      </w:tr>
      <w:tr w:rsidR="008D318D">
        <w:trPr>
          <w:trHeight w:val="966"/>
        </w:trPr>
        <w:tc>
          <w:tcPr>
            <w:tcW w:w="2852" w:type="dxa"/>
          </w:tcPr>
          <w:p w:rsidR="008D318D" w:rsidRDefault="00304807">
            <w:pPr>
              <w:pStyle w:val="TableParagraph"/>
              <w:spacing w:line="240" w:lineRule="auto"/>
              <w:ind w:left="6"/>
              <w:rPr>
                <w:sz w:val="28"/>
              </w:rPr>
            </w:pPr>
            <w:r>
              <w:rPr>
                <w:spacing w:val="-2"/>
                <w:sz w:val="28"/>
              </w:rPr>
              <w:t>Неудовлетворительно</w:t>
            </w:r>
          </w:p>
          <w:p w:rsidR="008D318D" w:rsidRDefault="00304807">
            <w:pPr>
              <w:pStyle w:val="TableParagraph"/>
              <w:spacing w:before="2" w:line="240" w:lineRule="auto"/>
              <w:ind w:left="6" w:right="4"/>
              <w:rPr>
                <w:sz w:val="28"/>
              </w:rPr>
            </w:pPr>
            <w:r>
              <w:rPr>
                <w:spacing w:val="-5"/>
                <w:sz w:val="28"/>
              </w:rPr>
              <w:t>«2»</w:t>
            </w:r>
          </w:p>
        </w:tc>
        <w:tc>
          <w:tcPr>
            <w:tcW w:w="2597" w:type="dxa"/>
          </w:tcPr>
          <w:p w:rsidR="008D318D" w:rsidRDefault="00304807">
            <w:pPr>
              <w:pStyle w:val="TableParagraph"/>
              <w:spacing w:line="240" w:lineRule="auto"/>
              <w:ind w:left="8"/>
              <w:rPr>
                <w:sz w:val="28"/>
              </w:rPr>
            </w:pPr>
            <w:r>
              <w:rPr>
                <w:spacing w:val="-2"/>
                <w:sz w:val="28"/>
              </w:rPr>
              <w:t>Удовлетворительно</w:t>
            </w:r>
          </w:p>
          <w:p w:rsidR="008D318D" w:rsidRDefault="00304807">
            <w:pPr>
              <w:pStyle w:val="TableParagraph"/>
              <w:spacing w:before="2" w:line="240" w:lineRule="auto"/>
              <w:ind w:left="8"/>
              <w:rPr>
                <w:sz w:val="28"/>
              </w:rPr>
            </w:pPr>
            <w:r>
              <w:rPr>
                <w:spacing w:val="-5"/>
                <w:sz w:val="28"/>
              </w:rPr>
              <w:t>«3»</w:t>
            </w:r>
          </w:p>
        </w:tc>
        <w:tc>
          <w:tcPr>
            <w:tcW w:w="2096" w:type="dxa"/>
          </w:tcPr>
          <w:p w:rsidR="008D318D" w:rsidRDefault="00304807">
            <w:pPr>
              <w:pStyle w:val="TableParagraph"/>
              <w:spacing w:line="240" w:lineRule="auto"/>
              <w:ind w:left="9" w:right="3"/>
              <w:rPr>
                <w:sz w:val="28"/>
              </w:rPr>
            </w:pPr>
            <w:r>
              <w:rPr>
                <w:sz w:val="28"/>
              </w:rPr>
              <w:t>Хорошо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«4»</w:t>
            </w:r>
          </w:p>
        </w:tc>
        <w:tc>
          <w:tcPr>
            <w:tcW w:w="2043" w:type="dxa"/>
          </w:tcPr>
          <w:p w:rsidR="008D318D" w:rsidRDefault="00304807">
            <w:pPr>
              <w:pStyle w:val="TableParagraph"/>
              <w:spacing w:line="240" w:lineRule="auto"/>
              <w:ind w:left="8" w:right="2"/>
              <w:rPr>
                <w:sz w:val="28"/>
              </w:rPr>
            </w:pPr>
            <w:r>
              <w:rPr>
                <w:sz w:val="28"/>
              </w:rPr>
              <w:t>Отлично</w:t>
            </w:r>
            <w:r>
              <w:rPr>
                <w:spacing w:val="-5"/>
                <w:sz w:val="28"/>
              </w:rPr>
              <w:t xml:space="preserve"> «5»</w:t>
            </w:r>
          </w:p>
        </w:tc>
      </w:tr>
      <w:tr w:rsidR="008D318D">
        <w:trPr>
          <w:trHeight w:val="321"/>
        </w:trPr>
        <w:tc>
          <w:tcPr>
            <w:tcW w:w="2852" w:type="dxa"/>
          </w:tcPr>
          <w:p w:rsidR="008D318D" w:rsidRDefault="00304807">
            <w:pPr>
              <w:pStyle w:val="TableParagraph"/>
              <w:ind w:left="453"/>
              <w:jc w:val="left"/>
              <w:rPr>
                <w:sz w:val="28"/>
              </w:rPr>
            </w:pPr>
            <w:r>
              <w:rPr>
                <w:sz w:val="28"/>
              </w:rPr>
              <w:t>менее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2597" w:type="dxa"/>
          </w:tcPr>
          <w:p w:rsidR="008D318D" w:rsidRDefault="00304807">
            <w:pPr>
              <w:pStyle w:val="TableParagraph"/>
              <w:ind w:left="491"/>
              <w:jc w:val="left"/>
              <w:rPr>
                <w:sz w:val="28"/>
              </w:rPr>
            </w:pPr>
            <w:r>
              <w:rPr>
                <w:sz w:val="28"/>
              </w:rPr>
              <w:t>27-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2096" w:type="dxa"/>
          </w:tcPr>
          <w:p w:rsidR="008D318D" w:rsidRDefault="00304807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36-41</w:t>
            </w:r>
            <w:r>
              <w:rPr>
                <w:spacing w:val="-2"/>
                <w:sz w:val="28"/>
              </w:rPr>
              <w:t xml:space="preserve"> баллов</w:t>
            </w:r>
          </w:p>
        </w:tc>
        <w:tc>
          <w:tcPr>
            <w:tcW w:w="2043" w:type="dxa"/>
          </w:tcPr>
          <w:p w:rsidR="008D318D" w:rsidRDefault="00304807">
            <w:pPr>
              <w:pStyle w:val="TableParagraph"/>
              <w:ind w:left="8"/>
              <w:rPr>
                <w:sz w:val="28"/>
              </w:rPr>
            </w:pPr>
            <w:r>
              <w:rPr>
                <w:sz w:val="28"/>
              </w:rPr>
              <w:t>43-46</w:t>
            </w:r>
            <w:r>
              <w:rPr>
                <w:spacing w:val="-2"/>
                <w:sz w:val="28"/>
              </w:rPr>
              <w:t xml:space="preserve"> баллов</w:t>
            </w:r>
          </w:p>
        </w:tc>
      </w:tr>
    </w:tbl>
    <w:p w:rsidR="008D318D" w:rsidRDefault="008D318D">
      <w:pPr>
        <w:pStyle w:val="TableParagraph"/>
        <w:rPr>
          <w:sz w:val="28"/>
        </w:rPr>
        <w:sectPr w:rsidR="008D318D">
          <w:pgSz w:w="11910" w:h="16840"/>
          <w:pgMar w:top="1120" w:right="141" w:bottom="960" w:left="992" w:header="0" w:footer="762" w:gutter="0"/>
          <w:cols w:space="720"/>
        </w:sectPr>
      </w:pPr>
    </w:p>
    <w:p w:rsidR="008D318D" w:rsidRDefault="00304807">
      <w:pPr>
        <w:pStyle w:val="a4"/>
        <w:numPr>
          <w:ilvl w:val="0"/>
          <w:numId w:val="88"/>
        </w:numPr>
        <w:tabs>
          <w:tab w:val="left" w:pos="1406"/>
          <w:tab w:val="left" w:pos="2804"/>
          <w:tab w:val="left" w:pos="5215"/>
          <w:tab w:val="left" w:pos="7043"/>
          <w:tab w:val="left" w:pos="8194"/>
        </w:tabs>
        <w:spacing w:before="65"/>
        <w:ind w:left="1406" w:right="719" w:hanging="360"/>
        <w:jc w:val="left"/>
        <w:rPr>
          <w:b/>
          <w:sz w:val="26"/>
        </w:rPr>
      </w:pPr>
      <w:r>
        <w:rPr>
          <w:b/>
          <w:spacing w:val="-4"/>
          <w:sz w:val="26"/>
        </w:rPr>
        <w:lastRenderedPageBreak/>
        <w:t>ФОНД</w:t>
      </w:r>
      <w:r>
        <w:rPr>
          <w:b/>
          <w:sz w:val="26"/>
        </w:rPr>
        <w:tab/>
      </w:r>
      <w:r>
        <w:rPr>
          <w:b/>
          <w:spacing w:val="-2"/>
          <w:sz w:val="26"/>
        </w:rPr>
        <w:t>ОЦЕНОЧНЫХ</w:t>
      </w:r>
      <w:r>
        <w:rPr>
          <w:b/>
          <w:sz w:val="26"/>
        </w:rPr>
        <w:tab/>
      </w:r>
      <w:r>
        <w:rPr>
          <w:b/>
          <w:spacing w:val="-2"/>
          <w:sz w:val="26"/>
        </w:rPr>
        <w:t>СРЕДСТВ</w:t>
      </w:r>
      <w:r>
        <w:rPr>
          <w:b/>
          <w:sz w:val="26"/>
        </w:rPr>
        <w:tab/>
      </w:r>
      <w:r>
        <w:rPr>
          <w:b/>
          <w:spacing w:val="-4"/>
          <w:sz w:val="26"/>
        </w:rPr>
        <w:t>ДЛЯ</w:t>
      </w:r>
      <w:r>
        <w:rPr>
          <w:b/>
          <w:sz w:val="26"/>
        </w:rPr>
        <w:tab/>
      </w:r>
      <w:r>
        <w:rPr>
          <w:b/>
          <w:spacing w:val="-2"/>
          <w:sz w:val="26"/>
        </w:rPr>
        <w:t xml:space="preserve">ПРОВЕДЕНИЯ </w:t>
      </w:r>
      <w:r>
        <w:rPr>
          <w:b/>
          <w:sz w:val="26"/>
        </w:rPr>
        <w:t>ПРОМЕЖУТОЧНОЙ АТТЕСТАЦИИ</w:t>
      </w:r>
    </w:p>
    <w:p w:rsidR="008D318D" w:rsidRDefault="00304807">
      <w:pPr>
        <w:spacing w:before="298" w:line="360" w:lineRule="auto"/>
        <w:ind w:left="686" w:right="710" w:firstLine="707"/>
        <w:jc w:val="both"/>
        <w:rPr>
          <w:sz w:val="28"/>
        </w:rPr>
      </w:pPr>
      <w:r>
        <w:rPr>
          <w:sz w:val="28"/>
        </w:rPr>
        <w:t xml:space="preserve">Фонд оценочных средств состоит из типовых заданий для выполнения контрольной работы по </w:t>
      </w:r>
      <w:r>
        <w:rPr>
          <w:sz w:val="28"/>
        </w:rPr>
        <w:t>дисциплине «Электротехника и электроника» и комплекта экзаменационных билетов.</w:t>
      </w:r>
    </w:p>
    <w:p w:rsidR="008D318D" w:rsidRDefault="008D318D">
      <w:pPr>
        <w:pStyle w:val="a3"/>
        <w:spacing w:before="276"/>
        <w:rPr>
          <w:sz w:val="28"/>
        </w:rPr>
      </w:pPr>
    </w:p>
    <w:p w:rsidR="008D318D" w:rsidRDefault="00304807">
      <w:pPr>
        <w:pStyle w:val="1"/>
        <w:numPr>
          <w:ilvl w:val="1"/>
          <w:numId w:val="88"/>
        </w:numPr>
        <w:tabs>
          <w:tab w:val="left" w:pos="1177"/>
        </w:tabs>
        <w:spacing w:before="0"/>
        <w:ind w:left="1177" w:hanging="491"/>
        <w:jc w:val="left"/>
      </w:pPr>
      <w:r>
        <w:t>ЗАДАНИЯ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КОНТРОЛЬНОЙ</w:t>
      </w:r>
      <w:r>
        <w:rPr>
          <w:spacing w:val="-7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rPr>
          <w:spacing w:val="-2"/>
        </w:rPr>
        <w:t>ВАРИАНТАМ</w:t>
      </w:r>
    </w:p>
    <w:p w:rsidR="008D318D" w:rsidRDefault="008D318D">
      <w:pPr>
        <w:pStyle w:val="a3"/>
        <w:spacing w:before="3"/>
        <w:rPr>
          <w:b/>
          <w:sz w:val="28"/>
        </w:rPr>
      </w:pPr>
    </w:p>
    <w:p w:rsidR="008D318D" w:rsidRDefault="00304807">
      <w:pPr>
        <w:ind w:left="920" w:right="949"/>
        <w:jc w:val="center"/>
        <w:rPr>
          <w:sz w:val="28"/>
        </w:rPr>
      </w:pPr>
      <w:r>
        <w:rPr>
          <w:sz w:val="28"/>
        </w:rPr>
        <w:t>Таблица</w:t>
      </w:r>
      <w:r>
        <w:rPr>
          <w:spacing w:val="-4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контрольную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3"/>
          <w:sz w:val="28"/>
        </w:rPr>
        <w:t xml:space="preserve"> </w:t>
      </w:r>
      <w:r>
        <w:rPr>
          <w:sz w:val="28"/>
        </w:rPr>
        <w:t>по электронике</w:t>
      </w:r>
      <w:r>
        <w:rPr>
          <w:spacing w:val="-5"/>
          <w:sz w:val="28"/>
        </w:rPr>
        <w:t xml:space="preserve"> </w:t>
      </w:r>
      <w:r>
        <w:rPr>
          <w:sz w:val="28"/>
        </w:rPr>
        <w:t>и электротехнике в соответствии с шифрами</w:t>
      </w:r>
    </w:p>
    <w:p w:rsidR="008D318D" w:rsidRDefault="008D318D">
      <w:pPr>
        <w:pStyle w:val="a3"/>
        <w:spacing w:before="90"/>
        <w:rPr>
          <w:sz w:val="20"/>
        </w:rPr>
      </w:pP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15"/>
        <w:gridCol w:w="917"/>
        <w:gridCol w:w="917"/>
        <w:gridCol w:w="915"/>
        <w:gridCol w:w="917"/>
        <w:gridCol w:w="918"/>
        <w:gridCol w:w="915"/>
        <w:gridCol w:w="918"/>
        <w:gridCol w:w="918"/>
        <w:gridCol w:w="916"/>
      </w:tblGrid>
      <w:tr w:rsidR="008D318D">
        <w:trPr>
          <w:trHeight w:val="275"/>
        </w:trPr>
        <w:tc>
          <w:tcPr>
            <w:tcW w:w="917" w:type="dxa"/>
            <w:vMerge w:val="restart"/>
          </w:tcPr>
          <w:p w:rsidR="008D318D" w:rsidRDefault="00304807">
            <w:pPr>
              <w:pStyle w:val="TableParagraph"/>
              <w:spacing w:line="276" w:lineRule="exact"/>
              <w:ind w:left="131" w:right="122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Перва </w:t>
            </w:r>
            <w:r>
              <w:rPr>
                <w:i/>
                <w:spacing w:val="-10"/>
                <w:sz w:val="24"/>
              </w:rPr>
              <w:t xml:space="preserve">я </w:t>
            </w:r>
            <w:r>
              <w:rPr>
                <w:i/>
                <w:spacing w:val="-2"/>
                <w:sz w:val="24"/>
              </w:rPr>
              <w:t xml:space="preserve">цифра </w:t>
            </w:r>
            <w:r>
              <w:rPr>
                <w:i/>
                <w:spacing w:val="-4"/>
                <w:sz w:val="24"/>
              </w:rPr>
              <w:t xml:space="preserve">шифр </w:t>
            </w:r>
            <w:r>
              <w:rPr>
                <w:i/>
                <w:spacing w:val="-10"/>
                <w:sz w:val="24"/>
              </w:rPr>
              <w:t>а</w:t>
            </w:r>
          </w:p>
        </w:tc>
        <w:tc>
          <w:tcPr>
            <w:tcW w:w="9166" w:type="dxa"/>
            <w:gridSpan w:val="10"/>
          </w:tcPr>
          <w:p w:rsidR="008D318D" w:rsidRDefault="00304807">
            <w:pPr>
              <w:pStyle w:val="TableParagraph"/>
              <w:spacing w:line="256" w:lineRule="exact"/>
              <w:ind w:left="4"/>
              <w:rPr>
                <w:i/>
                <w:sz w:val="24"/>
              </w:rPr>
            </w:pPr>
            <w:r>
              <w:rPr>
                <w:i/>
                <w:sz w:val="24"/>
              </w:rPr>
              <w:t>Последняя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цифра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шифра</w:t>
            </w:r>
          </w:p>
        </w:tc>
      </w:tr>
      <w:tr w:rsidR="008D318D">
        <w:trPr>
          <w:trHeight w:val="1094"/>
        </w:trPr>
        <w:tc>
          <w:tcPr>
            <w:tcW w:w="917" w:type="dxa"/>
            <w:vMerge/>
            <w:tcBorders>
              <w:top w:val="nil"/>
            </w:tcBorders>
          </w:tcPr>
          <w:p w:rsidR="008D318D" w:rsidRDefault="008D318D">
            <w:pPr>
              <w:rPr>
                <w:sz w:val="2"/>
                <w:szCs w:val="2"/>
              </w:rPr>
            </w:pPr>
          </w:p>
        </w:tc>
        <w:tc>
          <w:tcPr>
            <w:tcW w:w="915" w:type="dxa"/>
          </w:tcPr>
          <w:p w:rsidR="008D318D" w:rsidRDefault="008D318D">
            <w:pPr>
              <w:pStyle w:val="TableParagraph"/>
              <w:spacing w:before="64" w:line="240" w:lineRule="auto"/>
              <w:ind w:left="0"/>
              <w:jc w:val="left"/>
              <w:rPr>
                <w:sz w:val="28"/>
              </w:rPr>
            </w:pPr>
          </w:p>
          <w:p w:rsidR="008D318D" w:rsidRDefault="00304807">
            <w:pPr>
              <w:pStyle w:val="TableParagraph"/>
              <w:spacing w:line="240" w:lineRule="auto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0</w:t>
            </w:r>
          </w:p>
        </w:tc>
        <w:tc>
          <w:tcPr>
            <w:tcW w:w="917" w:type="dxa"/>
          </w:tcPr>
          <w:p w:rsidR="008D318D" w:rsidRDefault="008D318D">
            <w:pPr>
              <w:pStyle w:val="TableParagraph"/>
              <w:spacing w:before="64" w:line="240" w:lineRule="auto"/>
              <w:ind w:left="0"/>
              <w:jc w:val="left"/>
              <w:rPr>
                <w:sz w:val="28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1</w:t>
            </w:r>
          </w:p>
        </w:tc>
        <w:tc>
          <w:tcPr>
            <w:tcW w:w="917" w:type="dxa"/>
          </w:tcPr>
          <w:p w:rsidR="008D318D" w:rsidRDefault="008D318D">
            <w:pPr>
              <w:pStyle w:val="TableParagraph"/>
              <w:spacing w:before="64" w:line="240" w:lineRule="auto"/>
              <w:ind w:left="0"/>
              <w:jc w:val="left"/>
              <w:rPr>
                <w:sz w:val="28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31" w:right="122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2</w:t>
            </w:r>
          </w:p>
        </w:tc>
        <w:tc>
          <w:tcPr>
            <w:tcW w:w="915" w:type="dxa"/>
          </w:tcPr>
          <w:p w:rsidR="008D318D" w:rsidRDefault="008D318D">
            <w:pPr>
              <w:pStyle w:val="TableParagraph"/>
              <w:spacing w:before="64" w:line="240" w:lineRule="auto"/>
              <w:ind w:left="0"/>
              <w:jc w:val="left"/>
              <w:rPr>
                <w:sz w:val="28"/>
              </w:rPr>
            </w:pPr>
          </w:p>
          <w:p w:rsidR="008D318D" w:rsidRDefault="00304807">
            <w:pPr>
              <w:pStyle w:val="TableParagraph"/>
              <w:spacing w:line="240" w:lineRule="auto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3</w:t>
            </w:r>
          </w:p>
        </w:tc>
        <w:tc>
          <w:tcPr>
            <w:tcW w:w="917" w:type="dxa"/>
          </w:tcPr>
          <w:p w:rsidR="008D318D" w:rsidRDefault="008D318D">
            <w:pPr>
              <w:pStyle w:val="TableParagraph"/>
              <w:spacing w:before="64" w:line="240" w:lineRule="auto"/>
              <w:ind w:left="0"/>
              <w:jc w:val="left"/>
              <w:rPr>
                <w:sz w:val="28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8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4</w:t>
            </w:r>
          </w:p>
        </w:tc>
        <w:tc>
          <w:tcPr>
            <w:tcW w:w="918" w:type="dxa"/>
          </w:tcPr>
          <w:p w:rsidR="008D318D" w:rsidRDefault="008D318D">
            <w:pPr>
              <w:pStyle w:val="TableParagraph"/>
              <w:spacing w:before="64" w:line="240" w:lineRule="auto"/>
              <w:ind w:left="0"/>
              <w:jc w:val="left"/>
              <w:rPr>
                <w:sz w:val="28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8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5</w:t>
            </w:r>
          </w:p>
        </w:tc>
        <w:tc>
          <w:tcPr>
            <w:tcW w:w="915" w:type="dxa"/>
          </w:tcPr>
          <w:p w:rsidR="008D318D" w:rsidRDefault="008D318D">
            <w:pPr>
              <w:pStyle w:val="TableParagraph"/>
              <w:spacing w:before="64" w:line="240" w:lineRule="auto"/>
              <w:ind w:left="0"/>
              <w:jc w:val="left"/>
              <w:rPr>
                <w:sz w:val="28"/>
              </w:rPr>
            </w:pPr>
          </w:p>
          <w:p w:rsidR="008D318D" w:rsidRDefault="00304807">
            <w:pPr>
              <w:pStyle w:val="TableParagraph"/>
              <w:spacing w:line="240" w:lineRule="auto"/>
              <w:ind w:right="3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6</w:t>
            </w:r>
          </w:p>
        </w:tc>
        <w:tc>
          <w:tcPr>
            <w:tcW w:w="918" w:type="dxa"/>
          </w:tcPr>
          <w:p w:rsidR="008D318D" w:rsidRDefault="008D318D">
            <w:pPr>
              <w:pStyle w:val="TableParagraph"/>
              <w:spacing w:before="64" w:line="240" w:lineRule="auto"/>
              <w:ind w:left="0"/>
              <w:jc w:val="left"/>
              <w:rPr>
                <w:sz w:val="28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8" w:right="3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7</w:t>
            </w:r>
          </w:p>
        </w:tc>
        <w:tc>
          <w:tcPr>
            <w:tcW w:w="918" w:type="dxa"/>
          </w:tcPr>
          <w:p w:rsidR="008D318D" w:rsidRDefault="008D318D">
            <w:pPr>
              <w:pStyle w:val="TableParagraph"/>
              <w:spacing w:before="64" w:line="240" w:lineRule="auto"/>
              <w:ind w:left="0"/>
              <w:jc w:val="left"/>
              <w:rPr>
                <w:sz w:val="28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8" w:right="5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8</w:t>
            </w:r>
          </w:p>
        </w:tc>
        <w:tc>
          <w:tcPr>
            <w:tcW w:w="916" w:type="dxa"/>
          </w:tcPr>
          <w:p w:rsidR="008D318D" w:rsidRDefault="008D318D">
            <w:pPr>
              <w:pStyle w:val="TableParagraph"/>
              <w:spacing w:before="64" w:line="240" w:lineRule="auto"/>
              <w:ind w:left="0"/>
              <w:jc w:val="left"/>
              <w:rPr>
                <w:sz w:val="28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3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9</w:t>
            </w:r>
          </w:p>
        </w:tc>
      </w:tr>
      <w:tr w:rsidR="008D318D">
        <w:trPr>
          <w:trHeight w:val="551"/>
        </w:trPr>
        <w:tc>
          <w:tcPr>
            <w:tcW w:w="917" w:type="dxa"/>
          </w:tcPr>
          <w:p w:rsidR="008D318D" w:rsidRDefault="00304807">
            <w:pPr>
              <w:pStyle w:val="TableParagraph"/>
              <w:spacing w:line="322" w:lineRule="exact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0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1,3,7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1,2,6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1,2,5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1,2,4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1,2,4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1,2,5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1,2,6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6" w:type="dxa"/>
          </w:tcPr>
          <w:p w:rsidR="008D318D" w:rsidRDefault="00304807">
            <w:pPr>
              <w:pStyle w:val="TableParagraph"/>
              <w:spacing w:line="275" w:lineRule="exact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1,2,7</w:t>
            </w:r>
          </w:p>
        </w:tc>
      </w:tr>
      <w:tr w:rsidR="008D318D">
        <w:trPr>
          <w:trHeight w:val="323"/>
        </w:trPr>
        <w:tc>
          <w:tcPr>
            <w:tcW w:w="917" w:type="dxa"/>
          </w:tcPr>
          <w:p w:rsidR="008D318D" w:rsidRDefault="00304807">
            <w:pPr>
              <w:pStyle w:val="TableParagraph"/>
              <w:spacing w:before="2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1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before="1" w:line="240" w:lineRule="auto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1,2,7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before="1" w:line="240" w:lineRule="auto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1,2,6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before="1" w:line="240" w:lineRule="auto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before="1" w:line="240" w:lineRule="auto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1,2,5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before="1" w:line="240" w:lineRule="auto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1,2,4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before="1" w:line="240" w:lineRule="auto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1,2,4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before="1" w:line="240" w:lineRule="auto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1,2,5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before="1" w:line="240" w:lineRule="auto"/>
              <w:ind w:left="8" w:right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1,2,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before="1" w:line="240" w:lineRule="auto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6" w:type="dxa"/>
          </w:tcPr>
          <w:p w:rsidR="008D318D" w:rsidRDefault="00304807">
            <w:pPr>
              <w:pStyle w:val="TableParagraph"/>
              <w:spacing w:before="1" w:line="240" w:lineRule="auto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1,2,7</w:t>
            </w:r>
          </w:p>
        </w:tc>
      </w:tr>
      <w:tr w:rsidR="008D318D">
        <w:trPr>
          <w:trHeight w:val="321"/>
        </w:trPr>
        <w:tc>
          <w:tcPr>
            <w:tcW w:w="917" w:type="dxa"/>
          </w:tcPr>
          <w:p w:rsidR="008D318D" w:rsidRDefault="00304807">
            <w:pPr>
              <w:pStyle w:val="TableParagraph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2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1,2,7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1,2,6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1,2,5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1,2,4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1,2,4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1,2,5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1,2,6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6" w:type="dxa"/>
          </w:tcPr>
          <w:p w:rsidR="008D318D" w:rsidRDefault="00304807">
            <w:pPr>
              <w:pStyle w:val="TableParagraph"/>
              <w:spacing w:line="275" w:lineRule="exact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1,2,7</w:t>
            </w:r>
          </w:p>
        </w:tc>
      </w:tr>
      <w:tr w:rsidR="008D318D">
        <w:trPr>
          <w:trHeight w:val="321"/>
        </w:trPr>
        <w:tc>
          <w:tcPr>
            <w:tcW w:w="917" w:type="dxa"/>
          </w:tcPr>
          <w:p w:rsidR="008D318D" w:rsidRDefault="00304807">
            <w:pPr>
              <w:pStyle w:val="TableParagraph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3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1,2,7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1,2,6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1,2,5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1,2,4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1,2,4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1,2,5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1,2,6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6" w:type="dxa"/>
          </w:tcPr>
          <w:p w:rsidR="008D318D" w:rsidRDefault="00304807">
            <w:pPr>
              <w:pStyle w:val="TableParagraph"/>
              <w:spacing w:line="275" w:lineRule="exact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1,2,7</w:t>
            </w:r>
          </w:p>
        </w:tc>
      </w:tr>
      <w:tr w:rsidR="008D318D">
        <w:trPr>
          <w:trHeight w:val="323"/>
        </w:trPr>
        <w:tc>
          <w:tcPr>
            <w:tcW w:w="917" w:type="dxa"/>
          </w:tcPr>
          <w:p w:rsidR="008D318D" w:rsidRDefault="00304807">
            <w:pPr>
              <w:pStyle w:val="TableParagraph"/>
              <w:spacing w:line="304" w:lineRule="exact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4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1,2,7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1,2,6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1,2,5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1,2,4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1,2,4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1,2,5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1,2,6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6" w:type="dxa"/>
          </w:tcPr>
          <w:p w:rsidR="008D318D" w:rsidRDefault="00304807">
            <w:pPr>
              <w:pStyle w:val="TableParagraph"/>
              <w:spacing w:line="275" w:lineRule="exact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1,2,7</w:t>
            </w:r>
          </w:p>
        </w:tc>
      </w:tr>
      <w:tr w:rsidR="008D318D">
        <w:trPr>
          <w:trHeight w:val="321"/>
        </w:trPr>
        <w:tc>
          <w:tcPr>
            <w:tcW w:w="917" w:type="dxa"/>
          </w:tcPr>
          <w:p w:rsidR="008D318D" w:rsidRDefault="00304807">
            <w:pPr>
              <w:pStyle w:val="TableParagraph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5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1,2,7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1,3,6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1,3,5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1,3,4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1,3,4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1,3,5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1,3,6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6" w:type="dxa"/>
          </w:tcPr>
          <w:p w:rsidR="008D318D" w:rsidRDefault="00304807">
            <w:pPr>
              <w:pStyle w:val="TableParagraph"/>
              <w:spacing w:line="275" w:lineRule="exact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1,3,7</w:t>
            </w:r>
          </w:p>
        </w:tc>
      </w:tr>
      <w:tr w:rsidR="008D318D">
        <w:trPr>
          <w:trHeight w:val="321"/>
        </w:trPr>
        <w:tc>
          <w:tcPr>
            <w:tcW w:w="917" w:type="dxa"/>
          </w:tcPr>
          <w:p w:rsidR="008D318D" w:rsidRDefault="00304807">
            <w:pPr>
              <w:pStyle w:val="TableParagraph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6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1,3,7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1,3,6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1,3,5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1,3,4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1,3,4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1,3,5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1,3,6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6" w:type="dxa"/>
          </w:tcPr>
          <w:p w:rsidR="008D318D" w:rsidRDefault="00304807">
            <w:pPr>
              <w:pStyle w:val="TableParagraph"/>
              <w:spacing w:line="275" w:lineRule="exact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1,3,7</w:t>
            </w:r>
          </w:p>
        </w:tc>
      </w:tr>
      <w:tr w:rsidR="008D318D">
        <w:trPr>
          <w:trHeight w:val="323"/>
        </w:trPr>
        <w:tc>
          <w:tcPr>
            <w:tcW w:w="917" w:type="dxa"/>
          </w:tcPr>
          <w:p w:rsidR="008D318D" w:rsidRDefault="00304807">
            <w:pPr>
              <w:pStyle w:val="TableParagraph"/>
              <w:spacing w:line="304" w:lineRule="exact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7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1,3,7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1,3,6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1,3,5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1,3,4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1,3,4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1,3,5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1,3,6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6" w:type="dxa"/>
          </w:tcPr>
          <w:p w:rsidR="008D318D" w:rsidRDefault="00304807">
            <w:pPr>
              <w:pStyle w:val="TableParagraph"/>
              <w:spacing w:line="275" w:lineRule="exact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1,3,7</w:t>
            </w:r>
          </w:p>
        </w:tc>
      </w:tr>
      <w:tr w:rsidR="008D318D">
        <w:trPr>
          <w:trHeight w:val="321"/>
        </w:trPr>
        <w:tc>
          <w:tcPr>
            <w:tcW w:w="917" w:type="dxa"/>
          </w:tcPr>
          <w:p w:rsidR="008D318D" w:rsidRDefault="00304807">
            <w:pPr>
              <w:pStyle w:val="TableParagraph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8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1,3,7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1,3,6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1,3,5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1,3,4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1,3,4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1,3,5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1,3,6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6" w:type="dxa"/>
          </w:tcPr>
          <w:p w:rsidR="008D318D" w:rsidRDefault="00304807">
            <w:pPr>
              <w:pStyle w:val="TableParagraph"/>
              <w:spacing w:line="275" w:lineRule="exact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1,3,7</w:t>
            </w:r>
          </w:p>
        </w:tc>
      </w:tr>
      <w:tr w:rsidR="008D318D">
        <w:trPr>
          <w:trHeight w:val="321"/>
        </w:trPr>
        <w:tc>
          <w:tcPr>
            <w:tcW w:w="917" w:type="dxa"/>
          </w:tcPr>
          <w:p w:rsidR="008D318D" w:rsidRDefault="00304807">
            <w:pPr>
              <w:pStyle w:val="TableParagraph"/>
              <w:ind w:left="10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9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1,3,7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1,3,6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1,3,5</w:t>
            </w:r>
          </w:p>
        </w:tc>
        <w:tc>
          <w:tcPr>
            <w:tcW w:w="917" w:type="dxa"/>
          </w:tcPr>
          <w:p w:rsidR="008D318D" w:rsidRDefault="00304807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1,3,4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1,3,4</w:t>
            </w:r>
          </w:p>
        </w:tc>
        <w:tc>
          <w:tcPr>
            <w:tcW w:w="915" w:type="dxa"/>
          </w:tcPr>
          <w:p w:rsidR="008D318D" w:rsidRDefault="00304807">
            <w:pPr>
              <w:pStyle w:val="TableParagraph"/>
              <w:spacing w:line="275" w:lineRule="exact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1,3,5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1,3,6</w:t>
            </w:r>
          </w:p>
        </w:tc>
        <w:tc>
          <w:tcPr>
            <w:tcW w:w="918" w:type="dxa"/>
          </w:tcPr>
          <w:p w:rsidR="008D318D" w:rsidRDefault="00304807">
            <w:pPr>
              <w:pStyle w:val="TableParagraph"/>
              <w:spacing w:line="275" w:lineRule="exact"/>
              <w:ind w:left="8" w:righ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1,2,8</w:t>
            </w:r>
          </w:p>
        </w:tc>
        <w:tc>
          <w:tcPr>
            <w:tcW w:w="916" w:type="dxa"/>
          </w:tcPr>
          <w:p w:rsidR="008D318D" w:rsidRDefault="00304807">
            <w:pPr>
              <w:pStyle w:val="TableParagraph"/>
              <w:spacing w:line="275" w:lineRule="exact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1,3,7</w:t>
            </w:r>
          </w:p>
        </w:tc>
      </w:tr>
    </w:tbl>
    <w:p w:rsidR="008D318D" w:rsidRDefault="008D318D">
      <w:pPr>
        <w:pStyle w:val="a3"/>
        <w:rPr>
          <w:sz w:val="28"/>
        </w:rPr>
      </w:pPr>
    </w:p>
    <w:p w:rsidR="008D318D" w:rsidRDefault="008D318D">
      <w:pPr>
        <w:pStyle w:val="a3"/>
        <w:spacing w:before="1"/>
        <w:rPr>
          <w:sz w:val="28"/>
        </w:rPr>
      </w:pPr>
    </w:p>
    <w:p w:rsidR="008D318D" w:rsidRDefault="00304807">
      <w:pPr>
        <w:ind w:left="1576" w:right="1604"/>
        <w:jc w:val="center"/>
        <w:rPr>
          <w:sz w:val="28"/>
        </w:rPr>
      </w:pPr>
      <w:r>
        <w:rPr>
          <w:spacing w:val="-2"/>
          <w:sz w:val="28"/>
        </w:rPr>
        <w:t>Задачи</w:t>
      </w:r>
    </w:p>
    <w:p w:rsidR="008D318D" w:rsidRDefault="008D318D">
      <w:pPr>
        <w:pStyle w:val="a3"/>
        <w:spacing w:before="139"/>
        <w:rPr>
          <w:sz w:val="28"/>
        </w:rPr>
      </w:pPr>
    </w:p>
    <w:p w:rsidR="008D318D" w:rsidRDefault="00304807">
      <w:pPr>
        <w:spacing w:line="322" w:lineRule="exact"/>
        <w:ind w:left="3813"/>
        <w:jc w:val="both"/>
        <w:rPr>
          <w:sz w:val="28"/>
        </w:rPr>
      </w:pPr>
      <w:r>
        <w:rPr>
          <w:b/>
          <w:sz w:val="28"/>
        </w:rPr>
        <w:t>Задача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№1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(варианты</w:t>
      </w:r>
      <w:r>
        <w:rPr>
          <w:spacing w:val="-5"/>
          <w:sz w:val="28"/>
        </w:rPr>
        <w:t xml:space="preserve"> </w:t>
      </w:r>
      <w:r>
        <w:rPr>
          <w:sz w:val="28"/>
        </w:rPr>
        <w:t>01-</w:t>
      </w:r>
      <w:r>
        <w:rPr>
          <w:spacing w:val="-4"/>
          <w:sz w:val="28"/>
        </w:rPr>
        <w:t>00).</w:t>
      </w:r>
    </w:p>
    <w:p w:rsidR="008D318D" w:rsidRDefault="00304807">
      <w:pPr>
        <w:spacing w:line="242" w:lineRule="auto"/>
        <w:ind w:left="686" w:right="721" w:firstLine="427"/>
        <w:jc w:val="both"/>
        <w:rPr>
          <w:sz w:val="28"/>
        </w:rPr>
      </w:pPr>
      <w:r>
        <w:rPr>
          <w:sz w:val="28"/>
        </w:rPr>
        <w:t xml:space="preserve">Цепь постоянного тока содержит несколько резисторов, соединенных </w:t>
      </w:r>
      <w:r>
        <w:rPr>
          <w:spacing w:val="-2"/>
          <w:sz w:val="28"/>
        </w:rPr>
        <w:t>смешанно.</w:t>
      </w:r>
    </w:p>
    <w:p w:rsidR="008D318D" w:rsidRDefault="00304807">
      <w:pPr>
        <w:ind w:left="686" w:right="711" w:firstLine="427"/>
        <w:jc w:val="both"/>
        <w:rPr>
          <w:sz w:val="28"/>
        </w:rPr>
      </w:pPr>
      <w:r>
        <w:rPr>
          <w:sz w:val="28"/>
        </w:rPr>
        <w:t>Схема электрической цепи приведена на соответствующем рисунке. Номер рисунка, заданные значения напряжений или токов приведены в табл.1. Везде индекс тока или напряжения совпадает с</w:t>
      </w:r>
      <w:r>
        <w:rPr>
          <w:sz w:val="28"/>
        </w:rPr>
        <w:t xml:space="preserve"> индексом резистора,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которому проходит этот ток или на котором действует это напряжение </w:t>
      </w:r>
      <w:r>
        <w:rPr>
          <w:position w:val="2"/>
          <w:sz w:val="28"/>
        </w:rPr>
        <w:t>(например,</w:t>
      </w:r>
      <w:r>
        <w:rPr>
          <w:spacing w:val="-3"/>
          <w:position w:val="2"/>
          <w:sz w:val="28"/>
        </w:rPr>
        <w:t xml:space="preserve"> </w:t>
      </w:r>
      <w:r>
        <w:rPr>
          <w:position w:val="2"/>
          <w:sz w:val="28"/>
        </w:rPr>
        <w:t>через</w:t>
      </w:r>
      <w:r>
        <w:rPr>
          <w:spacing w:val="-3"/>
          <w:position w:val="2"/>
          <w:sz w:val="28"/>
        </w:rPr>
        <w:t xml:space="preserve"> </w:t>
      </w:r>
      <w:r>
        <w:rPr>
          <w:position w:val="2"/>
          <w:sz w:val="28"/>
        </w:rPr>
        <w:t xml:space="preserve">резистор </w:t>
      </w:r>
      <w:r>
        <w:rPr>
          <w:b/>
          <w:position w:val="2"/>
          <w:sz w:val="28"/>
        </w:rPr>
        <w:t>R</w:t>
      </w:r>
      <w:r>
        <w:rPr>
          <w:b/>
          <w:sz w:val="18"/>
        </w:rPr>
        <w:t>3</w:t>
      </w:r>
      <w:r>
        <w:rPr>
          <w:b/>
          <w:spacing w:val="24"/>
          <w:sz w:val="18"/>
        </w:rPr>
        <w:t xml:space="preserve"> </w:t>
      </w:r>
      <w:r>
        <w:rPr>
          <w:position w:val="2"/>
          <w:sz w:val="28"/>
        </w:rPr>
        <w:t>проходит</w:t>
      </w:r>
      <w:r>
        <w:rPr>
          <w:spacing w:val="-6"/>
          <w:position w:val="2"/>
          <w:sz w:val="28"/>
        </w:rPr>
        <w:t xml:space="preserve"> </w:t>
      </w:r>
      <w:r>
        <w:rPr>
          <w:position w:val="2"/>
          <w:sz w:val="28"/>
        </w:rPr>
        <w:t>ток</w:t>
      </w:r>
      <w:r>
        <w:rPr>
          <w:spacing w:val="-1"/>
          <w:position w:val="2"/>
          <w:sz w:val="28"/>
        </w:rPr>
        <w:t xml:space="preserve"> </w:t>
      </w:r>
      <w:r>
        <w:rPr>
          <w:b/>
          <w:position w:val="2"/>
          <w:sz w:val="28"/>
        </w:rPr>
        <w:t>I</w:t>
      </w:r>
      <w:r>
        <w:rPr>
          <w:b/>
          <w:sz w:val="18"/>
        </w:rPr>
        <w:t>3</w:t>
      </w:r>
      <w:r>
        <w:rPr>
          <w:b/>
          <w:spacing w:val="80"/>
          <w:sz w:val="18"/>
        </w:rPr>
        <w:t xml:space="preserve"> </w:t>
      </w:r>
      <w:r>
        <w:rPr>
          <w:position w:val="2"/>
          <w:sz w:val="28"/>
        </w:rPr>
        <w:t>и</w:t>
      </w:r>
      <w:r>
        <w:rPr>
          <w:spacing w:val="-2"/>
          <w:position w:val="2"/>
          <w:sz w:val="28"/>
        </w:rPr>
        <w:t xml:space="preserve"> </w:t>
      </w:r>
      <w:r>
        <w:rPr>
          <w:position w:val="2"/>
          <w:sz w:val="28"/>
        </w:rPr>
        <w:t>на</w:t>
      </w:r>
      <w:r>
        <w:rPr>
          <w:spacing w:val="-2"/>
          <w:position w:val="2"/>
          <w:sz w:val="28"/>
        </w:rPr>
        <w:t xml:space="preserve"> </w:t>
      </w:r>
      <w:r>
        <w:rPr>
          <w:position w:val="2"/>
          <w:sz w:val="28"/>
        </w:rPr>
        <w:t>нем</w:t>
      </w:r>
      <w:r>
        <w:rPr>
          <w:spacing w:val="-2"/>
          <w:position w:val="2"/>
          <w:sz w:val="28"/>
        </w:rPr>
        <w:t xml:space="preserve"> </w:t>
      </w:r>
      <w:r>
        <w:rPr>
          <w:position w:val="2"/>
          <w:sz w:val="28"/>
        </w:rPr>
        <w:t>действует</w:t>
      </w:r>
      <w:r>
        <w:rPr>
          <w:spacing w:val="-2"/>
          <w:position w:val="2"/>
          <w:sz w:val="28"/>
        </w:rPr>
        <w:t xml:space="preserve"> </w:t>
      </w:r>
      <w:r>
        <w:rPr>
          <w:position w:val="2"/>
          <w:sz w:val="28"/>
        </w:rPr>
        <w:t xml:space="preserve">напряжение </w:t>
      </w:r>
      <w:r>
        <w:rPr>
          <w:b/>
          <w:sz w:val="28"/>
        </w:rPr>
        <w:t>U</w:t>
      </w:r>
      <w:r>
        <w:rPr>
          <w:b/>
          <w:sz w:val="28"/>
          <w:vertAlign w:val="subscript"/>
        </w:rPr>
        <w:t>3</w:t>
      </w:r>
      <w:r>
        <w:rPr>
          <w:sz w:val="28"/>
          <w:vertAlign w:val="subscript"/>
        </w:rPr>
        <w:t>,</w:t>
      </w:r>
      <w:r>
        <w:rPr>
          <w:sz w:val="28"/>
        </w:rPr>
        <w:t xml:space="preserve"> потребляется мощность </w:t>
      </w:r>
      <w:r>
        <w:rPr>
          <w:b/>
          <w:sz w:val="28"/>
        </w:rPr>
        <w:t>Р</w:t>
      </w:r>
      <w:r>
        <w:rPr>
          <w:b/>
          <w:sz w:val="28"/>
          <w:vertAlign w:val="subscript"/>
        </w:rPr>
        <w:t>3</w:t>
      </w:r>
      <w:r>
        <w:rPr>
          <w:sz w:val="28"/>
        </w:rPr>
        <w:t>).</w:t>
      </w:r>
    </w:p>
    <w:p w:rsidR="008D318D" w:rsidRDefault="008D318D">
      <w:pPr>
        <w:jc w:val="both"/>
        <w:rPr>
          <w:sz w:val="28"/>
        </w:rPr>
        <w:sectPr w:rsidR="008D318D">
          <w:pgSz w:w="11910" w:h="16840"/>
          <w:pgMar w:top="1380" w:right="141" w:bottom="960" w:left="992" w:header="0" w:footer="762" w:gutter="0"/>
          <w:cols w:space="720"/>
        </w:sectPr>
      </w:pPr>
    </w:p>
    <w:p w:rsidR="008D318D" w:rsidRDefault="00304807">
      <w:pPr>
        <w:spacing w:before="65"/>
        <w:ind w:left="686" w:right="709" w:firstLine="427"/>
        <w:jc w:val="both"/>
        <w:rPr>
          <w:sz w:val="28"/>
        </w:rPr>
      </w:pPr>
      <w:r>
        <w:rPr>
          <w:position w:val="2"/>
          <w:sz w:val="28"/>
        </w:rPr>
        <w:lastRenderedPageBreak/>
        <w:t>Определить эквивалентное сопротивление це</w:t>
      </w:r>
      <w:r>
        <w:rPr>
          <w:position w:val="2"/>
          <w:sz w:val="28"/>
        </w:rPr>
        <w:t>пи (</w:t>
      </w:r>
      <w:r>
        <w:rPr>
          <w:b/>
          <w:position w:val="2"/>
          <w:sz w:val="28"/>
        </w:rPr>
        <w:t>R</w:t>
      </w:r>
      <w:r>
        <w:rPr>
          <w:b/>
          <w:sz w:val="18"/>
        </w:rPr>
        <w:t>экв</w:t>
      </w:r>
      <w:r>
        <w:rPr>
          <w:position w:val="2"/>
          <w:sz w:val="28"/>
        </w:rPr>
        <w:t xml:space="preserve">), токи (I) в каждом </w:t>
      </w:r>
      <w:r>
        <w:rPr>
          <w:sz w:val="28"/>
        </w:rPr>
        <w:t>резисторе и напряжение (</w:t>
      </w:r>
      <w:r>
        <w:rPr>
          <w:b/>
          <w:sz w:val="28"/>
        </w:rPr>
        <w:t>U</w:t>
      </w:r>
      <w:r>
        <w:rPr>
          <w:sz w:val="28"/>
        </w:rPr>
        <w:t>) на каждом резисторе. Определить также мощность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(</w:t>
      </w:r>
      <w:r>
        <w:rPr>
          <w:b/>
          <w:sz w:val="28"/>
        </w:rPr>
        <w:t>Р</w:t>
      </w:r>
      <w:r>
        <w:rPr>
          <w:sz w:val="28"/>
        </w:rPr>
        <w:t>),</w:t>
      </w:r>
      <w:r>
        <w:rPr>
          <w:spacing w:val="40"/>
          <w:sz w:val="28"/>
        </w:rPr>
        <w:t xml:space="preserve"> </w:t>
      </w:r>
      <w:r>
        <w:rPr>
          <w:sz w:val="28"/>
        </w:rPr>
        <w:t>потребляемую</w:t>
      </w:r>
      <w:r>
        <w:rPr>
          <w:spacing w:val="40"/>
          <w:sz w:val="28"/>
        </w:rPr>
        <w:t xml:space="preserve"> </w:t>
      </w:r>
      <w:r>
        <w:rPr>
          <w:sz w:val="28"/>
        </w:rPr>
        <w:t>всей</w:t>
      </w:r>
      <w:r>
        <w:rPr>
          <w:spacing w:val="40"/>
          <w:sz w:val="28"/>
        </w:rPr>
        <w:t xml:space="preserve"> </w:t>
      </w:r>
      <w:r>
        <w:rPr>
          <w:sz w:val="28"/>
        </w:rPr>
        <w:t>цепью,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расход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40"/>
          <w:sz w:val="28"/>
        </w:rPr>
        <w:t xml:space="preserve"> </w:t>
      </w:r>
      <w:r>
        <w:rPr>
          <w:sz w:val="28"/>
        </w:rPr>
        <w:t>энергии</w:t>
      </w:r>
    </w:p>
    <w:p w:rsidR="008D318D" w:rsidRDefault="00304807">
      <w:pPr>
        <w:spacing w:before="2" w:line="322" w:lineRule="exact"/>
        <w:ind w:left="686"/>
        <w:jc w:val="both"/>
        <w:rPr>
          <w:sz w:val="28"/>
        </w:rPr>
      </w:pPr>
      <w:r>
        <w:rPr>
          <w:sz w:val="28"/>
        </w:rPr>
        <w:t>(</w:t>
      </w:r>
      <w:r>
        <w:rPr>
          <w:b/>
          <w:sz w:val="28"/>
        </w:rPr>
        <w:t>W</w:t>
      </w:r>
      <w:r>
        <w:rPr>
          <w:sz w:val="28"/>
        </w:rPr>
        <w:t>)</w:t>
      </w:r>
      <w:r>
        <w:rPr>
          <w:spacing w:val="-3"/>
          <w:sz w:val="28"/>
        </w:rPr>
        <w:t xml:space="preserve"> </w:t>
      </w:r>
      <w:r>
        <w:rPr>
          <w:sz w:val="28"/>
        </w:rPr>
        <w:t>цепью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5</w:t>
      </w:r>
      <w:r>
        <w:rPr>
          <w:spacing w:val="-3"/>
          <w:sz w:val="28"/>
        </w:rPr>
        <w:t xml:space="preserve"> </w:t>
      </w:r>
      <w:r>
        <w:rPr>
          <w:sz w:val="28"/>
        </w:rPr>
        <w:t>часов</w:t>
      </w:r>
      <w:r>
        <w:rPr>
          <w:spacing w:val="-2"/>
          <w:sz w:val="28"/>
        </w:rPr>
        <w:t xml:space="preserve"> работы.</w:t>
      </w:r>
    </w:p>
    <w:p w:rsidR="008D318D" w:rsidRDefault="00304807">
      <w:pPr>
        <w:spacing w:line="322" w:lineRule="exact"/>
        <w:ind w:left="1113"/>
        <w:jc w:val="both"/>
        <w:rPr>
          <w:sz w:val="28"/>
        </w:rPr>
      </w:pPr>
      <w:r>
        <w:rPr>
          <w:sz w:val="28"/>
        </w:rPr>
        <w:t>Проверить</w:t>
      </w:r>
      <w:r>
        <w:rPr>
          <w:spacing w:val="-12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применив</w:t>
      </w:r>
      <w:r>
        <w:rPr>
          <w:spacing w:val="-6"/>
          <w:sz w:val="28"/>
        </w:rPr>
        <w:t xml:space="preserve"> </w:t>
      </w:r>
      <w:r>
        <w:rPr>
          <w:sz w:val="28"/>
        </w:rPr>
        <w:t>1-й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Кирхгофа.</w:t>
      </w:r>
    </w:p>
    <w:p w:rsidR="008D318D" w:rsidRDefault="00304807">
      <w:pPr>
        <w:ind w:left="1113"/>
        <w:jc w:val="both"/>
        <w:rPr>
          <w:i/>
          <w:sz w:val="28"/>
        </w:rPr>
      </w:pPr>
      <w:r>
        <w:rPr>
          <w:i/>
          <w:sz w:val="28"/>
        </w:rPr>
        <w:t>Указание</w:t>
      </w:r>
      <w:r>
        <w:rPr>
          <w:sz w:val="28"/>
        </w:rPr>
        <w:t>:</w:t>
      </w:r>
      <w:r>
        <w:rPr>
          <w:spacing w:val="-8"/>
          <w:sz w:val="28"/>
        </w:rPr>
        <w:t xml:space="preserve"> </w:t>
      </w:r>
      <w:r>
        <w:rPr>
          <w:i/>
          <w:sz w:val="28"/>
        </w:rPr>
        <w:t>смотреть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решение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типового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примера</w:t>
      </w:r>
      <w:r>
        <w:rPr>
          <w:i/>
          <w:spacing w:val="-6"/>
          <w:sz w:val="28"/>
        </w:rPr>
        <w:t xml:space="preserve"> </w:t>
      </w:r>
      <w:r>
        <w:rPr>
          <w:i/>
          <w:spacing w:val="-5"/>
          <w:sz w:val="28"/>
        </w:rPr>
        <w:t>№1</w:t>
      </w:r>
    </w:p>
    <w:p w:rsidR="008D318D" w:rsidRDefault="008D318D">
      <w:pPr>
        <w:pStyle w:val="a3"/>
        <w:spacing w:before="321"/>
        <w:rPr>
          <w:i/>
          <w:sz w:val="28"/>
        </w:rPr>
      </w:pPr>
    </w:p>
    <w:p w:rsidR="008D318D" w:rsidRDefault="00304807">
      <w:pPr>
        <w:ind w:right="710"/>
        <w:jc w:val="right"/>
        <w:rPr>
          <w:sz w:val="28"/>
        </w:rPr>
      </w:pPr>
      <w:r>
        <w:rPr>
          <w:sz w:val="28"/>
        </w:rPr>
        <w:t>Таблица</w:t>
      </w:r>
      <w:r>
        <w:rPr>
          <w:spacing w:val="-8"/>
          <w:sz w:val="28"/>
        </w:rPr>
        <w:t xml:space="preserve"> </w:t>
      </w:r>
      <w:r>
        <w:rPr>
          <w:spacing w:val="-10"/>
          <w:sz w:val="28"/>
        </w:rPr>
        <w:t>1</w:t>
      </w: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708"/>
        <w:gridCol w:w="1700"/>
        <w:gridCol w:w="1205"/>
        <w:gridCol w:w="569"/>
        <w:gridCol w:w="1563"/>
        <w:gridCol w:w="852"/>
        <w:gridCol w:w="708"/>
        <w:gridCol w:w="1560"/>
      </w:tblGrid>
      <w:tr w:rsidR="008D318D">
        <w:trPr>
          <w:trHeight w:val="1651"/>
        </w:trPr>
        <w:tc>
          <w:tcPr>
            <w:tcW w:w="816" w:type="dxa"/>
            <w:textDirection w:val="btLr"/>
          </w:tcPr>
          <w:p w:rsidR="008D318D" w:rsidRDefault="00304807">
            <w:pPr>
              <w:pStyle w:val="TableParagraph"/>
              <w:spacing w:before="179" w:line="247" w:lineRule="auto"/>
              <w:ind w:left="366" w:right="366" w:firstLine="12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Номер варианта</w:t>
            </w:r>
          </w:p>
        </w:tc>
        <w:tc>
          <w:tcPr>
            <w:tcW w:w="708" w:type="dxa"/>
            <w:textDirection w:val="btLr"/>
          </w:tcPr>
          <w:p w:rsidR="008D318D" w:rsidRDefault="00304807">
            <w:pPr>
              <w:pStyle w:val="TableParagraph"/>
              <w:spacing w:before="118" w:line="280" w:lineRule="atLeast"/>
              <w:ind w:left="412" w:right="406" w:firstLine="7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Номер рисунка</w:t>
            </w:r>
          </w:p>
        </w:tc>
        <w:tc>
          <w:tcPr>
            <w:tcW w:w="1700" w:type="dxa"/>
          </w:tcPr>
          <w:p w:rsidR="008D318D" w:rsidRDefault="008D318D">
            <w:pPr>
              <w:pStyle w:val="TableParagraph"/>
              <w:spacing w:before="272" w:line="240" w:lineRule="auto"/>
              <w:ind w:left="0"/>
              <w:jc w:val="left"/>
              <w:rPr>
                <w:sz w:val="24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345" w:hanging="9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Задаваемые величины</w:t>
            </w:r>
          </w:p>
        </w:tc>
        <w:tc>
          <w:tcPr>
            <w:tcW w:w="1205" w:type="dxa"/>
            <w:textDirection w:val="btLr"/>
          </w:tcPr>
          <w:p w:rsidR="008D318D" w:rsidRDefault="008D318D">
            <w:pPr>
              <w:pStyle w:val="TableParagraph"/>
              <w:spacing w:before="99" w:line="240" w:lineRule="auto"/>
              <w:ind w:left="0"/>
              <w:jc w:val="left"/>
              <w:rPr>
                <w:sz w:val="24"/>
              </w:rPr>
            </w:pPr>
          </w:p>
          <w:p w:rsidR="008D318D" w:rsidRDefault="00304807">
            <w:pPr>
              <w:pStyle w:val="TableParagraph"/>
              <w:spacing w:before="1" w:line="247" w:lineRule="auto"/>
              <w:ind w:left="366" w:right="366" w:firstLine="12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Номер варианта</w:t>
            </w:r>
          </w:p>
        </w:tc>
        <w:tc>
          <w:tcPr>
            <w:tcW w:w="569" w:type="dxa"/>
            <w:textDirection w:val="btLr"/>
          </w:tcPr>
          <w:p w:rsidR="008D318D" w:rsidRDefault="00304807">
            <w:pPr>
              <w:pStyle w:val="TableParagraph"/>
              <w:spacing w:before="12" w:line="280" w:lineRule="atLeast"/>
              <w:ind w:left="412" w:right="406" w:firstLine="7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Номер рисунка</w:t>
            </w:r>
          </w:p>
        </w:tc>
        <w:tc>
          <w:tcPr>
            <w:tcW w:w="1563" w:type="dxa"/>
          </w:tcPr>
          <w:p w:rsidR="008D318D" w:rsidRDefault="008D318D">
            <w:pPr>
              <w:pStyle w:val="TableParagraph"/>
              <w:spacing w:before="272" w:line="240" w:lineRule="auto"/>
              <w:ind w:left="0"/>
              <w:jc w:val="left"/>
              <w:rPr>
                <w:sz w:val="24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275" w:hanging="9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Задаваемые величины</w:t>
            </w:r>
          </w:p>
        </w:tc>
        <w:tc>
          <w:tcPr>
            <w:tcW w:w="852" w:type="dxa"/>
            <w:textDirection w:val="btLr"/>
          </w:tcPr>
          <w:p w:rsidR="008D318D" w:rsidRDefault="00304807">
            <w:pPr>
              <w:pStyle w:val="TableParagraph"/>
              <w:spacing w:before="198" w:line="247" w:lineRule="auto"/>
              <w:ind w:left="366" w:right="366" w:firstLine="12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Номер варианта</w:t>
            </w:r>
          </w:p>
        </w:tc>
        <w:tc>
          <w:tcPr>
            <w:tcW w:w="708" w:type="dxa"/>
            <w:textDirection w:val="btLr"/>
          </w:tcPr>
          <w:p w:rsidR="008D318D" w:rsidRDefault="00304807">
            <w:pPr>
              <w:pStyle w:val="TableParagraph"/>
              <w:spacing w:before="118" w:line="280" w:lineRule="atLeast"/>
              <w:ind w:left="412" w:right="406" w:firstLine="7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Номер рисунка</w:t>
            </w:r>
          </w:p>
        </w:tc>
        <w:tc>
          <w:tcPr>
            <w:tcW w:w="1560" w:type="dxa"/>
          </w:tcPr>
          <w:p w:rsidR="008D318D" w:rsidRDefault="008D318D">
            <w:pPr>
              <w:pStyle w:val="TableParagraph"/>
              <w:spacing w:before="272" w:line="240" w:lineRule="auto"/>
              <w:ind w:left="0"/>
              <w:jc w:val="left"/>
              <w:rPr>
                <w:sz w:val="24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302" w:right="193" w:hanging="9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Задаваемая величина</w:t>
            </w: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01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=100В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37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=3,75А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73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=24В</w:t>
            </w:r>
          </w:p>
        </w:tc>
      </w:tr>
      <w:tr w:rsidR="008D318D">
        <w:trPr>
          <w:trHeight w:val="323"/>
        </w:trPr>
        <w:tc>
          <w:tcPr>
            <w:tcW w:w="816" w:type="dxa"/>
          </w:tcPr>
          <w:p w:rsidR="008D318D" w:rsidRDefault="00304807">
            <w:pPr>
              <w:pStyle w:val="TableParagraph"/>
              <w:spacing w:before="2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02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spacing w:before="2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=50В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spacing w:before="2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38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spacing w:before="2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=5А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2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74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=1,25А</w:t>
            </w: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03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=36В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39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=2А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75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=5А</w:t>
            </w: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04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=12В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40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6</w:t>
            </w:r>
            <w:r>
              <w:rPr>
                <w:spacing w:val="-2"/>
                <w:sz w:val="28"/>
              </w:rPr>
              <w:t>=4А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76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=250В</w:t>
            </w:r>
          </w:p>
        </w:tc>
      </w:tr>
      <w:tr w:rsidR="008D318D">
        <w:trPr>
          <w:trHeight w:val="323"/>
        </w:trPr>
        <w:tc>
          <w:tcPr>
            <w:tcW w:w="816" w:type="dxa"/>
          </w:tcPr>
          <w:p w:rsidR="008D318D" w:rsidRDefault="00304807">
            <w:pPr>
              <w:pStyle w:val="TableParagraph"/>
              <w:spacing w:before="2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05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spacing w:before="2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=60В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spacing w:before="2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41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spacing w:before="2"/>
              <w:ind w:left="10" w:right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=120В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2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77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spacing w:before="2"/>
              <w:ind w:right="2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=2,4А</w:t>
            </w: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06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6</w:t>
            </w:r>
            <w:r>
              <w:rPr>
                <w:spacing w:val="-2"/>
                <w:sz w:val="28"/>
              </w:rPr>
              <w:t>=6А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42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=6А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78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=60В</w:t>
            </w: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07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=30В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43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=4А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79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6</w:t>
            </w:r>
            <w:r>
              <w:rPr>
                <w:spacing w:val="-2"/>
                <w:sz w:val="28"/>
              </w:rPr>
              <w:t>=12В</w:t>
            </w:r>
          </w:p>
        </w:tc>
      </w:tr>
      <w:tr w:rsidR="008D318D">
        <w:trPr>
          <w:trHeight w:val="323"/>
        </w:trPr>
        <w:tc>
          <w:tcPr>
            <w:tcW w:w="816" w:type="dxa"/>
          </w:tcPr>
          <w:p w:rsidR="008D318D" w:rsidRDefault="00304807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08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spacing w:line="304" w:lineRule="exact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=80В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spacing w:line="304" w:lineRule="exact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44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spacing w:line="304" w:lineRule="exact"/>
              <w:ind w:left="10" w:right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=36В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line="304" w:lineRule="exact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80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spacing w:line="304" w:lineRule="exact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=60В</w:t>
            </w: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09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=24В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45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=120В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81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=1А</w:t>
            </w: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=20А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46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=20А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82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=20В</w:t>
            </w:r>
          </w:p>
        </w:tc>
      </w:tr>
      <w:tr w:rsidR="008D318D">
        <w:trPr>
          <w:trHeight w:val="323"/>
        </w:trPr>
        <w:tc>
          <w:tcPr>
            <w:tcW w:w="816" w:type="dxa"/>
          </w:tcPr>
          <w:p w:rsidR="008D318D" w:rsidRDefault="00304807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=12А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spacing w:line="304" w:lineRule="exact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47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spacing w:line="304" w:lineRule="exact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=24А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line="304" w:lineRule="exact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83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6</w:t>
            </w:r>
            <w:r>
              <w:rPr>
                <w:spacing w:val="-2"/>
                <w:sz w:val="28"/>
              </w:rPr>
              <w:t>=3А</w:t>
            </w: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=6А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48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=96В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84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=60В</w:t>
            </w: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=120В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49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=2А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85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=30В</w:t>
            </w:r>
          </w:p>
        </w:tc>
      </w:tr>
      <w:tr w:rsidR="008D318D">
        <w:trPr>
          <w:trHeight w:val="323"/>
        </w:trPr>
        <w:tc>
          <w:tcPr>
            <w:tcW w:w="816" w:type="dxa"/>
          </w:tcPr>
          <w:p w:rsidR="008D318D" w:rsidRDefault="00304807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=12А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spacing w:line="304" w:lineRule="exact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50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spacing w:line="304" w:lineRule="exact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=50А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line="304" w:lineRule="exact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86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spacing w:line="304" w:lineRule="exact"/>
              <w:ind w:right="2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=4,8А</w:t>
            </w: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=80В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51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=90В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87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ind w:right="2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6</w:t>
            </w:r>
            <w:r>
              <w:rPr>
                <w:spacing w:val="-2"/>
                <w:sz w:val="28"/>
              </w:rPr>
              <w:t>=4,5А</w:t>
            </w: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=30В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52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=48В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88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=200В</w:t>
            </w:r>
          </w:p>
        </w:tc>
      </w:tr>
      <w:tr w:rsidR="008D318D">
        <w:trPr>
          <w:trHeight w:val="323"/>
        </w:trPr>
        <w:tc>
          <w:tcPr>
            <w:tcW w:w="816" w:type="dxa"/>
          </w:tcPr>
          <w:p w:rsidR="008D318D" w:rsidRDefault="00304807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17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=4А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spacing w:line="304" w:lineRule="exact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53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spacing w:line="304" w:lineRule="exact"/>
              <w:ind w:left="10" w:right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=20В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line="304" w:lineRule="exact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89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=3А</w:t>
            </w: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=18А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54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=1А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90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=3А</w:t>
            </w: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spacing w:line="302" w:lineRule="exact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line="302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=120В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spacing w:line="302" w:lineRule="exact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55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spacing w:line="302" w:lineRule="exact"/>
              <w:ind w:left="10" w:right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=40В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line="302" w:lineRule="exact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91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spacing w:line="302" w:lineRule="exact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=60В</w:t>
            </w:r>
          </w:p>
        </w:tc>
      </w:tr>
      <w:tr w:rsidR="008D318D">
        <w:trPr>
          <w:trHeight w:val="323"/>
        </w:trPr>
        <w:tc>
          <w:tcPr>
            <w:tcW w:w="816" w:type="dxa"/>
          </w:tcPr>
          <w:p w:rsidR="008D318D" w:rsidRDefault="00304807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6</w:t>
            </w:r>
            <w:r>
              <w:rPr>
                <w:spacing w:val="-2"/>
                <w:sz w:val="28"/>
              </w:rPr>
              <w:t>=24В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spacing w:line="304" w:lineRule="exact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56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spacing w:line="304" w:lineRule="exact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=20А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line="304" w:lineRule="exact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92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=20А</w:t>
            </w: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21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=5А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57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=12А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93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=3А</w:t>
            </w: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22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=20В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58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=15А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94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=12В</w:t>
            </w: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23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=60В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59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=2А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95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=6А</w:t>
            </w:r>
          </w:p>
        </w:tc>
      </w:tr>
      <w:tr w:rsidR="008D318D">
        <w:trPr>
          <w:trHeight w:val="323"/>
        </w:trPr>
        <w:tc>
          <w:tcPr>
            <w:tcW w:w="816" w:type="dxa"/>
          </w:tcPr>
          <w:p w:rsidR="008D318D" w:rsidRDefault="00304807">
            <w:pPr>
              <w:pStyle w:val="TableParagraph"/>
              <w:spacing w:before="2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24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=12В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spacing w:before="2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60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spacing w:before="2"/>
              <w:ind w:left="10" w:right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=12В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2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96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=36В</w:t>
            </w: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25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6</w:t>
            </w:r>
            <w:r>
              <w:rPr>
                <w:spacing w:val="-2"/>
                <w:sz w:val="28"/>
              </w:rPr>
              <w:t>=8А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61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=10В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97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=60В</w:t>
            </w: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26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=50В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62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=2А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98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=12А</w:t>
            </w:r>
          </w:p>
        </w:tc>
      </w:tr>
      <w:tr w:rsidR="008D318D">
        <w:trPr>
          <w:trHeight w:val="323"/>
        </w:trPr>
        <w:tc>
          <w:tcPr>
            <w:tcW w:w="816" w:type="dxa"/>
          </w:tcPr>
          <w:p w:rsidR="008D318D" w:rsidRDefault="00304807">
            <w:pPr>
              <w:pStyle w:val="TableParagraph"/>
              <w:spacing w:before="2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27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=6А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spacing w:before="2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63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spacing w:before="2"/>
              <w:ind w:left="10" w:right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=200В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2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99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=54В</w:t>
            </w: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28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=18В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462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64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6</w:t>
            </w:r>
            <w:r>
              <w:rPr>
                <w:spacing w:val="-2"/>
                <w:sz w:val="28"/>
              </w:rPr>
              <w:t>=10А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00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0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=24А</w:t>
            </w:r>
          </w:p>
        </w:tc>
      </w:tr>
      <w:tr w:rsidR="008D318D">
        <w:trPr>
          <w:trHeight w:val="323"/>
        </w:trPr>
        <w:tc>
          <w:tcPr>
            <w:tcW w:w="816" w:type="dxa"/>
          </w:tcPr>
          <w:p w:rsidR="008D318D" w:rsidRDefault="00304807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29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=24В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spacing w:line="304" w:lineRule="exact"/>
              <w:ind w:left="587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65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spacing w:line="304" w:lineRule="exact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6</w:t>
            </w:r>
            <w:r>
              <w:rPr>
                <w:spacing w:val="-2"/>
                <w:sz w:val="28"/>
              </w:rPr>
              <w:t>=3А</w:t>
            </w:r>
          </w:p>
        </w:tc>
        <w:tc>
          <w:tcPr>
            <w:tcW w:w="852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8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</w:tbl>
    <w:p w:rsidR="008D318D" w:rsidRDefault="008D318D">
      <w:pPr>
        <w:pStyle w:val="TableParagraph"/>
        <w:spacing w:line="240" w:lineRule="auto"/>
        <w:jc w:val="left"/>
        <w:rPr>
          <w:sz w:val="24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8D318D">
      <w:pPr>
        <w:pStyle w:val="a3"/>
        <w:spacing w:before="2"/>
        <w:rPr>
          <w:sz w:val="2"/>
        </w:rPr>
      </w:pP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708"/>
        <w:gridCol w:w="1700"/>
        <w:gridCol w:w="1205"/>
        <w:gridCol w:w="569"/>
        <w:gridCol w:w="1563"/>
        <w:gridCol w:w="852"/>
        <w:gridCol w:w="708"/>
        <w:gridCol w:w="1560"/>
      </w:tblGrid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30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=500В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1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66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=25А</w:t>
            </w:r>
          </w:p>
        </w:tc>
        <w:tc>
          <w:tcPr>
            <w:tcW w:w="852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8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8D318D">
        <w:trPr>
          <w:trHeight w:val="323"/>
        </w:trPr>
        <w:tc>
          <w:tcPr>
            <w:tcW w:w="816" w:type="dxa"/>
          </w:tcPr>
          <w:p w:rsidR="008D318D" w:rsidRDefault="00304807">
            <w:pPr>
              <w:pStyle w:val="TableParagraph"/>
              <w:spacing w:before="2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31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spacing w:before="2"/>
              <w:ind w:right="1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>=120В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spacing w:before="2"/>
              <w:ind w:left="1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67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spacing w:before="2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4</w:t>
            </w:r>
            <w:r>
              <w:rPr>
                <w:spacing w:val="-2"/>
                <w:sz w:val="28"/>
              </w:rPr>
              <w:t>=3А</w:t>
            </w:r>
          </w:p>
        </w:tc>
        <w:tc>
          <w:tcPr>
            <w:tcW w:w="852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8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32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ind w:right="2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3</w:t>
            </w:r>
            <w:r>
              <w:rPr>
                <w:spacing w:val="-2"/>
                <w:sz w:val="28"/>
              </w:rPr>
              <w:t>=1,2А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1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68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=10А</w:t>
            </w:r>
          </w:p>
        </w:tc>
        <w:tc>
          <w:tcPr>
            <w:tcW w:w="852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8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33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=30В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1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69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=6А</w:t>
            </w:r>
          </w:p>
        </w:tc>
        <w:tc>
          <w:tcPr>
            <w:tcW w:w="852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8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8D318D">
        <w:trPr>
          <w:trHeight w:val="323"/>
        </w:trPr>
        <w:tc>
          <w:tcPr>
            <w:tcW w:w="816" w:type="dxa"/>
          </w:tcPr>
          <w:p w:rsidR="008D318D" w:rsidRDefault="00304807">
            <w:pPr>
              <w:pStyle w:val="TableParagraph"/>
              <w:spacing w:before="2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34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=4А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spacing w:before="2"/>
              <w:ind w:left="1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70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spacing w:before="2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1</w:t>
            </w:r>
            <w:r>
              <w:rPr>
                <w:spacing w:val="-2"/>
                <w:sz w:val="28"/>
              </w:rPr>
              <w:t>=24А</w:t>
            </w:r>
          </w:p>
        </w:tc>
        <w:tc>
          <w:tcPr>
            <w:tcW w:w="852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8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8D318D">
        <w:trPr>
          <w:trHeight w:val="321"/>
        </w:trPr>
        <w:tc>
          <w:tcPr>
            <w:tcW w:w="816" w:type="dxa"/>
          </w:tcPr>
          <w:p w:rsidR="008D318D" w:rsidRDefault="00304807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35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=4А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ind w:left="1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71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=4А</w:t>
            </w:r>
          </w:p>
        </w:tc>
        <w:tc>
          <w:tcPr>
            <w:tcW w:w="852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8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8D318D">
        <w:trPr>
          <w:trHeight w:val="323"/>
        </w:trPr>
        <w:tc>
          <w:tcPr>
            <w:tcW w:w="816" w:type="dxa"/>
          </w:tcPr>
          <w:p w:rsidR="008D318D" w:rsidRDefault="00304807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36</w:t>
            </w:r>
          </w:p>
        </w:tc>
        <w:tc>
          <w:tcPr>
            <w:tcW w:w="708" w:type="dxa"/>
          </w:tcPr>
          <w:p w:rsidR="008D318D" w:rsidRDefault="00304807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700" w:type="dxa"/>
          </w:tcPr>
          <w:p w:rsidR="008D318D" w:rsidRDefault="00304807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2"/>
                <w:sz w:val="28"/>
              </w:rPr>
              <w:t>I</w:t>
            </w:r>
            <w:r>
              <w:rPr>
                <w:spacing w:val="-2"/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>=8А</w:t>
            </w:r>
          </w:p>
        </w:tc>
        <w:tc>
          <w:tcPr>
            <w:tcW w:w="1205" w:type="dxa"/>
          </w:tcPr>
          <w:p w:rsidR="008D318D" w:rsidRDefault="00304807">
            <w:pPr>
              <w:pStyle w:val="TableParagraph"/>
              <w:spacing w:line="304" w:lineRule="exact"/>
              <w:ind w:left="1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72</w:t>
            </w:r>
          </w:p>
        </w:tc>
        <w:tc>
          <w:tcPr>
            <w:tcW w:w="569" w:type="dxa"/>
          </w:tcPr>
          <w:p w:rsidR="008D318D" w:rsidRDefault="0030480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63" w:type="dxa"/>
          </w:tcPr>
          <w:p w:rsidR="008D318D" w:rsidRDefault="00304807">
            <w:pPr>
              <w:pStyle w:val="TableParagraph"/>
              <w:spacing w:line="304" w:lineRule="exact"/>
              <w:ind w:left="10" w:right="2"/>
              <w:rPr>
                <w:sz w:val="28"/>
              </w:rPr>
            </w:pPr>
            <w:r>
              <w:rPr>
                <w:spacing w:val="-2"/>
                <w:sz w:val="28"/>
              </w:rPr>
              <w:t>U</w:t>
            </w:r>
            <w:r>
              <w:rPr>
                <w:spacing w:val="-2"/>
                <w:sz w:val="28"/>
                <w:vertAlign w:val="subscript"/>
              </w:rPr>
              <w:t>5</w:t>
            </w:r>
            <w:r>
              <w:rPr>
                <w:spacing w:val="-2"/>
                <w:sz w:val="28"/>
              </w:rPr>
              <w:t>=120В</w:t>
            </w:r>
          </w:p>
        </w:tc>
        <w:tc>
          <w:tcPr>
            <w:tcW w:w="852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8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</w:tbl>
    <w:p w:rsidR="008D318D" w:rsidRDefault="00304807">
      <w:pPr>
        <w:pStyle w:val="a3"/>
        <w:spacing w:before="7"/>
        <w:rPr>
          <w:sz w:val="5"/>
        </w:rPr>
      </w:pPr>
      <w:r>
        <w:rPr>
          <w:noProof/>
          <w:sz w:val="5"/>
          <w:lang w:eastAsia="ru-RU"/>
        </w:rPr>
        <w:drawing>
          <wp:anchor distT="0" distB="0" distL="0" distR="0" simplePos="0" relativeHeight="251664896" behindDoc="1" locked="0" layoutInCell="1" allowOverlap="1">
            <wp:simplePos x="0" y="0"/>
            <wp:positionH relativeFrom="page">
              <wp:posOffset>1486535</wp:posOffset>
            </wp:positionH>
            <wp:positionV relativeFrom="paragraph">
              <wp:posOffset>55880</wp:posOffset>
            </wp:positionV>
            <wp:extent cx="5085715" cy="4274185"/>
            <wp:effectExtent l="0" t="0" r="0" b="0"/>
            <wp:wrapTopAndBottom/>
            <wp:docPr id="92" name="Image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 9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5704" cy="42740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318D" w:rsidRDefault="00304807">
      <w:pPr>
        <w:spacing w:before="145"/>
        <w:ind w:left="1578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1</w:t>
      </w:r>
    </w:p>
    <w:p w:rsidR="008D318D" w:rsidRDefault="008D318D">
      <w:pPr>
        <w:jc w:val="center"/>
        <w:rPr>
          <w:sz w:val="28"/>
        </w:rPr>
        <w:sectPr w:rsidR="008D318D">
          <w:pgSz w:w="11910" w:h="16840"/>
          <w:pgMar w:top="1120" w:right="141" w:bottom="960" w:left="992" w:header="0" w:footer="762" w:gutter="0"/>
          <w:cols w:space="720"/>
        </w:sectPr>
      </w:pPr>
    </w:p>
    <w:p w:rsidR="008D318D" w:rsidRDefault="00304807">
      <w:pPr>
        <w:pStyle w:val="a3"/>
        <w:ind w:left="1470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4951095" cy="3126740"/>
            <wp:effectExtent l="0" t="0" r="0" b="0"/>
            <wp:docPr id="93" name="Image 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Image 93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1340" cy="3126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18D" w:rsidRDefault="00304807">
      <w:pPr>
        <w:spacing w:before="1"/>
        <w:ind w:left="1578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2</w:t>
      </w:r>
    </w:p>
    <w:p w:rsidR="008D318D" w:rsidRDefault="00304807">
      <w:pPr>
        <w:pStyle w:val="a3"/>
        <w:spacing w:before="3"/>
        <w:rPr>
          <w:sz w:val="6"/>
        </w:rPr>
      </w:pPr>
      <w:r>
        <w:rPr>
          <w:noProof/>
          <w:sz w:val="6"/>
          <w:lang w:eastAsia="ru-RU"/>
        </w:rPr>
        <w:drawing>
          <wp:anchor distT="0" distB="0" distL="0" distR="0" simplePos="0" relativeHeight="251665920" behindDoc="1" locked="0" layoutInCell="1" allowOverlap="1">
            <wp:simplePos x="0" y="0"/>
            <wp:positionH relativeFrom="page">
              <wp:posOffset>2778760</wp:posOffset>
            </wp:positionH>
            <wp:positionV relativeFrom="paragraph">
              <wp:posOffset>60960</wp:posOffset>
            </wp:positionV>
            <wp:extent cx="2616200" cy="3024505"/>
            <wp:effectExtent l="0" t="0" r="0" b="0"/>
            <wp:wrapTopAndBottom/>
            <wp:docPr id="94" name="Image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 9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6418" cy="30243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318D" w:rsidRDefault="008D318D">
      <w:pPr>
        <w:pStyle w:val="a3"/>
        <w:spacing w:before="61"/>
        <w:rPr>
          <w:sz w:val="28"/>
        </w:rPr>
      </w:pPr>
    </w:p>
    <w:p w:rsidR="008D318D" w:rsidRDefault="00304807">
      <w:pPr>
        <w:ind w:left="1577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3.</w:t>
      </w:r>
    </w:p>
    <w:p w:rsidR="008D318D" w:rsidRDefault="008D318D">
      <w:pPr>
        <w:jc w:val="center"/>
        <w:rPr>
          <w:sz w:val="28"/>
        </w:rPr>
        <w:sectPr w:rsidR="008D318D">
          <w:pgSz w:w="11910" w:h="16840"/>
          <w:pgMar w:top="1260" w:right="141" w:bottom="960" w:left="992" w:header="0" w:footer="762" w:gutter="0"/>
          <w:cols w:space="720"/>
        </w:sectPr>
      </w:pPr>
    </w:p>
    <w:p w:rsidR="008D318D" w:rsidRDefault="00304807">
      <w:pPr>
        <w:pStyle w:val="a3"/>
        <w:ind w:left="1585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4779645" cy="2565400"/>
            <wp:effectExtent l="0" t="0" r="0" b="0"/>
            <wp:docPr id="95" name="Image 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Image 95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9985" cy="2565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18D" w:rsidRDefault="00304807">
      <w:pPr>
        <w:spacing w:before="45"/>
        <w:ind w:left="1577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4.</w:t>
      </w:r>
    </w:p>
    <w:p w:rsidR="008D318D" w:rsidRDefault="00304807">
      <w:pPr>
        <w:pStyle w:val="a3"/>
        <w:ind w:left="123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201285" cy="2118995"/>
            <wp:effectExtent l="0" t="0" r="0" b="0"/>
            <wp:docPr id="96" name="Image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 96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1665" cy="2119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18D" w:rsidRDefault="00304807">
      <w:pPr>
        <w:spacing w:before="263"/>
        <w:ind w:left="1578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5</w:t>
      </w:r>
    </w:p>
    <w:p w:rsidR="008D318D" w:rsidRDefault="008D318D">
      <w:pPr>
        <w:jc w:val="center"/>
        <w:rPr>
          <w:sz w:val="28"/>
        </w:rPr>
        <w:sectPr w:rsidR="008D318D">
          <w:pgSz w:w="11910" w:h="16840"/>
          <w:pgMar w:top="1140" w:right="141" w:bottom="960" w:left="992" w:header="0" w:footer="762" w:gutter="0"/>
          <w:cols w:space="720"/>
        </w:sectPr>
      </w:pPr>
    </w:p>
    <w:p w:rsidR="008D318D" w:rsidRDefault="00304807">
      <w:pPr>
        <w:spacing w:before="65"/>
        <w:ind w:left="2779"/>
        <w:jc w:val="both"/>
        <w:rPr>
          <w:sz w:val="28"/>
        </w:rPr>
      </w:pPr>
      <w:r>
        <w:rPr>
          <w:b/>
          <w:sz w:val="28"/>
        </w:rPr>
        <w:lastRenderedPageBreak/>
        <w:t>Задача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№2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(только</w:t>
      </w:r>
      <w:r>
        <w:rPr>
          <w:spacing w:val="-7"/>
          <w:sz w:val="28"/>
        </w:rPr>
        <w:t xml:space="preserve"> </w:t>
      </w:r>
      <w:r>
        <w:rPr>
          <w:sz w:val="28"/>
        </w:rPr>
        <w:t>нечетные</w:t>
      </w:r>
      <w:r>
        <w:rPr>
          <w:spacing w:val="-4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7"/>
          <w:sz w:val="28"/>
        </w:rPr>
        <w:t xml:space="preserve"> </w:t>
      </w:r>
      <w:r>
        <w:rPr>
          <w:sz w:val="28"/>
        </w:rPr>
        <w:t>01-</w:t>
      </w:r>
      <w:r>
        <w:rPr>
          <w:spacing w:val="-4"/>
          <w:sz w:val="28"/>
        </w:rPr>
        <w:t>99).</w:t>
      </w:r>
    </w:p>
    <w:p w:rsidR="008D318D" w:rsidRDefault="00304807">
      <w:pPr>
        <w:spacing w:before="1"/>
        <w:ind w:left="686" w:right="709" w:firstLine="427"/>
        <w:jc w:val="both"/>
        <w:rPr>
          <w:sz w:val="28"/>
        </w:rPr>
      </w:pPr>
      <w:r>
        <w:rPr>
          <w:sz w:val="28"/>
        </w:rPr>
        <w:t xml:space="preserve">Цепь переменного тока содержит различные элементы (резисторы, индуктивности, емкости), включенные </w:t>
      </w:r>
      <w:r>
        <w:rPr>
          <w:sz w:val="28"/>
        </w:rPr>
        <w:t>последовательно. Схема цепи приведена на соответствующем рисунке. Номер рисунка и значения сопротивлений</w:t>
      </w:r>
      <w:r>
        <w:rPr>
          <w:spacing w:val="40"/>
          <w:sz w:val="28"/>
        </w:rPr>
        <w:t xml:space="preserve"> </w:t>
      </w:r>
      <w:r>
        <w:rPr>
          <w:sz w:val="28"/>
        </w:rPr>
        <w:t>всех элементов, а также один дополнительный параметр заданы в табл.2.</w:t>
      </w:r>
    </w:p>
    <w:p w:rsidR="008D318D" w:rsidRDefault="00304807">
      <w:pPr>
        <w:ind w:left="686" w:right="718" w:firstLine="427"/>
        <w:jc w:val="both"/>
        <w:rPr>
          <w:sz w:val="28"/>
        </w:rPr>
      </w:pPr>
      <w:r>
        <w:rPr>
          <w:sz w:val="28"/>
        </w:rPr>
        <w:t>Начертить схему цепи и определить следующие величины,</w:t>
      </w:r>
      <w:r>
        <w:rPr>
          <w:spacing w:val="80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к данной цепи, </w:t>
      </w:r>
      <w:r>
        <w:rPr>
          <w:sz w:val="28"/>
        </w:rPr>
        <w:t>если они не заданы в табл. 2</w:t>
      </w:r>
    </w:p>
    <w:p w:rsidR="008D318D" w:rsidRDefault="00304807">
      <w:pPr>
        <w:pStyle w:val="a4"/>
        <w:numPr>
          <w:ilvl w:val="0"/>
          <w:numId w:val="99"/>
        </w:numPr>
        <w:tabs>
          <w:tab w:val="left" w:pos="1471"/>
        </w:tabs>
        <w:spacing w:line="321" w:lineRule="exact"/>
        <w:ind w:left="1471" w:hanging="358"/>
        <w:rPr>
          <w:sz w:val="28"/>
        </w:rPr>
      </w:pPr>
      <w:r>
        <w:rPr>
          <w:sz w:val="28"/>
        </w:rPr>
        <w:t>полное</w:t>
      </w:r>
      <w:r>
        <w:rPr>
          <w:spacing w:val="-10"/>
          <w:sz w:val="28"/>
        </w:rPr>
        <w:t xml:space="preserve"> </w:t>
      </w:r>
      <w:r>
        <w:rPr>
          <w:sz w:val="28"/>
        </w:rPr>
        <w:t>сопротивление</w:t>
      </w:r>
      <w:r>
        <w:rPr>
          <w:spacing w:val="-6"/>
          <w:sz w:val="28"/>
        </w:rPr>
        <w:t xml:space="preserve"> </w:t>
      </w:r>
      <w:r>
        <w:rPr>
          <w:b/>
          <w:spacing w:val="-5"/>
          <w:sz w:val="28"/>
        </w:rPr>
        <w:t>Z;</w:t>
      </w:r>
    </w:p>
    <w:p w:rsidR="008D318D" w:rsidRDefault="00304807">
      <w:pPr>
        <w:pStyle w:val="a4"/>
        <w:numPr>
          <w:ilvl w:val="0"/>
          <w:numId w:val="99"/>
        </w:numPr>
        <w:tabs>
          <w:tab w:val="left" w:pos="1471"/>
        </w:tabs>
        <w:spacing w:before="1"/>
        <w:ind w:left="1471" w:hanging="358"/>
        <w:rPr>
          <w:position w:val="2"/>
          <w:sz w:val="28"/>
        </w:rPr>
      </w:pPr>
      <w:r>
        <w:rPr>
          <w:position w:val="2"/>
          <w:sz w:val="28"/>
        </w:rPr>
        <w:t>напряжение</w:t>
      </w:r>
      <w:r>
        <w:rPr>
          <w:spacing w:val="-6"/>
          <w:position w:val="2"/>
          <w:sz w:val="28"/>
        </w:rPr>
        <w:t xml:space="preserve"> </w:t>
      </w:r>
      <w:r>
        <w:rPr>
          <w:b/>
          <w:position w:val="2"/>
          <w:sz w:val="28"/>
        </w:rPr>
        <w:t>U</w:t>
      </w:r>
      <w:r>
        <w:rPr>
          <w:b/>
          <w:sz w:val="18"/>
        </w:rPr>
        <w:t>ав</w:t>
      </w:r>
      <w:r>
        <w:rPr>
          <w:position w:val="2"/>
          <w:sz w:val="28"/>
        </w:rPr>
        <w:t>,</w:t>
      </w:r>
      <w:r>
        <w:rPr>
          <w:spacing w:val="-6"/>
          <w:position w:val="2"/>
          <w:sz w:val="28"/>
        </w:rPr>
        <w:t xml:space="preserve"> </w:t>
      </w:r>
      <w:r>
        <w:rPr>
          <w:position w:val="2"/>
          <w:sz w:val="28"/>
        </w:rPr>
        <w:t>приложенное</w:t>
      </w:r>
      <w:r>
        <w:rPr>
          <w:spacing w:val="-4"/>
          <w:position w:val="2"/>
          <w:sz w:val="28"/>
        </w:rPr>
        <w:t xml:space="preserve"> </w:t>
      </w:r>
      <w:r>
        <w:rPr>
          <w:position w:val="2"/>
          <w:sz w:val="28"/>
        </w:rPr>
        <w:t>к</w:t>
      </w:r>
      <w:r>
        <w:rPr>
          <w:spacing w:val="-5"/>
          <w:position w:val="2"/>
          <w:sz w:val="28"/>
        </w:rPr>
        <w:t xml:space="preserve"> </w:t>
      </w:r>
      <w:r>
        <w:rPr>
          <w:spacing w:val="-4"/>
          <w:position w:val="2"/>
          <w:sz w:val="28"/>
        </w:rPr>
        <w:t>цепи;</w:t>
      </w:r>
    </w:p>
    <w:p w:rsidR="008D318D" w:rsidRDefault="00304807">
      <w:pPr>
        <w:pStyle w:val="a4"/>
        <w:numPr>
          <w:ilvl w:val="0"/>
          <w:numId w:val="99"/>
        </w:numPr>
        <w:tabs>
          <w:tab w:val="left" w:pos="1471"/>
        </w:tabs>
        <w:spacing w:before="1" w:line="322" w:lineRule="exact"/>
        <w:ind w:left="1471" w:hanging="358"/>
        <w:rPr>
          <w:sz w:val="28"/>
        </w:rPr>
      </w:pPr>
      <w:r>
        <w:rPr>
          <w:sz w:val="28"/>
        </w:rPr>
        <w:t xml:space="preserve">ток </w:t>
      </w:r>
      <w:r>
        <w:rPr>
          <w:b/>
          <w:spacing w:val="-5"/>
          <w:sz w:val="28"/>
        </w:rPr>
        <w:t>I</w:t>
      </w:r>
      <w:r>
        <w:rPr>
          <w:spacing w:val="-5"/>
          <w:sz w:val="28"/>
        </w:rPr>
        <w:t>;</w:t>
      </w:r>
    </w:p>
    <w:p w:rsidR="008D318D" w:rsidRDefault="00304807">
      <w:pPr>
        <w:pStyle w:val="a4"/>
        <w:numPr>
          <w:ilvl w:val="0"/>
          <w:numId w:val="99"/>
        </w:numPr>
        <w:tabs>
          <w:tab w:val="left" w:pos="1471"/>
        </w:tabs>
        <w:ind w:left="1471" w:hanging="358"/>
        <w:rPr>
          <w:sz w:val="28"/>
        </w:rPr>
      </w:pPr>
      <w:r>
        <w:rPr>
          <w:sz w:val="28"/>
        </w:rPr>
        <w:t>угол</w:t>
      </w:r>
      <w:r>
        <w:rPr>
          <w:spacing w:val="-4"/>
          <w:sz w:val="28"/>
        </w:rPr>
        <w:t xml:space="preserve"> </w:t>
      </w:r>
      <w:r>
        <w:rPr>
          <w:sz w:val="28"/>
        </w:rPr>
        <w:t>сдвига</w:t>
      </w:r>
      <w:r>
        <w:rPr>
          <w:spacing w:val="-2"/>
          <w:sz w:val="28"/>
        </w:rPr>
        <w:t xml:space="preserve"> </w:t>
      </w:r>
      <w:r>
        <w:rPr>
          <w:sz w:val="28"/>
        </w:rPr>
        <w:t>фаз</w:t>
      </w:r>
      <w:r>
        <w:rPr>
          <w:spacing w:val="65"/>
          <w:sz w:val="28"/>
        </w:rPr>
        <w:t xml:space="preserve"> </w:t>
      </w:r>
      <w:r>
        <w:rPr>
          <w:b/>
          <w:sz w:val="28"/>
        </w:rPr>
        <w:t>φ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(по</w:t>
      </w:r>
      <w:r>
        <w:rPr>
          <w:spacing w:val="-1"/>
          <w:sz w:val="28"/>
        </w:rPr>
        <w:t xml:space="preserve"> </w:t>
      </w:r>
      <w:r>
        <w:rPr>
          <w:sz w:val="28"/>
        </w:rPr>
        <w:t>величине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знаку);</w:t>
      </w:r>
    </w:p>
    <w:p w:rsidR="008D318D" w:rsidRDefault="00304807">
      <w:pPr>
        <w:pStyle w:val="a4"/>
        <w:numPr>
          <w:ilvl w:val="0"/>
          <w:numId w:val="99"/>
        </w:numPr>
        <w:tabs>
          <w:tab w:val="left" w:pos="1471"/>
        </w:tabs>
        <w:spacing w:line="322" w:lineRule="exact"/>
        <w:ind w:left="1471" w:hanging="358"/>
        <w:rPr>
          <w:sz w:val="28"/>
        </w:rPr>
      </w:pPr>
      <w:r>
        <w:rPr>
          <w:sz w:val="28"/>
        </w:rPr>
        <w:t>активную</w:t>
      </w:r>
      <w:r>
        <w:rPr>
          <w:spacing w:val="-6"/>
          <w:sz w:val="28"/>
        </w:rPr>
        <w:t xml:space="preserve"> </w:t>
      </w:r>
      <w:r>
        <w:rPr>
          <w:b/>
          <w:sz w:val="28"/>
        </w:rPr>
        <w:t>Р</w:t>
      </w:r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реактивную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Q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полную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S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мощности</w:t>
      </w:r>
      <w:r>
        <w:rPr>
          <w:spacing w:val="-2"/>
          <w:sz w:val="28"/>
        </w:rPr>
        <w:t xml:space="preserve"> цепи.</w:t>
      </w:r>
    </w:p>
    <w:p w:rsidR="008D318D" w:rsidRDefault="00304807">
      <w:pPr>
        <w:ind w:left="686" w:right="717"/>
        <w:jc w:val="both"/>
        <w:rPr>
          <w:sz w:val="28"/>
        </w:rPr>
      </w:pPr>
      <w:r>
        <w:rPr>
          <w:sz w:val="28"/>
        </w:rPr>
        <w:t xml:space="preserve">Начертить в масштабе векторную диаграмму токов и напряжений и </w:t>
      </w:r>
      <w:r>
        <w:rPr>
          <w:sz w:val="28"/>
        </w:rPr>
        <w:t>пояснить ее построение. С помощью логических рассуждений и формул пояснить характер</w:t>
      </w:r>
      <w:r>
        <w:rPr>
          <w:spacing w:val="-2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(увеличится,</w:t>
      </w:r>
      <w:r>
        <w:rPr>
          <w:spacing w:val="-1"/>
          <w:sz w:val="28"/>
        </w:rPr>
        <w:t xml:space="preserve"> </w:t>
      </w:r>
      <w:r>
        <w:rPr>
          <w:sz w:val="28"/>
        </w:rPr>
        <w:t>уменьшится,</w:t>
      </w:r>
      <w:r>
        <w:rPr>
          <w:spacing w:val="-3"/>
          <w:sz w:val="28"/>
        </w:rPr>
        <w:t xml:space="preserve"> </w:t>
      </w:r>
      <w:r>
        <w:rPr>
          <w:sz w:val="28"/>
        </w:rPr>
        <w:t>останется без</w:t>
      </w:r>
      <w:r>
        <w:rPr>
          <w:spacing w:val="-1"/>
          <w:sz w:val="28"/>
        </w:rPr>
        <w:t xml:space="preserve"> </w:t>
      </w:r>
      <w:r>
        <w:rPr>
          <w:sz w:val="28"/>
        </w:rPr>
        <w:t>изменения) тока, активной, реактивной мощности в цепи при увеличении частоты тока в цепи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 два раза. Напряжение, </w:t>
      </w:r>
      <w:r>
        <w:rPr>
          <w:sz w:val="28"/>
        </w:rPr>
        <w:t>приложенное к цепи, считать неизменным.</w:t>
      </w:r>
    </w:p>
    <w:p w:rsidR="008D318D" w:rsidRDefault="00304807">
      <w:pPr>
        <w:spacing w:line="322" w:lineRule="exact"/>
        <w:ind w:left="1113"/>
        <w:jc w:val="both"/>
        <w:rPr>
          <w:i/>
          <w:sz w:val="28"/>
        </w:rPr>
      </w:pPr>
      <w:r>
        <w:rPr>
          <w:i/>
          <w:sz w:val="28"/>
        </w:rPr>
        <w:t>Указание</w:t>
      </w:r>
      <w:r>
        <w:rPr>
          <w:sz w:val="28"/>
        </w:rPr>
        <w:t>.</w:t>
      </w:r>
      <w:r>
        <w:rPr>
          <w:spacing w:val="-8"/>
          <w:sz w:val="28"/>
        </w:rPr>
        <w:t xml:space="preserve"> </w:t>
      </w:r>
      <w:r>
        <w:rPr>
          <w:i/>
          <w:sz w:val="28"/>
        </w:rPr>
        <w:t>Смотреть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решение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типового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примера</w:t>
      </w:r>
      <w:r>
        <w:rPr>
          <w:i/>
          <w:spacing w:val="-6"/>
          <w:sz w:val="28"/>
        </w:rPr>
        <w:t xml:space="preserve"> </w:t>
      </w:r>
      <w:r>
        <w:rPr>
          <w:i/>
          <w:spacing w:val="-5"/>
          <w:sz w:val="28"/>
        </w:rPr>
        <w:t>№2.</w:t>
      </w:r>
    </w:p>
    <w:p w:rsidR="008D318D" w:rsidRDefault="00304807">
      <w:pPr>
        <w:ind w:left="686" w:right="707" w:firstLine="427"/>
        <w:jc w:val="both"/>
        <w:rPr>
          <w:i/>
          <w:sz w:val="28"/>
        </w:rPr>
      </w:pPr>
      <w:r>
        <w:rPr>
          <w:i/>
          <w:sz w:val="28"/>
        </w:rPr>
        <w:t>Примечание. В таблицах 2 и 3 индексы буквенных обозначений следует понимать так: Q</w:t>
      </w:r>
      <w:r>
        <w:rPr>
          <w:i/>
          <w:sz w:val="28"/>
          <w:vertAlign w:val="subscript"/>
        </w:rPr>
        <w:t>l1</w:t>
      </w:r>
      <w:r>
        <w:rPr>
          <w:i/>
          <w:sz w:val="28"/>
        </w:rPr>
        <w:t xml:space="preserve"> –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реактивная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мощность в первом индуктивном сопротивлении; Q</w:t>
      </w:r>
      <w:r>
        <w:rPr>
          <w:i/>
          <w:sz w:val="28"/>
          <w:vertAlign w:val="subscript"/>
        </w:rPr>
        <w:t>с1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– то же, но в емкостн</w:t>
      </w:r>
      <w:r>
        <w:rPr>
          <w:i/>
          <w:sz w:val="28"/>
        </w:rPr>
        <w:t>ом сопротивлении; P</w:t>
      </w:r>
      <w:r>
        <w:rPr>
          <w:i/>
          <w:sz w:val="28"/>
          <w:vertAlign w:val="subscript"/>
        </w:rPr>
        <w:t>R1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– активная мощность в первом активном сопротивлении; U</w:t>
      </w:r>
      <w:r>
        <w:rPr>
          <w:i/>
          <w:sz w:val="28"/>
          <w:vertAlign w:val="subscript"/>
        </w:rPr>
        <w:t>l1</w:t>
      </w:r>
      <w:r>
        <w:rPr>
          <w:i/>
          <w:sz w:val="28"/>
        </w:rPr>
        <w:t xml:space="preserve"> , U</w:t>
      </w:r>
      <w:r>
        <w:rPr>
          <w:i/>
          <w:sz w:val="28"/>
          <w:vertAlign w:val="subscript"/>
        </w:rPr>
        <w:t>R1</w:t>
      </w:r>
      <w:r>
        <w:rPr>
          <w:i/>
          <w:sz w:val="28"/>
        </w:rPr>
        <w:t xml:space="preserve"> </w:t>
      </w:r>
      <w:r>
        <w:rPr>
          <w:i/>
          <w:sz w:val="28"/>
          <w:vertAlign w:val="subscript"/>
        </w:rPr>
        <w:t>,</w:t>
      </w:r>
      <w:r>
        <w:rPr>
          <w:i/>
          <w:sz w:val="28"/>
        </w:rPr>
        <w:t xml:space="preserve"> U</w:t>
      </w:r>
      <w:r>
        <w:rPr>
          <w:i/>
          <w:sz w:val="28"/>
          <w:vertAlign w:val="subscript"/>
        </w:rPr>
        <w:t>C1</w:t>
      </w:r>
      <w:r>
        <w:rPr>
          <w:i/>
          <w:sz w:val="28"/>
        </w:rPr>
        <w:t xml:space="preserve"> – падения напряжения в первом индуктивном, активном и емкостном сопротивлениях.</w:t>
      </w:r>
    </w:p>
    <w:p w:rsidR="008D318D" w:rsidRDefault="008D318D">
      <w:pPr>
        <w:pStyle w:val="a3"/>
        <w:rPr>
          <w:i/>
          <w:sz w:val="28"/>
        </w:rPr>
      </w:pPr>
    </w:p>
    <w:p w:rsidR="008D318D" w:rsidRDefault="00304807">
      <w:pPr>
        <w:ind w:right="710"/>
        <w:jc w:val="right"/>
        <w:rPr>
          <w:sz w:val="28"/>
        </w:rPr>
      </w:pPr>
      <w:r>
        <w:rPr>
          <w:sz w:val="28"/>
        </w:rPr>
        <w:t>Таблица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2.</w:t>
      </w:r>
    </w:p>
    <w:tbl>
      <w:tblPr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741"/>
        <w:gridCol w:w="943"/>
        <w:gridCol w:w="1012"/>
        <w:gridCol w:w="926"/>
        <w:gridCol w:w="1041"/>
        <w:gridCol w:w="1109"/>
        <w:gridCol w:w="960"/>
        <w:gridCol w:w="2566"/>
      </w:tblGrid>
      <w:tr w:rsidR="008D318D">
        <w:trPr>
          <w:trHeight w:val="1379"/>
        </w:trPr>
        <w:tc>
          <w:tcPr>
            <w:tcW w:w="530" w:type="dxa"/>
          </w:tcPr>
          <w:p w:rsidR="008D318D" w:rsidRDefault="00304807">
            <w:pPr>
              <w:pStyle w:val="TableParagraph"/>
              <w:spacing w:line="276" w:lineRule="exact"/>
              <w:ind w:left="139" w:right="130" w:firstLine="9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6"/>
                <w:sz w:val="24"/>
              </w:rPr>
              <w:t xml:space="preserve">ва ри ан </w:t>
            </w:r>
            <w:r>
              <w:rPr>
                <w:spacing w:val="-5"/>
                <w:sz w:val="24"/>
              </w:rPr>
              <w:t>та</w:t>
            </w:r>
          </w:p>
        </w:tc>
        <w:tc>
          <w:tcPr>
            <w:tcW w:w="741" w:type="dxa"/>
          </w:tcPr>
          <w:p w:rsidR="008D318D" w:rsidRDefault="00304807">
            <w:pPr>
              <w:pStyle w:val="TableParagraph"/>
              <w:spacing w:before="138" w:line="240" w:lineRule="auto"/>
              <w:ind w:left="132" w:right="121" w:hanging="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Ном </w:t>
            </w:r>
            <w:r>
              <w:rPr>
                <w:spacing w:val="-6"/>
                <w:sz w:val="24"/>
              </w:rPr>
              <w:t xml:space="preserve">ер </w:t>
            </w:r>
            <w:r>
              <w:rPr>
                <w:spacing w:val="-4"/>
                <w:sz w:val="24"/>
              </w:rPr>
              <w:t>рису нка</w:t>
            </w:r>
          </w:p>
        </w:tc>
        <w:tc>
          <w:tcPr>
            <w:tcW w:w="943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:rsidR="008D318D" w:rsidRDefault="008D318D">
            <w:pPr>
              <w:pStyle w:val="TableParagraph"/>
              <w:spacing w:before="117" w:line="240" w:lineRule="auto"/>
              <w:ind w:left="0"/>
              <w:jc w:val="left"/>
              <w:rPr>
                <w:sz w:val="18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5" w:right="4"/>
              <w:rPr>
                <w:sz w:val="18"/>
              </w:rPr>
            </w:pPr>
            <w:r>
              <w:rPr>
                <w:b/>
                <w:position w:val="3"/>
                <w:sz w:val="28"/>
              </w:rPr>
              <w:t>R</w:t>
            </w:r>
            <w:r>
              <w:rPr>
                <w:b/>
                <w:position w:val="1"/>
                <w:sz w:val="18"/>
              </w:rPr>
              <w:t xml:space="preserve">1, </w:t>
            </w: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1012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:rsidR="008D318D" w:rsidRDefault="008D318D">
            <w:pPr>
              <w:pStyle w:val="TableParagraph"/>
              <w:spacing w:before="117" w:line="240" w:lineRule="auto"/>
              <w:ind w:left="0"/>
              <w:jc w:val="left"/>
              <w:rPr>
                <w:sz w:val="18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5"/>
              <w:rPr>
                <w:sz w:val="18"/>
              </w:rPr>
            </w:pPr>
            <w:r>
              <w:rPr>
                <w:b/>
                <w:position w:val="3"/>
                <w:sz w:val="28"/>
              </w:rPr>
              <w:t>R</w:t>
            </w:r>
            <w:r>
              <w:rPr>
                <w:b/>
                <w:position w:val="1"/>
                <w:sz w:val="18"/>
              </w:rPr>
              <w:t>2</w:t>
            </w:r>
            <w:r>
              <w:rPr>
                <w:sz w:val="18"/>
              </w:rPr>
              <w:t xml:space="preserve">, </w:t>
            </w: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926" w:type="dxa"/>
          </w:tcPr>
          <w:p w:rsidR="008D318D" w:rsidRDefault="008D318D">
            <w:pPr>
              <w:pStyle w:val="TableParagraph"/>
              <w:spacing w:before="161" w:line="240" w:lineRule="auto"/>
              <w:ind w:left="0"/>
              <w:jc w:val="left"/>
              <w:rPr>
                <w:sz w:val="18"/>
              </w:rPr>
            </w:pPr>
          </w:p>
          <w:p w:rsidR="008D318D" w:rsidRDefault="00304807">
            <w:pPr>
              <w:pStyle w:val="TableParagraph"/>
              <w:spacing w:before="1" w:line="240" w:lineRule="auto"/>
              <w:ind w:left="16" w:right="2"/>
              <w:rPr>
                <w:b/>
                <w:sz w:val="18"/>
              </w:rPr>
            </w:pPr>
            <w:r>
              <w:rPr>
                <w:b/>
                <w:spacing w:val="-4"/>
                <w:position w:val="2"/>
                <w:sz w:val="28"/>
              </w:rPr>
              <w:t>X</w:t>
            </w:r>
            <w:r>
              <w:rPr>
                <w:b/>
                <w:spacing w:val="-4"/>
                <w:sz w:val="18"/>
              </w:rPr>
              <w:t>l1,</w:t>
            </w:r>
          </w:p>
          <w:p w:rsidR="008D318D" w:rsidRDefault="00304807">
            <w:pPr>
              <w:pStyle w:val="TableParagraph"/>
              <w:spacing w:before="124" w:line="240" w:lineRule="auto"/>
              <w:ind w:left="16" w:right="5"/>
              <w:rPr>
                <w:sz w:val="18"/>
              </w:rPr>
            </w:pP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1041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:rsidR="008D318D" w:rsidRDefault="008D318D">
            <w:pPr>
              <w:pStyle w:val="TableParagraph"/>
              <w:spacing w:before="117" w:line="240" w:lineRule="auto"/>
              <w:ind w:left="0"/>
              <w:jc w:val="left"/>
              <w:rPr>
                <w:sz w:val="18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8" w:right="3"/>
              <w:rPr>
                <w:sz w:val="18"/>
              </w:rPr>
            </w:pPr>
            <w:r>
              <w:rPr>
                <w:b/>
                <w:position w:val="3"/>
                <w:sz w:val="28"/>
              </w:rPr>
              <w:t>X</w:t>
            </w:r>
            <w:r>
              <w:rPr>
                <w:b/>
                <w:position w:val="1"/>
                <w:sz w:val="18"/>
              </w:rPr>
              <w:t>l2,</w:t>
            </w:r>
            <w:r>
              <w:rPr>
                <w:b/>
                <w:spacing w:val="1"/>
                <w:position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1109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:rsidR="008D318D" w:rsidRDefault="008D318D">
            <w:pPr>
              <w:pStyle w:val="TableParagraph"/>
              <w:spacing w:before="117" w:line="240" w:lineRule="auto"/>
              <w:ind w:left="0"/>
              <w:jc w:val="left"/>
              <w:rPr>
                <w:sz w:val="18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8" w:right="4"/>
              <w:rPr>
                <w:sz w:val="18"/>
              </w:rPr>
            </w:pPr>
            <w:r>
              <w:rPr>
                <w:b/>
                <w:position w:val="3"/>
                <w:sz w:val="28"/>
              </w:rPr>
              <w:t>X</w:t>
            </w:r>
            <w:r>
              <w:rPr>
                <w:b/>
                <w:position w:val="1"/>
                <w:sz w:val="18"/>
              </w:rPr>
              <w:t>c1,</w:t>
            </w:r>
            <w:r>
              <w:rPr>
                <w:b/>
                <w:spacing w:val="2"/>
                <w:position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960" w:type="dxa"/>
          </w:tcPr>
          <w:p w:rsidR="008D318D" w:rsidRDefault="008D318D">
            <w:pPr>
              <w:pStyle w:val="TableParagraph"/>
              <w:spacing w:before="161" w:line="240" w:lineRule="auto"/>
              <w:ind w:left="0"/>
              <w:jc w:val="left"/>
              <w:rPr>
                <w:sz w:val="18"/>
              </w:rPr>
            </w:pPr>
          </w:p>
          <w:p w:rsidR="008D318D" w:rsidRDefault="00304807">
            <w:pPr>
              <w:pStyle w:val="TableParagraph"/>
              <w:spacing w:before="1" w:line="240" w:lineRule="auto"/>
              <w:ind w:left="19" w:right="4"/>
              <w:rPr>
                <w:b/>
                <w:sz w:val="18"/>
              </w:rPr>
            </w:pPr>
            <w:r>
              <w:rPr>
                <w:b/>
                <w:spacing w:val="-4"/>
                <w:position w:val="2"/>
                <w:sz w:val="28"/>
              </w:rPr>
              <w:t>X</w:t>
            </w:r>
            <w:r>
              <w:rPr>
                <w:b/>
                <w:spacing w:val="-4"/>
                <w:sz w:val="18"/>
              </w:rPr>
              <w:t>c2,</w:t>
            </w:r>
          </w:p>
          <w:p w:rsidR="008D318D" w:rsidRDefault="00304807">
            <w:pPr>
              <w:pStyle w:val="TableParagraph"/>
              <w:spacing w:before="124" w:line="240" w:lineRule="auto"/>
              <w:ind w:left="19" w:right="5"/>
              <w:rPr>
                <w:sz w:val="18"/>
              </w:rPr>
            </w:pP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2566" w:type="dxa"/>
          </w:tcPr>
          <w:p w:rsidR="008D318D" w:rsidRDefault="008D318D">
            <w:pPr>
              <w:pStyle w:val="TableParagraph"/>
              <w:spacing w:before="138" w:line="240" w:lineRule="auto"/>
              <w:ind w:left="0"/>
              <w:jc w:val="left"/>
              <w:rPr>
                <w:sz w:val="24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815" w:hanging="41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Дополнительный параметр</w:t>
            </w:r>
          </w:p>
        </w:tc>
      </w:tr>
      <w:tr w:rsidR="008D318D">
        <w:trPr>
          <w:trHeight w:val="342"/>
        </w:trPr>
        <w:tc>
          <w:tcPr>
            <w:tcW w:w="530" w:type="dxa"/>
          </w:tcPr>
          <w:p w:rsidR="008D318D" w:rsidRDefault="00304807">
            <w:pPr>
              <w:pStyle w:val="TableParagraph"/>
              <w:spacing w:before="11" w:line="311" w:lineRule="exact"/>
              <w:ind w:left="8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1</w:t>
            </w:r>
          </w:p>
        </w:tc>
        <w:tc>
          <w:tcPr>
            <w:tcW w:w="741" w:type="dxa"/>
          </w:tcPr>
          <w:p w:rsidR="008D318D" w:rsidRDefault="00304807">
            <w:pPr>
              <w:pStyle w:val="TableParagraph"/>
              <w:spacing w:before="11" w:line="311" w:lineRule="exact"/>
              <w:ind w:left="13" w:right="4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2</w:t>
            </w:r>
          </w:p>
        </w:tc>
        <w:tc>
          <w:tcPr>
            <w:tcW w:w="943" w:type="dxa"/>
          </w:tcPr>
          <w:p w:rsidR="008D318D" w:rsidRDefault="00304807">
            <w:pPr>
              <w:pStyle w:val="TableParagraph"/>
              <w:spacing w:before="11" w:line="311" w:lineRule="exact"/>
              <w:ind w:left="15" w:right="4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3</w:t>
            </w:r>
          </w:p>
        </w:tc>
        <w:tc>
          <w:tcPr>
            <w:tcW w:w="1012" w:type="dxa"/>
          </w:tcPr>
          <w:p w:rsidR="008D318D" w:rsidRDefault="00304807">
            <w:pPr>
              <w:pStyle w:val="TableParagraph"/>
              <w:spacing w:before="11" w:line="311" w:lineRule="exact"/>
              <w:ind w:left="15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4</w:t>
            </w:r>
          </w:p>
        </w:tc>
        <w:tc>
          <w:tcPr>
            <w:tcW w:w="926" w:type="dxa"/>
          </w:tcPr>
          <w:p w:rsidR="008D318D" w:rsidRDefault="00304807">
            <w:pPr>
              <w:pStyle w:val="TableParagraph"/>
              <w:spacing w:before="11" w:line="311" w:lineRule="exact"/>
              <w:ind w:left="16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5</w:t>
            </w:r>
          </w:p>
        </w:tc>
        <w:tc>
          <w:tcPr>
            <w:tcW w:w="1041" w:type="dxa"/>
          </w:tcPr>
          <w:p w:rsidR="008D318D" w:rsidRDefault="00304807">
            <w:pPr>
              <w:pStyle w:val="TableParagraph"/>
              <w:spacing w:before="11" w:line="311" w:lineRule="exact"/>
              <w:ind w:left="18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6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before="11" w:line="311" w:lineRule="exact"/>
              <w:ind w:left="18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7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before="11" w:line="311" w:lineRule="exact"/>
              <w:ind w:left="19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8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before="11" w:line="311" w:lineRule="exact"/>
              <w:ind w:left="25" w:right="3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9</w:t>
            </w:r>
          </w:p>
        </w:tc>
      </w:tr>
      <w:tr w:rsidR="008D318D">
        <w:trPr>
          <w:trHeight w:val="323"/>
        </w:trPr>
        <w:tc>
          <w:tcPr>
            <w:tcW w:w="530" w:type="dxa"/>
          </w:tcPr>
          <w:p w:rsidR="008D318D" w:rsidRDefault="00304807">
            <w:pPr>
              <w:pStyle w:val="TableParagraph"/>
              <w:spacing w:before="2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01</w:t>
            </w:r>
          </w:p>
        </w:tc>
        <w:tc>
          <w:tcPr>
            <w:tcW w:w="741" w:type="dxa"/>
          </w:tcPr>
          <w:p w:rsidR="008D318D" w:rsidRDefault="00304807">
            <w:pPr>
              <w:pStyle w:val="TableParagraph"/>
              <w:spacing w:before="2"/>
              <w:ind w:left="13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43" w:type="dxa"/>
          </w:tcPr>
          <w:p w:rsidR="008D318D" w:rsidRDefault="00304807">
            <w:pPr>
              <w:pStyle w:val="TableParagraph"/>
              <w:spacing w:before="2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2" w:type="dxa"/>
          </w:tcPr>
          <w:p w:rsidR="008D318D" w:rsidRDefault="00304807">
            <w:pPr>
              <w:pStyle w:val="TableParagraph"/>
              <w:spacing w:before="2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6" w:type="dxa"/>
          </w:tcPr>
          <w:p w:rsidR="008D318D" w:rsidRDefault="00304807">
            <w:pPr>
              <w:pStyle w:val="TableParagraph"/>
              <w:spacing w:before="2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41" w:type="dxa"/>
          </w:tcPr>
          <w:p w:rsidR="008D318D" w:rsidRDefault="00304807">
            <w:pPr>
              <w:pStyle w:val="TableParagraph"/>
              <w:spacing w:before="2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before="2"/>
              <w:ind w:left="1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before="2"/>
              <w:ind w:left="19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before="2"/>
              <w:ind w:left="25" w:right="4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l1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150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321"/>
        </w:trPr>
        <w:tc>
          <w:tcPr>
            <w:tcW w:w="530" w:type="dxa"/>
          </w:tcPr>
          <w:p w:rsidR="008D318D" w:rsidRDefault="00304807">
            <w:pPr>
              <w:pStyle w:val="TableParagraph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03</w:t>
            </w:r>
          </w:p>
        </w:tc>
        <w:tc>
          <w:tcPr>
            <w:tcW w:w="741" w:type="dxa"/>
          </w:tcPr>
          <w:p w:rsidR="008D318D" w:rsidRDefault="00304807">
            <w:pPr>
              <w:pStyle w:val="TableParagraph"/>
              <w:ind w:left="13" w:right="4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943" w:type="dxa"/>
          </w:tcPr>
          <w:p w:rsidR="008D318D" w:rsidRDefault="00304807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12" w:type="dxa"/>
          </w:tcPr>
          <w:p w:rsidR="008D318D" w:rsidRDefault="00304807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6" w:type="dxa"/>
          </w:tcPr>
          <w:p w:rsidR="008D318D" w:rsidRDefault="00304807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41" w:type="dxa"/>
          </w:tcPr>
          <w:p w:rsidR="008D318D" w:rsidRDefault="00304807">
            <w:pPr>
              <w:pStyle w:val="TableParagraph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40В</w:t>
            </w:r>
          </w:p>
        </w:tc>
      </w:tr>
      <w:tr w:rsidR="008D318D">
        <w:trPr>
          <w:trHeight w:val="321"/>
        </w:trPr>
        <w:tc>
          <w:tcPr>
            <w:tcW w:w="530" w:type="dxa"/>
          </w:tcPr>
          <w:p w:rsidR="008D318D" w:rsidRDefault="00304807">
            <w:pPr>
              <w:pStyle w:val="TableParagraph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05</w:t>
            </w:r>
          </w:p>
        </w:tc>
        <w:tc>
          <w:tcPr>
            <w:tcW w:w="741" w:type="dxa"/>
          </w:tcPr>
          <w:p w:rsidR="008D318D" w:rsidRDefault="00304807">
            <w:pPr>
              <w:pStyle w:val="TableParagraph"/>
              <w:ind w:left="13" w:right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43" w:type="dxa"/>
          </w:tcPr>
          <w:p w:rsidR="008D318D" w:rsidRDefault="00304807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012" w:type="dxa"/>
          </w:tcPr>
          <w:p w:rsidR="008D318D" w:rsidRDefault="00304807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26" w:type="dxa"/>
          </w:tcPr>
          <w:p w:rsidR="008D318D" w:rsidRDefault="00304807">
            <w:pPr>
              <w:pStyle w:val="TableParagraph"/>
              <w:ind w:left="16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41" w:type="dxa"/>
          </w:tcPr>
          <w:p w:rsidR="008D318D" w:rsidRDefault="00304807">
            <w:pPr>
              <w:pStyle w:val="TableParagraph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4"/>
              <w:rPr>
                <w:sz w:val="28"/>
              </w:rPr>
            </w:pPr>
            <w:r>
              <w:rPr>
                <w:sz w:val="28"/>
              </w:rPr>
              <w:t>I 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5А</w:t>
            </w:r>
          </w:p>
        </w:tc>
      </w:tr>
      <w:tr w:rsidR="008D318D">
        <w:trPr>
          <w:trHeight w:val="323"/>
        </w:trPr>
        <w:tc>
          <w:tcPr>
            <w:tcW w:w="530" w:type="dxa"/>
          </w:tcPr>
          <w:p w:rsidR="008D318D" w:rsidRDefault="00304807">
            <w:pPr>
              <w:pStyle w:val="TableParagraph"/>
              <w:spacing w:before="2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07</w:t>
            </w:r>
          </w:p>
        </w:tc>
        <w:tc>
          <w:tcPr>
            <w:tcW w:w="741" w:type="dxa"/>
          </w:tcPr>
          <w:p w:rsidR="008D318D" w:rsidRDefault="00304807">
            <w:pPr>
              <w:pStyle w:val="TableParagraph"/>
              <w:spacing w:before="2"/>
              <w:ind w:left="13" w:right="4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43" w:type="dxa"/>
          </w:tcPr>
          <w:p w:rsidR="008D318D" w:rsidRDefault="00304807">
            <w:pPr>
              <w:pStyle w:val="TableParagraph"/>
              <w:spacing w:before="2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12" w:type="dxa"/>
          </w:tcPr>
          <w:p w:rsidR="008D318D" w:rsidRDefault="00304807">
            <w:pPr>
              <w:pStyle w:val="TableParagraph"/>
              <w:spacing w:before="2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6" w:type="dxa"/>
          </w:tcPr>
          <w:p w:rsidR="008D318D" w:rsidRDefault="00304807">
            <w:pPr>
              <w:pStyle w:val="TableParagraph"/>
              <w:spacing w:before="2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41" w:type="dxa"/>
          </w:tcPr>
          <w:p w:rsidR="008D318D" w:rsidRDefault="00304807">
            <w:pPr>
              <w:pStyle w:val="TableParagraph"/>
              <w:spacing w:before="2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before="2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before="2"/>
              <w:ind w:left="19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before="2"/>
              <w:ind w:left="25" w:right="2"/>
              <w:rPr>
                <w:sz w:val="28"/>
              </w:rPr>
            </w:pPr>
            <w:r>
              <w:rPr>
                <w:sz w:val="28"/>
              </w:rPr>
              <w:t>P</w:t>
            </w:r>
            <w:r>
              <w:rPr>
                <w:sz w:val="28"/>
                <w:vertAlign w:val="subscript"/>
              </w:rPr>
              <w:t>R1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150Bт</w:t>
            </w:r>
          </w:p>
        </w:tc>
      </w:tr>
      <w:tr w:rsidR="008D318D">
        <w:trPr>
          <w:trHeight w:val="321"/>
        </w:trPr>
        <w:tc>
          <w:tcPr>
            <w:tcW w:w="530" w:type="dxa"/>
          </w:tcPr>
          <w:p w:rsidR="008D318D" w:rsidRDefault="00304807">
            <w:pPr>
              <w:pStyle w:val="TableParagraph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09</w:t>
            </w:r>
          </w:p>
        </w:tc>
        <w:tc>
          <w:tcPr>
            <w:tcW w:w="741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43" w:type="dxa"/>
          </w:tcPr>
          <w:p w:rsidR="008D318D" w:rsidRDefault="00304807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2" w:type="dxa"/>
          </w:tcPr>
          <w:p w:rsidR="008D318D" w:rsidRDefault="00304807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26" w:type="dxa"/>
          </w:tcPr>
          <w:p w:rsidR="008D318D" w:rsidRDefault="00304807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41" w:type="dxa"/>
          </w:tcPr>
          <w:p w:rsidR="008D318D" w:rsidRDefault="00304807">
            <w:pPr>
              <w:pStyle w:val="TableParagraph"/>
              <w:ind w:left="1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2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360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</w:t>
            </w:r>
          </w:p>
        </w:tc>
      </w:tr>
      <w:tr w:rsidR="008D318D">
        <w:trPr>
          <w:trHeight w:val="321"/>
        </w:trPr>
        <w:tc>
          <w:tcPr>
            <w:tcW w:w="530" w:type="dxa"/>
          </w:tcPr>
          <w:p w:rsidR="008D318D" w:rsidRDefault="00304807">
            <w:pPr>
              <w:pStyle w:val="TableParagraph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741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943" w:type="dxa"/>
          </w:tcPr>
          <w:p w:rsidR="008D318D" w:rsidRDefault="00304807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12" w:type="dxa"/>
          </w:tcPr>
          <w:p w:rsidR="008D318D" w:rsidRDefault="00304807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6" w:type="dxa"/>
          </w:tcPr>
          <w:p w:rsidR="008D318D" w:rsidRDefault="00304807">
            <w:pPr>
              <w:pStyle w:val="TableParagraph"/>
              <w:ind w:left="16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41" w:type="dxa"/>
          </w:tcPr>
          <w:p w:rsidR="008D318D" w:rsidRDefault="00304807">
            <w:pPr>
              <w:pStyle w:val="TableParagraph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4"/>
              <w:rPr>
                <w:sz w:val="28"/>
              </w:rPr>
            </w:pPr>
            <w:r>
              <w:rPr>
                <w:sz w:val="28"/>
              </w:rPr>
              <w:t>I 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4А</w:t>
            </w:r>
          </w:p>
        </w:tc>
      </w:tr>
      <w:tr w:rsidR="008D318D">
        <w:trPr>
          <w:trHeight w:val="323"/>
        </w:trPr>
        <w:tc>
          <w:tcPr>
            <w:tcW w:w="530" w:type="dxa"/>
          </w:tcPr>
          <w:p w:rsidR="008D318D" w:rsidRDefault="00304807">
            <w:pPr>
              <w:pStyle w:val="TableParagraph"/>
              <w:spacing w:before="2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741" w:type="dxa"/>
          </w:tcPr>
          <w:p w:rsidR="008D318D" w:rsidRDefault="00304807">
            <w:pPr>
              <w:pStyle w:val="TableParagraph"/>
              <w:spacing w:before="2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43" w:type="dxa"/>
          </w:tcPr>
          <w:p w:rsidR="008D318D" w:rsidRDefault="00304807">
            <w:pPr>
              <w:pStyle w:val="TableParagraph"/>
              <w:spacing w:before="2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12" w:type="dxa"/>
          </w:tcPr>
          <w:p w:rsidR="008D318D" w:rsidRDefault="00304807">
            <w:pPr>
              <w:pStyle w:val="TableParagraph"/>
              <w:spacing w:before="2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6" w:type="dxa"/>
          </w:tcPr>
          <w:p w:rsidR="008D318D" w:rsidRDefault="00304807">
            <w:pPr>
              <w:pStyle w:val="TableParagraph"/>
              <w:spacing w:before="2"/>
              <w:ind w:left="16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41" w:type="dxa"/>
          </w:tcPr>
          <w:p w:rsidR="008D318D" w:rsidRDefault="00304807">
            <w:pPr>
              <w:pStyle w:val="TableParagraph"/>
              <w:spacing w:before="2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before="2"/>
              <w:ind w:left="1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before="2"/>
              <w:ind w:left="19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before="2"/>
              <w:ind w:left="25"/>
              <w:rPr>
                <w:sz w:val="28"/>
              </w:rPr>
            </w:pPr>
            <w:r>
              <w:rPr>
                <w:sz w:val="28"/>
              </w:rPr>
              <w:t>P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200Bт</w:t>
            </w:r>
          </w:p>
        </w:tc>
      </w:tr>
      <w:tr w:rsidR="008D318D">
        <w:trPr>
          <w:trHeight w:val="321"/>
        </w:trPr>
        <w:tc>
          <w:tcPr>
            <w:tcW w:w="530" w:type="dxa"/>
          </w:tcPr>
          <w:p w:rsidR="008D318D" w:rsidRDefault="00304807">
            <w:pPr>
              <w:pStyle w:val="TableParagraph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741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943" w:type="dxa"/>
          </w:tcPr>
          <w:p w:rsidR="008D318D" w:rsidRDefault="00304807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1012" w:type="dxa"/>
          </w:tcPr>
          <w:p w:rsidR="008D318D" w:rsidRDefault="00304807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6" w:type="dxa"/>
          </w:tcPr>
          <w:p w:rsidR="008D318D" w:rsidRDefault="00304807">
            <w:pPr>
              <w:pStyle w:val="TableParagraph"/>
              <w:ind w:left="16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041" w:type="dxa"/>
          </w:tcPr>
          <w:p w:rsidR="008D318D" w:rsidRDefault="00304807">
            <w:pPr>
              <w:pStyle w:val="TableParagraph"/>
              <w:ind w:left="18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80В</w:t>
            </w:r>
          </w:p>
        </w:tc>
      </w:tr>
      <w:tr w:rsidR="008D318D">
        <w:trPr>
          <w:trHeight w:val="321"/>
        </w:trPr>
        <w:tc>
          <w:tcPr>
            <w:tcW w:w="530" w:type="dxa"/>
          </w:tcPr>
          <w:p w:rsidR="008D318D" w:rsidRDefault="00304807">
            <w:pPr>
              <w:pStyle w:val="TableParagraph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17</w:t>
            </w:r>
          </w:p>
        </w:tc>
        <w:tc>
          <w:tcPr>
            <w:tcW w:w="741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943" w:type="dxa"/>
          </w:tcPr>
          <w:p w:rsidR="008D318D" w:rsidRDefault="00304807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012" w:type="dxa"/>
          </w:tcPr>
          <w:p w:rsidR="008D318D" w:rsidRDefault="00304807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26" w:type="dxa"/>
          </w:tcPr>
          <w:p w:rsidR="008D318D" w:rsidRDefault="00304807">
            <w:pPr>
              <w:pStyle w:val="TableParagraph"/>
              <w:ind w:left="16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41" w:type="dxa"/>
          </w:tcPr>
          <w:p w:rsidR="008D318D" w:rsidRDefault="00304807">
            <w:pPr>
              <w:pStyle w:val="TableParagraph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4"/>
              <w:rPr>
                <w:sz w:val="28"/>
              </w:rPr>
            </w:pPr>
            <w:r>
              <w:rPr>
                <w:sz w:val="28"/>
              </w:rPr>
              <w:t>I 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2А</w:t>
            </w:r>
          </w:p>
        </w:tc>
      </w:tr>
      <w:tr w:rsidR="008D318D">
        <w:trPr>
          <w:trHeight w:val="323"/>
        </w:trPr>
        <w:tc>
          <w:tcPr>
            <w:tcW w:w="530" w:type="dxa"/>
          </w:tcPr>
          <w:p w:rsidR="008D318D" w:rsidRDefault="00304807">
            <w:pPr>
              <w:pStyle w:val="TableParagraph"/>
              <w:spacing w:line="304" w:lineRule="exact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  <w:tc>
          <w:tcPr>
            <w:tcW w:w="741" w:type="dxa"/>
          </w:tcPr>
          <w:p w:rsidR="008D318D" w:rsidRDefault="00304807">
            <w:pPr>
              <w:pStyle w:val="TableParagraph"/>
              <w:spacing w:line="304" w:lineRule="exact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943" w:type="dxa"/>
          </w:tcPr>
          <w:p w:rsidR="008D318D" w:rsidRDefault="00304807">
            <w:pPr>
              <w:pStyle w:val="TableParagraph"/>
              <w:spacing w:line="304" w:lineRule="exact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12" w:type="dxa"/>
          </w:tcPr>
          <w:p w:rsidR="008D318D" w:rsidRDefault="00304807">
            <w:pPr>
              <w:pStyle w:val="TableParagraph"/>
              <w:spacing w:line="304" w:lineRule="exact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6" w:type="dxa"/>
          </w:tcPr>
          <w:p w:rsidR="008D318D" w:rsidRDefault="00304807">
            <w:pPr>
              <w:pStyle w:val="TableParagraph"/>
              <w:spacing w:line="304" w:lineRule="exact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041" w:type="dxa"/>
          </w:tcPr>
          <w:p w:rsidR="008D318D" w:rsidRDefault="00304807">
            <w:pPr>
              <w:pStyle w:val="TableParagraph"/>
              <w:spacing w:line="304" w:lineRule="exact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line="304" w:lineRule="exact"/>
              <w:ind w:left="1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line="304" w:lineRule="exact"/>
              <w:ind w:left="19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line="304" w:lineRule="exact"/>
              <w:ind w:left="25" w:right="4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349"/>
        </w:trPr>
        <w:tc>
          <w:tcPr>
            <w:tcW w:w="530" w:type="dxa"/>
          </w:tcPr>
          <w:p w:rsidR="008D318D" w:rsidRDefault="00304807">
            <w:pPr>
              <w:pStyle w:val="TableParagraph"/>
              <w:spacing w:line="240" w:lineRule="auto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21</w:t>
            </w:r>
          </w:p>
        </w:tc>
        <w:tc>
          <w:tcPr>
            <w:tcW w:w="741" w:type="dxa"/>
          </w:tcPr>
          <w:p w:rsidR="008D318D" w:rsidRDefault="00304807">
            <w:pPr>
              <w:pStyle w:val="TableParagraph"/>
              <w:spacing w:before="14" w:line="316" w:lineRule="exact"/>
              <w:ind w:left="13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43" w:type="dxa"/>
          </w:tcPr>
          <w:p w:rsidR="008D318D" w:rsidRDefault="00304807">
            <w:pPr>
              <w:pStyle w:val="TableParagraph"/>
              <w:spacing w:before="14" w:line="316" w:lineRule="exact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12" w:type="dxa"/>
          </w:tcPr>
          <w:p w:rsidR="008D318D" w:rsidRDefault="00304807">
            <w:pPr>
              <w:pStyle w:val="TableParagraph"/>
              <w:spacing w:before="14" w:line="316" w:lineRule="exact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6" w:type="dxa"/>
          </w:tcPr>
          <w:p w:rsidR="008D318D" w:rsidRDefault="00304807">
            <w:pPr>
              <w:pStyle w:val="TableParagraph"/>
              <w:spacing w:before="14" w:line="316" w:lineRule="exact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41" w:type="dxa"/>
          </w:tcPr>
          <w:p w:rsidR="008D318D" w:rsidRDefault="00304807">
            <w:pPr>
              <w:pStyle w:val="TableParagraph"/>
              <w:spacing w:before="14" w:line="316" w:lineRule="exact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before="14" w:line="316" w:lineRule="exact"/>
              <w:ind w:left="1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before="14" w:line="316" w:lineRule="exact"/>
              <w:ind w:left="19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line="240" w:lineRule="auto"/>
              <w:ind w:left="25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50В</w:t>
            </w:r>
          </w:p>
        </w:tc>
      </w:tr>
      <w:tr w:rsidR="008D318D">
        <w:trPr>
          <w:trHeight w:val="323"/>
        </w:trPr>
        <w:tc>
          <w:tcPr>
            <w:tcW w:w="530" w:type="dxa"/>
          </w:tcPr>
          <w:p w:rsidR="008D318D" w:rsidRDefault="00304807">
            <w:pPr>
              <w:pStyle w:val="TableParagraph"/>
              <w:spacing w:before="2"/>
              <w:ind w:left="8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23</w:t>
            </w:r>
          </w:p>
        </w:tc>
        <w:tc>
          <w:tcPr>
            <w:tcW w:w="741" w:type="dxa"/>
          </w:tcPr>
          <w:p w:rsidR="008D318D" w:rsidRDefault="00304807">
            <w:pPr>
              <w:pStyle w:val="TableParagraph"/>
              <w:spacing w:before="2"/>
              <w:ind w:left="13" w:right="4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943" w:type="dxa"/>
          </w:tcPr>
          <w:p w:rsidR="008D318D" w:rsidRDefault="00304807">
            <w:pPr>
              <w:pStyle w:val="TableParagraph"/>
              <w:spacing w:before="2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2" w:type="dxa"/>
          </w:tcPr>
          <w:p w:rsidR="008D318D" w:rsidRDefault="00304807">
            <w:pPr>
              <w:pStyle w:val="TableParagraph"/>
              <w:spacing w:before="2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26" w:type="dxa"/>
          </w:tcPr>
          <w:p w:rsidR="008D318D" w:rsidRDefault="00304807">
            <w:pPr>
              <w:pStyle w:val="TableParagraph"/>
              <w:spacing w:before="2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41" w:type="dxa"/>
          </w:tcPr>
          <w:p w:rsidR="008D318D" w:rsidRDefault="00304807">
            <w:pPr>
              <w:pStyle w:val="TableParagraph"/>
              <w:spacing w:before="2"/>
              <w:ind w:left="18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before="2"/>
              <w:ind w:left="18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before="2"/>
              <w:ind w:left="19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before="2"/>
              <w:ind w:left="25" w:right="4"/>
              <w:rPr>
                <w:sz w:val="28"/>
              </w:rPr>
            </w:pPr>
            <w:r>
              <w:rPr>
                <w:sz w:val="28"/>
              </w:rPr>
              <w:t>I 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4А</w:t>
            </w:r>
          </w:p>
        </w:tc>
      </w:tr>
    </w:tbl>
    <w:p w:rsidR="008D318D" w:rsidRDefault="008D318D">
      <w:pPr>
        <w:pStyle w:val="TableParagraph"/>
        <w:rPr>
          <w:sz w:val="28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spacing w:before="65"/>
        <w:ind w:left="7114"/>
        <w:rPr>
          <w:sz w:val="28"/>
        </w:rPr>
      </w:pPr>
      <w:r>
        <w:rPr>
          <w:sz w:val="28"/>
        </w:rPr>
        <w:lastRenderedPageBreak/>
        <w:t>Продолжение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11"/>
          <w:sz w:val="28"/>
        </w:rPr>
        <w:t xml:space="preserve"> </w:t>
      </w:r>
      <w:r>
        <w:rPr>
          <w:spacing w:val="-10"/>
          <w:sz w:val="28"/>
        </w:rPr>
        <w:t>2</w:t>
      </w:r>
    </w:p>
    <w:tbl>
      <w:tblPr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742"/>
        <w:gridCol w:w="949"/>
        <w:gridCol w:w="1013"/>
        <w:gridCol w:w="927"/>
        <w:gridCol w:w="1039"/>
        <w:gridCol w:w="1109"/>
        <w:gridCol w:w="960"/>
        <w:gridCol w:w="2566"/>
      </w:tblGrid>
      <w:tr w:rsidR="008D318D">
        <w:trPr>
          <w:trHeight w:val="343"/>
        </w:trPr>
        <w:tc>
          <w:tcPr>
            <w:tcW w:w="528" w:type="dxa"/>
          </w:tcPr>
          <w:p w:rsidR="008D318D" w:rsidRDefault="00304807">
            <w:pPr>
              <w:pStyle w:val="TableParagraph"/>
              <w:spacing w:before="12" w:line="311" w:lineRule="exact"/>
              <w:ind w:left="27" w:right="17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1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spacing w:before="12" w:line="311" w:lineRule="exact"/>
              <w:ind w:left="7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2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spacing w:before="12" w:line="311" w:lineRule="exact"/>
              <w:ind w:left="11" w:right="4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3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spacing w:before="12" w:line="311" w:lineRule="exact"/>
              <w:ind w:left="8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4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spacing w:before="12" w:line="311" w:lineRule="exact"/>
              <w:ind w:left="6" w:right="3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5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spacing w:before="12" w:line="311" w:lineRule="exact"/>
              <w:ind w:left="7" w:right="1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6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before="12" w:line="311" w:lineRule="exact"/>
              <w:ind w:left="18" w:right="10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7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before="12" w:line="311" w:lineRule="exact"/>
              <w:ind w:left="19" w:right="10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8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before="12" w:line="311" w:lineRule="exact"/>
              <w:ind w:left="25" w:right="13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9</w:t>
            </w:r>
          </w:p>
        </w:tc>
      </w:tr>
      <w:tr w:rsidR="008D318D">
        <w:trPr>
          <w:trHeight w:val="323"/>
        </w:trPr>
        <w:tc>
          <w:tcPr>
            <w:tcW w:w="528" w:type="dxa"/>
          </w:tcPr>
          <w:p w:rsidR="008D318D" w:rsidRDefault="00304807">
            <w:pPr>
              <w:pStyle w:val="TableParagraph"/>
              <w:spacing w:before="2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25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spacing w:before="2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spacing w:before="2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spacing w:before="2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spacing w:before="2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spacing w:before="2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before="2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before="2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before="2"/>
              <w:ind w:left="25" w:right="1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R1</w:t>
            </w:r>
            <w:r>
              <w:rPr>
                <w:sz w:val="28"/>
              </w:rPr>
              <w:t xml:space="preserve"> 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20В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27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7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320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29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5"/>
              <w:rPr>
                <w:sz w:val="28"/>
              </w:rPr>
            </w:pPr>
            <w:r>
              <w:rPr>
                <w:sz w:val="28"/>
              </w:rPr>
              <w:t>P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400Bт</w:t>
            </w:r>
          </w:p>
        </w:tc>
      </w:tr>
      <w:tr w:rsidR="008D318D">
        <w:trPr>
          <w:trHeight w:val="323"/>
        </w:trPr>
        <w:tc>
          <w:tcPr>
            <w:tcW w:w="528" w:type="dxa"/>
          </w:tcPr>
          <w:p w:rsidR="008D318D" w:rsidRDefault="00304807">
            <w:pPr>
              <w:pStyle w:val="TableParagraph"/>
              <w:spacing w:before="2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33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spacing w:before="2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spacing w:before="2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spacing w:before="2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spacing w:before="2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spacing w:before="2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before="2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before="2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before="2"/>
              <w:ind w:left="25" w:right="17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160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35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4"/>
              <w:rPr>
                <w:sz w:val="28"/>
              </w:rPr>
            </w:pPr>
            <w:r>
              <w:rPr>
                <w:sz w:val="28"/>
              </w:rPr>
              <w:t>I 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4А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37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5"/>
              <w:rPr>
                <w:sz w:val="28"/>
              </w:rPr>
            </w:pPr>
            <w:r>
              <w:rPr>
                <w:sz w:val="28"/>
              </w:rPr>
              <w:t>P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54Bт</w:t>
            </w:r>
          </w:p>
        </w:tc>
      </w:tr>
      <w:tr w:rsidR="008D318D">
        <w:trPr>
          <w:trHeight w:val="323"/>
        </w:trPr>
        <w:tc>
          <w:tcPr>
            <w:tcW w:w="528" w:type="dxa"/>
          </w:tcPr>
          <w:p w:rsidR="008D318D" w:rsidRDefault="00304807">
            <w:pPr>
              <w:pStyle w:val="TableParagraph"/>
              <w:spacing w:before="2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39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spacing w:before="2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spacing w:before="2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spacing w:before="2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spacing w:before="2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spacing w:before="2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before="2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before="2"/>
              <w:ind w:left="19" w:right="1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before="2"/>
              <w:ind w:left="25" w:right="17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180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41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5"/>
              <w:rPr>
                <w:sz w:val="28"/>
              </w:rPr>
            </w:pPr>
            <w:r>
              <w:rPr>
                <w:sz w:val="28"/>
              </w:rPr>
              <w:t>P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256Bт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43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4"/>
              <w:rPr>
                <w:sz w:val="28"/>
              </w:rPr>
            </w:pPr>
            <w:r>
              <w:rPr>
                <w:sz w:val="28"/>
              </w:rPr>
              <w:t>I 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5А</w:t>
            </w:r>
          </w:p>
        </w:tc>
      </w:tr>
      <w:tr w:rsidR="008D318D">
        <w:trPr>
          <w:trHeight w:val="324"/>
        </w:trPr>
        <w:tc>
          <w:tcPr>
            <w:tcW w:w="528" w:type="dxa"/>
          </w:tcPr>
          <w:p w:rsidR="008D318D" w:rsidRDefault="00304807">
            <w:pPr>
              <w:pStyle w:val="TableParagraph"/>
              <w:spacing w:line="304" w:lineRule="exact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45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spacing w:line="304" w:lineRule="exact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spacing w:line="304" w:lineRule="exact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line="304" w:lineRule="exact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line="304" w:lineRule="exact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line="304" w:lineRule="exact"/>
              <w:ind w:left="25" w:right="12"/>
              <w:rPr>
                <w:sz w:val="28"/>
              </w:rPr>
            </w:pPr>
            <w:r>
              <w:rPr>
                <w:sz w:val="28"/>
              </w:rPr>
              <w:t>P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Bт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47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7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360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49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4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l1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80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323"/>
        </w:trPr>
        <w:tc>
          <w:tcPr>
            <w:tcW w:w="528" w:type="dxa"/>
          </w:tcPr>
          <w:p w:rsidR="008D318D" w:rsidRDefault="00304807">
            <w:pPr>
              <w:pStyle w:val="TableParagraph"/>
              <w:spacing w:line="304" w:lineRule="exact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51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spacing w:line="304" w:lineRule="exact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spacing w:line="304" w:lineRule="exact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spacing w:line="304" w:lineRule="exact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spacing w:line="304" w:lineRule="exact"/>
              <w:ind w:left="7" w:right="1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line="304" w:lineRule="exact"/>
              <w:ind w:left="18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line="304" w:lineRule="exact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line="304" w:lineRule="exact"/>
              <w:ind w:left="25" w:right="17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64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53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40В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55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5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l1</w:t>
            </w:r>
            <w:r>
              <w:rPr>
                <w:sz w:val="28"/>
              </w:rPr>
              <w:t xml:space="preserve">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60В</w:t>
            </w:r>
          </w:p>
        </w:tc>
      </w:tr>
      <w:tr w:rsidR="008D318D">
        <w:trPr>
          <w:trHeight w:val="323"/>
        </w:trPr>
        <w:tc>
          <w:tcPr>
            <w:tcW w:w="528" w:type="dxa"/>
          </w:tcPr>
          <w:p w:rsidR="008D318D" w:rsidRDefault="00304807">
            <w:pPr>
              <w:pStyle w:val="TableParagraph"/>
              <w:spacing w:line="304" w:lineRule="exact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57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spacing w:line="304" w:lineRule="exact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spacing w:line="304" w:lineRule="exact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spacing w:line="304" w:lineRule="exact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spacing w:line="304" w:lineRule="exact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spacing w:line="304" w:lineRule="exact"/>
              <w:ind w:left="7" w:right="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line="304" w:lineRule="exact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line="304" w:lineRule="exact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line="304" w:lineRule="exact"/>
              <w:ind w:left="25" w:right="14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75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59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R2</w:t>
            </w:r>
            <w:r>
              <w:rPr>
                <w:sz w:val="28"/>
              </w:rPr>
              <w:t xml:space="preserve"> 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24В</w:t>
            </w:r>
          </w:p>
        </w:tc>
      </w:tr>
      <w:tr w:rsidR="008D318D">
        <w:trPr>
          <w:trHeight w:val="388"/>
        </w:trPr>
        <w:tc>
          <w:tcPr>
            <w:tcW w:w="528" w:type="dxa"/>
          </w:tcPr>
          <w:p w:rsidR="008D318D" w:rsidRDefault="00304807">
            <w:pPr>
              <w:pStyle w:val="TableParagraph"/>
              <w:spacing w:line="240" w:lineRule="auto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61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spacing w:before="33" w:line="240" w:lineRule="auto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spacing w:before="33" w:line="240" w:lineRule="auto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spacing w:line="240" w:lineRule="auto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spacing w:line="240" w:lineRule="auto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spacing w:line="240" w:lineRule="auto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line="240" w:lineRule="auto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line="240" w:lineRule="auto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line="240" w:lineRule="auto"/>
              <w:ind w:left="25" w:right="14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l1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63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377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5"/>
              <w:rPr>
                <w:sz w:val="28"/>
              </w:rPr>
            </w:pPr>
            <w:r>
              <w:rPr>
                <w:sz w:val="28"/>
              </w:rPr>
              <w:t>P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800Bт</w:t>
            </w:r>
          </w:p>
        </w:tc>
      </w:tr>
      <w:tr w:rsidR="008D318D">
        <w:trPr>
          <w:trHeight w:val="336"/>
        </w:trPr>
        <w:tc>
          <w:tcPr>
            <w:tcW w:w="528" w:type="dxa"/>
          </w:tcPr>
          <w:p w:rsidR="008D318D" w:rsidRDefault="00304807">
            <w:pPr>
              <w:pStyle w:val="TableParagraph"/>
              <w:spacing w:before="2" w:line="314" w:lineRule="exact"/>
              <w:ind w:left="10" w:right="2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65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spacing w:before="7" w:line="309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spacing w:before="7" w:line="309" w:lineRule="exact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spacing w:before="7" w:line="309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spacing w:before="7" w:line="309" w:lineRule="exact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spacing w:before="7" w:line="309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before="7" w:line="309" w:lineRule="exact"/>
              <w:ind w:left="18" w:right="1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before="7" w:line="309" w:lineRule="exact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before="2" w:line="314" w:lineRule="exact"/>
              <w:ind w:left="25" w:right="14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C1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=-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160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67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5"/>
              <w:rPr>
                <w:sz w:val="28"/>
              </w:rPr>
            </w:pPr>
            <w:r>
              <w:rPr>
                <w:sz w:val="28"/>
              </w:rPr>
              <w:t>P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100Bт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69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632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4"/>
              <w:rPr>
                <w:sz w:val="28"/>
              </w:rPr>
            </w:pPr>
            <w:r>
              <w:rPr>
                <w:sz w:val="28"/>
              </w:rPr>
              <w:t>I 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2А</w:t>
            </w:r>
          </w:p>
        </w:tc>
      </w:tr>
      <w:tr w:rsidR="008D318D">
        <w:trPr>
          <w:trHeight w:val="323"/>
        </w:trPr>
        <w:tc>
          <w:tcPr>
            <w:tcW w:w="528" w:type="dxa"/>
          </w:tcPr>
          <w:p w:rsidR="008D318D" w:rsidRDefault="00304807">
            <w:pPr>
              <w:pStyle w:val="TableParagraph"/>
              <w:spacing w:before="2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71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spacing w:before="2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spacing w:before="2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spacing w:before="2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spacing w:before="2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spacing w:before="2"/>
              <w:ind w:left="7" w:right="1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before="2"/>
              <w:ind w:left="18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before="2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before="2"/>
              <w:ind w:left="25" w:right="1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60В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73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7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-300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75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C2</w:t>
            </w:r>
            <w:r>
              <w:rPr>
                <w:sz w:val="28"/>
              </w:rPr>
              <w:t xml:space="preserve"> 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15В</w:t>
            </w:r>
          </w:p>
        </w:tc>
      </w:tr>
      <w:tr w:rsidR="008D318D">
        <w:trPr>
          <w:trHeight w:val="323"/>
        </w:trPr>
        <w:tc>
          <w:tcPr>
            <w:tcW w:w="528" w:type="dxa"/>
          </w:tcPr>
          <w:p w:rsidR="008D318D" w:rsidRDefault="00304807">
            <w:pPr>
              <w:pStyle w:val="TableParagraph"/>
              <w:spacing w:before="2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77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spacing w:before="2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spacing w:before="2"/>
              <w:ind w:left="1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spacing w:before="2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spacing w:before="2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spacing w:before="2"/>
              <w:ind w:left="377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before="2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before="2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before="2"/>
              <w:ind w:left="25" w:right="1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R1</w:t>
            </w:r>
            <w:r>
              <w:rPr>
                <w:sz w:val="28"/>
              </w:rPr>
              <w:t xml:space="preserve"> 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60В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79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4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C2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=-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256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81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C1</w:t>
            </w:r>
            <w:r>
              <w:rPr>
                <w:sz w:val="28"/>
              </w:rPr>
              <w:t xml:space="preserve"> 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40В</w:t>
            </w:r>
          </w:p>
        </w:tc>
      </w:tr>
      <w:tr w:rsidR="008D318D">
        <w:trPr>
          <w:trHeight w:val="323"/>
        </w:trPr>
        <w:tc>
          <w:tcPr>
            <w:tcW w:w="528" w:type="dxa"/>
          </w:tcPr>
          <w:p w:rsidR="008D318D" w:rsidRDefault="00304807">
            <w:pPr>
              <w:pStyle w:val="TableParagraph"/>
              <w:spacing w:before="2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83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spacing w:before="2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spacing w:before="2"/>
              <w:ind w:left="1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spacing w:before="2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spacing w:before="2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spacing w:before="2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before="2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before="2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before="2"/>
              <w:ind w:left="25" w:right="17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500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85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4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l1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500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87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4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C1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=-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100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323"/>
        </w:trPr>
        <w:tc>
          <w:tcPr>
            <w:tcW w:w="528" w:type="dxa"/>
          </w:tcPr>
          <w:p w:rsidR="008D318D" w:rsidRDefault="00304807">
            <w:pPr>
              <w:pStyle w:val="TableParagraph"/>
              <w:spacing w:line="304" w:lineRule="exact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89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spacing w:line="304" w:lineRule="exact"/>
              <w:ind w:left="6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line="304" w:lineRule="exact"/>
              <w:ind w:left="18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line="304" w:lineRule="exact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line="304" w:lineRule="exact"/>
              <w:ind w:left="25" w:right="13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ав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4"/>
                <w:sz w:val="28"/>
              </w:rPr>
              <w:t>100В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91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4"/>
              <w:rPr>
                <w:sz w:val="28"/>
              </w:rPr>
            </w:pPr>
            <w:r>
              <w:rPr>
                <w:sz w:val="28"/>
              </w:rPr>
              <w:t>I 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4А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93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5"/>
              <w:rPr>
                <w:sz w:val="28"/>
              </w:rPr>
            </w:pPr>
            <w:r>
              <w:rPr>
                <w:sz w:val="28"/>
              </w:rPr>
              <w:t>P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48Bт</w:t>
            </w:r>
          </w:p>
        </w:tc>
      </w:tr>
      <w:tr w:rsidR="008D318D">
        <w:trPr>
          <w:trHeight w:val="335"/>
        </w:trPr>
        <w:tc>
          <w:tcPr>
            <w:tcW w:w="528" w:type="dxa"/>
          </w:tcPr>
          <w:p w:rsidR="008D318D" w:rsidRDefault="00304807">
            <w:pPr>
              <w:pStyle w:val="TableParagraph"/>
              <w:spacing w:line="316" w:lineRule="exact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95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spacing w:before="7" w:line="308" w:lineRule="exact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spacing w:before="7" w:line="308" w:lineRule="exact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spacing w:before="7" w:line="308" w:lineRule="exact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spacing w:before="7" w:line="308" w:lineRule="exact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spacing w:before="7" w:line="308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spacing w:before="7" w:line="308" w:lineRule="exact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spacing w:before="7" w:line="308" w:lineRule="exact"/>
              <w:ind w:left="19" w:right="1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spacing w:line="316" w:lineRule="exact"/>
              <w:ind w:left="25" w:right="14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400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97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 w:right="3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16В</w:t>
            </w:r>
          </w:p>
        </w:tc>
      </w:tr>
      <w:tr w:rsidR="008D318D">
        <w:trPr>
          <w:trHeight w:val="321"/>
        </w:trPr>
        <w:tc>
          <w:tcPr>
            <w:tcW w:w="528" w:type="dxa"/>
          </w:tcPr>
          <w:p w:rsidR="008D318D" w:rsidRDefault="00304807">
            <w:pPr>
              <w:pStyle w:val="TableParagraph"/>
              <w:ind w:left="26" w:right="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99</w:t>
            </w:r>
          </w:p>
        </w:tc>
        <w:tc>
          <w:tcPr>
            <w:tcW w:w="742" w:type="dxa"/>
          </w:tcPr>
          <w:p w:rsidR="008D318D" w:rsidRDefault="00304807">
            <w:pPr>
              <w:pStyle w:val="TableParagraph"/>
              <w:ind w:left="7" w:right="1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949" w:type="dxa"/>
          </w:tcPr>
          <w:p w:rsidR="008D318D" w:rsidRDefault="00304807">
            <w:pPr>
              <w:pStyle w:val="TableParagraph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013" w:type="dxa"/>
          </w:tcPr>
          <w:p w:rsidR="008D318D" w:rsidRDefault="00304807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27" w:type="dxa"/>
          </w:tcPr>
          <w:p w:rsidR="008D318D" w:rsidRDefault="00304807">
            <w:pPr>
              <w:pStyle w:val="TableParagraph"/>
              <w:ind w:left="6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039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1109" w:type="dxa"/>
          </w:tcPr>
          <w:p w:rsidR="008D318D" w:rsidRDefault="00304807">
            <w:pPr>
              <w:pStyle w:val="TableParagraph"/>
              <w:ind w:left="18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60" w:type="dxa"/>
          </w:tcPr>
          <w:p w:rsidR="008D318D" w:rsidRDefault="00304807">
            <w:pPr>
              <w:pStyle w:val="TableParagraph"/>
              <w:ind w:left="19" w:right="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66" w:type="dxa"/>
          </w:tcPr>
          <w:p w:rsidR="008D318D" w:rsidRDefault="00304807">
            <w:pPr>
              <w:pStyle w:val="TableParagraph"/>
              <w:ind w:left="25" w:right="15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</w:tbl>
    <w:p w:rsidR="008D318D" w:rsidRDefault="008D318D">
      <w:pPr>
        <w:pStyle w:val="TableParagraph"/>
        <w:rPr>
          <w:sz w:val="28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pStyle w:val="a3"/>
        <w:ind w:left="760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4609465" cy="1828800"/>
            <wp:effectExtent l="0" t="0" r="0" b="0"/>
            <wp:docPr id="97" name="Image 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Image 9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9574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18D" w:rsidRDefault="00304807">
      <w:pPr>
        <w:spacing w:before="218"/>
        <w:ind w:left="1578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6</w:t>
      </w:r>
    </w:p>
    <w:p w:rsidR="008D318D" w:rsidRDefault="00304807">
      <w:pPr>
        <w:pStyle w:val="a3"/>
        <w:spacing w:before="10"/>
        <w:rPr>
          <w:sz w:val="19"/>
        </w:rPr>
      </w:pPr>
      <w:r>
        <w:rPr>
          <w:noProof/>
          <w:sz w:val="19"/>
          <w:lang w:eastAsia="ru-RU"/>
        </w:rPr>
        <w:drawing>
          <wp:anchor distT="0" distB="0" distL="0" distR="0" simplePos="0" relativeHeight="251666944" behindDoc="1" locked="0" layoutInCell="1" allowOverlap="1">
            <wp:simplePos x="0" y="0"/>
            <wp:positionH relativeFrom="page">
              <wp:posOffset>1122680</wp:posOffset>
            </wp:positionH>
            <wp:positionV relativeFrom="paragraph">
              <wp:posOffset>160655</wp:posOffset>
            </wp:positionV>
            <wp:extent cx="4917440" cy="1714500"/>
            <wp:effectExtent l="0" t="0" r="0" b="0"/>
            <wp:wrapTopAndBottom/>
            <wp:docPr id="98" name="Image 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 98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7426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318D" w:rsidRDefault="008D318D">
      <w:pPr>
        <w:pStyle w:val="a3"/>
        <w:spacing w:before="13"/>
        <w:rPr>
          <w:sz w:val="28"/>
        </w:rPr>
      </w:pPr>
    </w:p>
    <w:p w:rsidR="008D318D" w:rsidRDefault="00304807">
      <w:pPr>
        <w:ind w:left="1578" w:right="1604"/>
        <w:jc w:val="center"/>
        <w:rPr>
          <w:sz w:val="28"/>
        </w:rPr>
      </w:pPr>
      <w:r>
        <w:rPr>
          <w:noProof/>
          <w:sz w:val="28"/>
          <w:lang w:eastAsia="ru-RU"/>
        </w:rPr>
        <w:drawing>
          <wp:anchor distT="0" distB="0" distL="0" distR="0" simplePos="0" relativeHeight="251667968" behindDoc="1" locked="0" layoutInCell="1" allowOverlap="1">
            <wp:simplePos x="0" y="0"/>
            <wp:positionH relativeFrom="page">
              <wp:posOffset>1093470</wp:posOffset>
            </wp:positionH>
            <wp:positionV relativeFrom="paragraph">
              <wp:posOffset>213360</wp:posOffset>
            </wp:positionV>
            <wp:extent cx="4884420" cy="1597025"/>
            <wp:effectExtent l="0" t="0" r="0" b="0"/>
            <wp:wrapTopAndBottom/>
            <wp:docPr id="99" name="Image 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Image 99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4717" cy="15969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7</w:t>
      </w:r>
    </w:p>
    <w:p w:rsidR="008D318D" w:rsidRDefault="008D318D">
      <w:pPr>
        <w:pStyle w:val="a3"/>
        <w:spacing w:before="77"/>
        <w:rPr>
          <w:sz w:val="28"/>
        </w:rPr>
      </w:pPr>
    </w:p>
    <w:p w:rsidR="008D318D" w:rsidRDefault="00304807">
      <w:pPr>
        <w:ind w:left="1578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8</w:t>
      </w:r>
    </w:p>
    <w:p w:rsidR="008D318D" w:rsidRDefault="00304807">
      <w:pPr>
        <w:pStyle w:val="a3"/>
        <w:spacing w:before="6"/>
        <w:rPr>
          <w:sz w:val="5"/>
        </w:rPr>
      </w:pPr>
      <w:r>
        <w:rPr>
          <w:noProof/>
          <w:sz w:val="5"/>
          <w:lang w:eastAsia="ru-RU"/>
        </w:rPr>
        <w:drawing>
          <wp:anchor distT="0" distB="0" distL="0" distR="0" simplePos="0" relativeHeight="251668992" behindDoc="1" locked="0" layoutInCell="1" allowOverlap="1">
            <wp:simplePos x="0" y="0"/>
            <wp:positionH relativeFrom="page">
              <wp:posOffset>1132205</wp:posOffset>
            </wp:positionH>
            <wp:positionV relativeFrom="paragraph">
              <wp:posOffset>55880</wp:posOffset>
            </wp:positionV>
            <wp:extent cx="4895850" cy="1638300"/>
            <wp:effectExtent l="0" t="0" r="0" b="0"/>
            <wp:wrapTopAndBottom/>
            <wp:docPr id="100" name="Image 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 100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5849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318D" w:rsidRDefault="00304807">
      <w:pPr>
        <w:spacing w:before="212"/>
        <w:ind w:left="1574" w:right="1605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9</w:t>
      </w:r>
    </w:p>
    <w:p w:rsidR="008D318D" w:rsidRDefault="008D318D">
      <w:pPr>
        <w:jc w:val="center"/>
        <w:rPr>
          <w:sz w:val="28"/>
        </w:rPr>
        <w:sectPr w:rsidR="008D318D">
          <w:pgSz w:w="11910" w:h="16840"/>
          <w:pgMar w:top="1240" w:right="141" w:bottom="960" w:left="992" w:header="0" w:footer="762" w:gutter="0"/>
          <w:cols w:space="720"/>
        </w:sectPr>
      </w:pPr>
    </w:p>
    <w:p w:rsidR="008D318D" w:rsidRDefault="00304807">
      <w:pPr>
        <w:pStyle w:val="a3"/>
        <w:ind w:left="864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5688965" cy="1657350"/>
            <wp:effectExtent l="0" t="0" r="0" b="0"/>
            <wp:docPr id="101" name="Image 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9599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18D" w:rsidRDefault="00304807">
      <w:pPr>
        <w:spacing w:before="308"/>
        <w:ind w:left="1575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10</w:t>
      </w:r>
    </w:p>
    <w:p w:rsidR="008D318D" w:rsidRDefault="00304807">
      <w:pPr>
        <w:pStyle w:val="a3"/>
        <w:spacing w:before="3"/>
        <w:rPr>
          <w:sz w:val="4"/>
        </w:rPr>
      </w:pPr>
      <w:r>
        <w:rPr>
          <w:noProof/>
          <w:sz w:val="4"/>
          <w:lang w:eastAsia="ru-RU"/>
        </w:rPr>
        <w:drawing>
          <wp:anchor distT="0" distB="0" distL="0" distR="0" simplePos="0" relativeHeight="251670016" behindDoc="1" locked="0" layoutInCell="1" allowOverlap="1">
            <wp:simplePos x="0" y="0"/>
            <wp:positionH relativeFrom="page">
              <wp:posOffset>2345690</wp:posOffset>
            </wp:positionH>
            <wp:positionV relativeFrom="paragraph">
              <wp:posOffset>46355</wp:posOffset>
            </wp:positionV>
            <wp:extent cx="3428365" cy="1885950"/>
            <wp:effectExtent l="0" t="0" r="0" b="0"/>
            <wp:wrapTopAndBottom/>
            <wp:docPr id="102" name="Image 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 102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859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318D" w:rsidRDefault="00304807">
      <w:pPr>
        <w:spacing w:before="148" w:after="14"/>
        <w:ind w:left="1575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11</w:t>
      </w:r>
    </w:p>
    <w:p w:rsidR="008D318D" w:rsidRDefault="00304807">
      <w:pPr>
        <w:pStyle w:val="a3"/>
        <w:ind w:left="209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161155" cy="1676400"/>
            <wp:effectExtent l="0" t="0" r="0" b="0"/>
            <wp:docPr id="103" name="Image 1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Image 103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394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18D" w:rsidRDefault="00304807">
      <w:pPr>
        <w:spacing w:before="202"/>
        <w:ind w:left="1575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12</w:t>
      </w:r>
    </w:p>
    <w:p w:rsidR="008D318D" w:rsidRDefault="00304807">
      <w:pPr>
        <w:pStyle w:val="a3"/>
        <w:spacing w:before="6"/>
        <w:rPr>
          <w:sz w:val="17"/>
        </w:rPr>
      </w:pPr>
      <w:r>
        <w:rPr>
          <w:noProof/>
          <w:sz w:val="17"/>
          <w:lang w:eastAsia="ru-RU"/>
        </w:rPr>
        <w:drawing>
          <wp:anchor distT="0" distB="0" distL="0" distR="0" simplePos="0" relativeHeight="251671040" behindDoc="1" locked="0" layoutInCell="1" allowOverlap="1">
            <wp:simplePos x="0" y="0"/>
            <wp:positionH relativeFrom="page">
              <wp:posOffset>1353185</wp:posOffset>
            </wp:positionH>
            <wp:positionV relativeFrom="paragraph">
              <wp:posOffset>142875</wp:posOffset>
            </wp:positionV>
            <wp:extent cx="5253355" cy="1609725"/>
            <wp:effectExtent l="0" t="0" r="0" b="0"/>
            <wp:wrapTopAndBottom/>
            <wp:docPr id="104" name="Image 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 104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3502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318D" w:rsidRDefault="00304807">
      <w:pPr>
        <w:spacing w:before="254"/>
        <w:ind w:left="1575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13</w:t>
      </w:r>
    </w:p>
    <w:p w:rsidR="008D318D" w:rsidRDefault="008D318D">
      <w:pPr>
        <w:jc w:val="center"/>
        <w:rPr>
          <w:sz w:val="28"/>
        </w:rPr>
        <w:sectPr w:rsidR="008D318D">
          <w:pgSz w:w="11910" w:h="16840"/>
          <w:pgMar w:top="1240" w:right="141" w:bottom="960" w:left="992" w:header="0" w:footer="762" w:gutter="0"/>
          <w:cols w:space="720"/>
        </w:sectPr>
      </w:pPr>
    </w:p>
    <w:p w:rsidR="008D318D" w:rsidRDefault="00304807">
      <w:pPr>
        <w:pStyle w:val="a3"/>
        <w:ind w:left="2390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3794125" cy="1657350"/>
            <wp:effectExtent l="0" t="0" r="0" b="0"/>
            <wp:docPr id="105" name="Image 1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Image 105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4531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18D" w:rsidRDefault="00304807">
      <w:pPr>
        <w:spacing w:before="284"/>
        <w:ind w:left="1575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14</w:t>
      </w:r>
    </w:p>
    <w:p w:rsidR="008D318D" w:rsidRDefault="00304807">
      <w:pPr>
        <w:pStyle w:val="a3"/>
        <w:spacing w:before="3"/>
        <w:rPr>
          <w:sz w:val="8"/>
        </w:rPr>
      </w:pPr>
      <w:r>
        <w:rPr>
          <w:noProof/>
          <w:sz w:val="8"/>
          <w:lang w:eastAsia="ru-RU"/>
        </w:rPr>
        <w:drawing>
          <wp:anchor distT="0" distB="0" distL="0" distR="0" simplePos="0" relativeHeight="251672064" behindDoc="1" locked="0" layoutInCell="1" allowOverlap="1">
            <wp:simplePos x="0" y="0"/>
            <wp:positionH relativeFrom="page">
              <wp:posOffset>1234440</wp:posOffset>
            </wp:positionH>
            <wp:positionV relativeFrom="paragraph">
              <wp:posOffset>75565</wp:posOffset>
            </wp:positionV>
            <wp:extent cx="5122545" cy="1695450"/>
            <wp:effectExtent l="0" t="0" r="0" b="0"/>
            <wp:wrapTopAndBottom/>
            <wp:docPr id="106" name="Image 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 106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2744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318D" w:rsidRDefault="00304807">
      <w:pPr>
        <w:spacing w:before="271"/>
        <w:ind w:left="1575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15</w:t>
      </w:r>
    </w:p>
    <w:p w:rsidR="008D318D" w:rsidRDefault="008D318D">
      <w:pPr>
        <w:pStyle w:val="a3"/>
        <w:rPr>
          <w:sz w:val="28"/>
        </w:rPr>
      </w:pPr>
    </w:p>
    <w:p w:rsidR="008D318D" w:rsidRDefault="008D318D">
      <w:pPr>
        <w:pStyle w:val="a3"/>
        <w:spacing w:before="2"/>
        <w:rPr>
          <w:sz w:val="28"/>
        </w:rPr>
      </w:pPr>
    </w:p>
    <w:p w:rsidR="008D318D" w:rsidRDefault="00304807">
      <w:pPr>
        <w:spacing w:line="322" w:lineRule="exact"/>
        <w:ind w:left="2846"/>
        <w:jc w:val="both"/>
        <w:rPr>
          <w:sz w:val="28"/>
        </w:rPr>
      </w:pPr>
      <w:r>
        <w:rPr>
          <w:b/>
          <w:sz w:val="28"/>
        </w:rPr>
        <w:t>Задача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№3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(только</w:t>
      </w:r>
      <w:r>
        <w:rPr>
          <w:spacing w:val="-7"/>
          <w:sz w:val="28"/>
        </w:rPr>
        <w:t xml:space="preserve"> </w:t>
      </w:r>
      <w:r>
        <w:rPr>
          <w:sz w:val="28"/>
        </w:rPr>
        <w:t>четные</w:t>
      </w:r>
      <w:r>
        <w:rPr>
          <w:spacing w:val="-3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7"/>
          <w:sz w:val="28"/>
        </w:rPr>
        <w:t xml:space="preserve"> </w:t>
      </w:r>
      <w:r>
        <w:rPr>
          <w:sz w:val="28"/>
        </w:rPr>
        <w:t>02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00).</w:t>
      </w:r>
    </w:p>
    <w:p w:rsidR="008D318D" w:rsidRDefault="00304807">
      <w:pPr>
        <w:ind w:left="686" w:right="712" w:firstLine="427"/>
        <w:jc w:val="both"/>
        <w:rPr>
          <w:sz w:val="28"/>
        </w:rPr>
      </w:pPr>
      <w:r>
        <w:rPr>
          <w:sz w:val="28"/>
        </w:rPr>
        <w:t>Цепь переменного тока содержит различные элементы (резисторы, индуктивности, емкости), образующие две параллельные ветви. Схема цепи приведена на соответствующем рисунке. Номер рисунка, значение всех сопротивлений,</w:t>
      </w:r>
      <w:r>
        <w:rPr>
          <w:spacing w:val="40"/>
          <w:sz w:val="28"/>
        </w:rPr>
        <w:t xml:space="preserve"> </w:t>
      </w:r>
      <w:r>
        <w:rPr>
          <w:sz w:val="28"/>
        </w:rPr>
        <w:t>а также один дополнит</w:t>
      </w:r>
      <w:r>
        <w:rPr>
          <w:sz w:val="28"/>
        </w:rPr>
        <w:t>ельный параметр заданы в таблице 3. Индекс «1» у дополнительного параметра означает, что он относится к</w:t>
      </w:r>
      <w:r>
        <w:rPr>
          <w:spacing w:val="40"/>
          <w:sz w:val="28"/>
        </w:rPr>
        <w:t xml:space="preserve"> </w:t>
      </w:r>
      <w:r>
        <w:rPr>
          <w:sz w:val="28"/>
        </w:rPr>
        <w:t>первой ветви; индекс «2» - ко второй.</w:t>
      </w:r>
    </w:p>
    <w:p w:rsidR="008D318D" w:rsidRDefault="00304807">
      <w:pPr>
        <w:ind w:left="686" w:right="710" w:firstLine="427"/>
        <w:jc w:val="both"/>
        <w:rPr>
          <w:sz w:val="28"/>
        </w:rPr>
      </w:pPr>
      <w:r>
        <w:rPr>
          <w:sz w:val="28"/>
        </w:rPr>
        <w:t>Начертить схему цепи и определить следующие величины, если они не заданы в табл. 3:</w:t>
      </w:r>
    </w:p>
    <w:p w:rsidR="008D318D" w:rsidRDefault="00304807">
      <w:pPr>
        <w:pStyle w:val="a4"/>
        <w:numPr>
          <w:ilvl w:val="0"/>
          <w:numId w:val="100"/>
        </w:numPr>
        <w:tabs>
          <w:tab w:val="left" w:pos="1471"/>
        </w:tabs>
        <w:spacing w:line="320" w:lineRule="exact"/>
        <w:ind w:left="1471" w:hanging="358"/>
        <w:rPr>
          <w:position w:val="2"/>
          <w:sz w:val="28"/>
        </w:rPr>
      </w:pPr>
      <w:r>
        <w:rPr>
          <w:position w:val="2"/>
          <w:sz w:val="28"/>
        </w:rPr>
        <w:t>токи</w:t>
      </w:r>
      <w:r>
        <w:rPr>
          <w:spacing w:val="-3"/>
          <w:position w:val="2"/>
          <w:sz w:val="28"/>
        </w:rPr>
        <w:t xml:space="preserve"> </w:t>
      </w:r>
      <w:r>
        <w:rPr>
          <w:b/>
          <w:position w:val="2"/>
          <w:sz w:val="28"/>
        </w:rPr>
        <w:t>I</w:t>
      </w:r>
      <w:r>
        <w:rPr>
          <w:b/>
          <w:sz w:val="18"/>
        </w:rPr>
        <w:t>1</w:t>
      </w:r>
      <w:r>
        <w:rPr>
          <w:b/>
          <w:spacing w:val="24"/>
          <w:sz w:val="18"/>
        </w:rPr>
        <w:t xml:space="preserve"> </w:t>
      </w:r>
      <w:r>
        <w:rPr>
          <w:b/>
          <w:position w:val="2"/>
          <w:sz w:val="28"/>
        </w:rPr>
        <w:t>и</w:t>
      </w:r>
      <w:r>
        <w:rPr>
          <w:b/>
          <w:spacing w:val="-5"/>
          <w:position w:val="2"/>
          <w:sz w:val="28"/>
        </w:rPr>
        <w:t xml:space="preserve"> </w:t>
      </w:r>
      <w:r>
        <w:rPr>
          <w:b/>
          <w:position w:val="2"/>
          <w:sz w:val="28"/>
        </w:rPr>
        <w:t>I</w:t>
      </w:r>
      <w:r>
        <w:rPr>
          <w:b/>
          <w:sz w:val="18"/>
        </w:rPr>
        <w:t>2</w:t>
      </w:r>
      <w:r>
        <w:rPr>
          <w:b/>
          <w:spacing w:val="24"/>
          <w:sz w:val="18"/>
        </w:rPr>
        <w:t xml:space="preserve"> </w:t>
      </w:r>
      <w:r>
        <w:rPr>
          <w:position w:val="2"/>
          <w:sz w:val="28"/>
        </w:rPr>
        <w:t>в</w:t>
      </w:r>
      <w:r>
        <w:rPr>
          <w:spacing w:val="-2"/>
          <w:position w:val="2"/>
          <w:sz w:val="28"/>
        </w:rPr>
        <w:t xml:space="preserve"> </w:t>
      </w:r>
      <w:r>
        <w:rPr>
          <w:position w:val="2"/>
          <w:sz w:val="28"/>
        </w:rPr>
        <w:t>обеих</w:t>
      </w:r>
      <w:r>
        <w:rPr>
          <w:spacing w:val="-3"/>
          <w:position w:val="2"/>
          <w:sz w:val="28"/>
        </w:rPr>
        <w:t xml:space="preserve"> </w:t>
      </w:r>
      <w:r>
        <w:rPr>
          <w:spacing w:val="-2"/>
          <w:position w:val="2"/>
          <w:sz w:val="28"/>
        </w:rPr>
        <w:t>ветвях;</w:t>
      </w:r>
    </w:p>
    <w:p w:rsidR="008D318D" w:rsidRDefault="00304807">
      <w:pPr>
        <w:pStyle w:val="a4"/>
        <w:numPr>
          <w:ilvl w:val="0"/>
          <w:numId w:val="100"/>
        </w:numPr>
        <w:tabs>
          <w:tab w:val="left" w:pos="1471"/>
        </w:tabs>
        <w:spacing w:before="1" w:line="321" w:lineRule="exact"/>
        <w:ind w:left="1471" w:hanging="358"/>
        <w:rPr>
          <w:sz w:val="28"/>
        </w:rPr>
      </w:pPr>
      <w:r>
        <w:rPr>
          <w:sz w:val="28"/>
        </w:rPr>
        <w:t>т</w:t>
      </w:r>
      <w:r>
        <w:rPr>
          <w:sz w:val="28"/>
        </w:rPr>
        <w:t>ок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I</w:t>
      </w:r>
      <w:r>
        <w:rPr>
          <w:b/>
          <w:spacing w:val="6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неразветвленной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части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цепи;</w:t>
      </w:r>
    </w:p>
    <w:p w:rsidR="008D318D" w:rsidRDefault="00304807">
      <w:pPr>
        <w:pStyle w:val="a4"/>
        <w:numPr>
          <w:ilvl w:val="0"/>
          <w:numId w:val="100"/>
        </w:numPr>
        <w:tabs>
          <w:tab w:val="left" w:pos="1471"/>
        </w:tabs>
        <w:spacing w:line="321" w:lineRule="exact"/>
        <w:ind w:left="1471" w:hanging="358"/>
        <w:rPr>
          <w:position w:val="2"/>
          <w:sz w:val="28"/>
        </w:rPr>
      </w:pPr>
      <w:r>
        <w:rPr>
          <w:position w:val="2"/>
          <w:sz w:val="28"/>
        </w:rPr>
        <w:t>напряжение</w:t>
      </w:r>
      <w:r>
        <w:rPr>
          <w:spacing w:val="-6"/>
          <w:position w:val="2"/>
          <w:sz w:val="28"/>
        </w:rPr>
        <w:t xml:space="preserve"> </w:t>
      </w:r>
      <w:r>
        <w:rPr>
          <w:b/>
          <w:position w:val="2"/>
          <w:sz w:val="28"/>
        </w:rPr>
        <w:t>U</w:t>
      </w:r>
      <w:r>
        <w:rPr>
          <w:b/>
          <w:sz w:val="18"/>
        </w:rPr>
        <w:t>ав</w:t>
      </w:r>
      <w:r>
        <w:rPr>
          <w:position w:val="2"/>
          <w:sz w:val="28"/>
        </w:rPr>
        <w:t>,</w:t>
      </w:r>
      <w:r>
        <w:rPr>
          <w:spacing w:val="-6"/>
          <w:position w:val="2"/>
          <w:sz w:val="28"/>
        </w:rPr>
        <w:t xml:space="preserve"> </w:t>
      </w:r>
      <w:r>
        <w:rPr>
          <w:position w:val="2"/>
          <w:sz w:val="28"/>
        </w:rPr>
        <w:t>приложенное</w:t>
      </w:r>
      <w:r>
        <w:rPr>
          <w:spacing w:val="-5"/>
          <w:position w:val="2"/>
          <w:sz w:val="28"/>
        </w:rPr>
        <w:t xml:space="preserve"> </w:t>
      </w:r>
      <w:r>
        <w:rPr>
          <w:position w:val="2"/>
          <w:sz w:val="28"/>
        </w:rPr>
        <w:t>к</w:t>
      </w:r>
      <w:r>
        <w:rPr>
          <w:spacing w:val="-5"/>
          <w:position w:val="2"/>
          <w:sz w:val="28"/>
        </w:rPr>
        <w:t xml:space="preserve"> </w:t>
      </w:r>
      <w:r>
        <w:rPr>
          <w:spacing w:val="-4"/>
          <w:position w:val="2"/>
          <w:sz w:val="28"/>
        </w:rPr>
        <w:t>цепи;</w:t>
      </w:r>
    </w:p>
    <w:p w:rsidR="008D318D" w:rsidRDefault="00304807">
      <w:pPr>
        <w:pStyle w:val="a4"/>
        <w:numPr>
          <w:ilvl w:val="0"/>
          <w:numId w:val="100"/>
        </w:numPr>
        <w:tabs>
          <w:tab w:val="left" w:pos="1471"/>
        </w:tabs>
        <w:spacing w:before="3"/>
        <w:ind w:left="686" w:right="1498" w:firstLine="427"/>
        <w:rPr>
          <w:sz w:val="28"/>
        </w:rPr>
      </w:pPr>
      <w:r>
        <w:rPr>
          <w:sz w:val="28"/>
        </w:rPr>
        <w:t xml:space="preserve">активную </w:t>
      </w:r>
      <w:r>
        <w:rPr>
          <w:b/>
          <w:sz w:val="28"/>
        </w:rPr>
        <w:t>Р</w:t>
      </w:r>
      <w:r>
        <w:rPr>
          <w:sz w:val="28"/>
        </w:rPr>
        <w:t xml:space="preserve">, реактивную </w:t>
      </w:r>
      <w:r>
        <w:rPr>
          <w:b/>
          <w:sz w:val="28"/>
        </w:rPr>
        <w:t xml:space="preserve">Q </w:t>
      </w:r>
      <w:r>
        <w:rPr>
          <w:sz w:val="28"/>
        </w:rPr>
        <w:t xml:space="preserve">и полную </w:t>
      </w:r>
      <w:r>
        <w:rPr>
          <w:b/>
          <w:sz w:val="28"/>
        </w:rPr>
        <w:t xml:space="preserve">S </w:t>
      </w:r>
      <w:r>
        <w:rPr>
          <w:sz w:val="28"/>
        </w:rPr>
        <w:t>мощности цепи. Начертить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масштабе</w:t>
      </w:r>
      <w:r>
        <w:rPr>
          <w:spacing w:val="-5"/>
          <w:sz w:val="28"/>
        </w:rPr>
        <w:t xml:space="preserve"> </w:t>
      </w:r>
      <w:r>
        <w:rPr>
          <w:sz w:val="28"/>
        </w:rPr>
        <w:t>векторную</w:t>
      </w:r>
      <w:r>
        <w:rPr>
          <w:spacing w:val="-5"/>
          <w:sz w:val="28"/>
        </w:rPr>
        <w:t xml:space="preserve"> </w:t>
      </w:r>
      <w:r>
        <w:rPr>
          <w:sz w:val="28"/>
        </w:rPr>
        <w:t>диаграмму</w:t>
      </w:r>
      <w:r>
        <w:rPr>
          <w:spacing w:val="-4"/>
          <w:sz w:val="28"/>
        </w:rPr>
        <w:t xml:space="preserve"> </w:t>
      </w:r>
      <w:r>
        <w:rPr>
          <w:sz w:val="28"/>
        </w:rPr>
        <w:t>токов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напряжения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цепи.</w:t>
      </w:r>
    </w:p>
    <w:p w:rsidR="008D318D" w:rsidRDefault="00304807">
      <w:pPr>
        <w:spacing w:line="321" w:lineRule="exact"/>
        <w:ind w:left="1113"/>
        <w:rPr>
          <w:sz w:val="28"/>
        </w:rPr>
      </w:pPr>
      <w:r>
        <w:rPr>
          <w:sz w:val="28"/>
        </w:rPr>
        <w:t>Каким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8"/>
          <w:sz w:val="28"/>
        </w:rPr>
        <w:t xml:space="preserve"> </w:t>
      </w:r>
      <w:r>
        <w:rPr>
          <w:sz w:val="28"/>
        </w:rPr>
        <w:t>цепи</w:t>
      </w:r>
      <w:r>
        <w:rPr>
          <w:spacing w:val="-5"/>
          <w:sz w:val="28"/>
        </w:rPr>
        <w:t xml:space="preserve"> </w:t>
      </w:r>
      <w:r>
        <w:rPr>
          <w:sz w:val="28"/>
        </w:rPr>
        <w:t>можно</w:t>
      </w:r>
      <w:r>
        <w:rPr>
          <w:spacing w:val="-8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-6"/>
          <w:sz w:val="28"/>
        </w:rPr>
        <w:t xml:space="preserve"> </w:t>
      </w:r>
      <w:r>
        <w:rPr>
          <w:sz w:val="28"/>
        </w:rPr>
        <w:t>резонанс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токов?</w:t>
      </w:r>
    </w:p>
    <w:p w:rsidR="008D318D" w:rsidRDefault="00304807">
      <w:pPr>
        <w:ind w:left="686" w:right="808" w:firstLine="427"/>
        <w:rPr>
          <w:sz w:val="28"/>
        </w:rPr>
      </w:pPr>
      <w:r>
        <w:rPr>
          <w:sz w:val="28"/>
        </w:rPr>
        <w:t xml:space="preserve">Если </w:t>
      </w:r>
      <w:r>
        <w:rPr>
          <w:sz w:val="28"/>
        </w:rPr>
        <w:t>цепь не позволяет достигнуть резонанса</w:t>
      </w:r>
      <w:r>
        <w:rPr>
          <w:spacing w:val="35"/>
          <w:sz w:val="28"/>
        </w:rPr>
        <w:t xml:space="preserve"> </w:t>
      </w:r>
      <w:r>
        <w:rPr>
          <w:sz w:val="28"/>
        </w:rPr>
        <w:t>токов, то пояснить, какой</w:t>
      </w:r>
      <w:r>
        <w:rPr>
          <w:spacing w:val="40"/>
          <w:sz w:val="28"/>
        </w:rPr>
        <w:t xml:space="preserve"> </w:t>
      </w:r>
      <w:r>
        <w:rPr>
          <w:sz w:val="28"/>
        </w:rPr>
        <w:t>элемент надо дополнительно включить в цепь для этого.</w:t>
      </w:r>
    </w:p>
    <w:p w:rsidR="008D318D" w:rsidRDefault="00304807">
      <w:pPr>
        <w:spacing w:line="321" w:lineRule="exact"/>
        <w:ind w:left="1113"/>
        <w:rPr>
          <w:sz w:val="28"/>
        </w:rPr>
      </w:pPr>
      <w:r>
        <w:rPr>
          <w:sz w:val="28"/>
        </w:rPr>
        <w:t>Начертить</w:t>
      </w:r>
      <w:r>
        <w:rPr>
          <w:spacing w:val="-8"/>
          <w:sz w:val="28"/>
        </w:rPr>
        <w:t xml:space="preserve"> </w:t>
      </w:r>
      <w:r>
        <w:rPr>
          <w:sz w:val="28"/>
        </w:rPr>
        <w:t>схему</w:t>
      </w:r>
      <w:r>
        <w:rPr>
          <w:spacing w:val="-3"/>
          <w:sz w:val="28"/>
        </w:rPr>
        <w:t xml:space="preserve"> </w:t>
      </w:r>
      <w:r>
        <w:rPr>
          <w:sz w:val="28"/>
        </w:rPr>
        <w:t>такой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цепи.</w:t>
      </w:r>
    </w:p>
    <w:p w:rsidR="008D318D" w:rsidRDefault="008D318D">
      <w:pPr>
        <w:pStyle w:val="a3"/>
        <w:spacing w:before="1"/>
        <w:rPr>
          <w:sz w:val="28"/>
        </w:rPr>
      </w:pPr>
    </w:p>
    <w:p w:rsidR="008D318D" w:rsidRDefault="00304807">
      <w:pPr>
        <w:tabs>
          <w:tab w:val="left" w:pos="2558"/>
          <w:tab w:val="left" w:pos="4117"/>
          <w:tab w:val="left" w:pos="5376"/>
          <w:tab w:val="left" w:pos="6762"/>
          <w:tab w:val="left" w:pos="8028"/>
          <w:tab w:val="left" w:pos="8757"/>
        </w:tabs>
        <w:ind w:left="686" w:right="710" w:firstLine="427"/>
        <w:rPr>
          <w:i/>
          <w:sz w:val="28"/>
        </w:rPr>
      </w:pPr>
      <w:r>
        <w:rPr>
          <w:i/>
          <w:spacing w:val="-2"/>
          <w:sz w:val="28"/>
        </w:rPr>
        <w:t>Указания.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Смотреть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решение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типового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примера</w:t>
      </w:r>
      <w:r>
        <w:rPr>
          <w:i/>
          <w:sz w:val="28"/>
        </w:rPr>
        <w:tab/>
      </w:r>
      <w:r>
        <w:rPr>
          <w:i/>
          <w:spacing w:val="-4"/>
          <w:sz w:val="28"/>
        </w:rPr>
        <w:t>№3.</w:t>
      </w:r>
      <w:r>
        <w:rPr>
          <w:i/>
          <w:sz w:val="28"/>
        </w:rPr>
        <w:tab/>
      </w:r>
      <w:r>
        <w:rPr>
          <w:i/>
          <w:spacing w:val="-2"/>
          <w:sz w:val="28"/>
        </w:rPr>
        <w:t xml:space="preserve">Смотреть </w:t>
      </w:r>
      <w:r>
        <w:rPr>
          <w:i/>
          <w:sz w:val="28"/>
        </w:rPr>
        <w:t>примечание к задаче №2.</w:t>
      </w:r>
    </w:p>
    <w:p w:rsidR="008D318D" w:rsidRDefault="008D318D">
      <w:pPr>
        <w:rPr>
          <w:i/>
          <w:sz w:val="28"/>
        </w:rPr>
        <w:sectPr w:rsidR="008D318D">
          <w:pgSz w:w="11910" w:h="16840"/>
          <w:pgMar w:top="1360" w:right="141" w:bottom="960" w:left="992" w:header="0" w:footer="762" w:gutter="0"/>
          <w:cols w:space="720"/>
        </w:sectPr>
      </w:pPr>
    </w:p>
    <w:p w:rsidR="008D318D" w:rsidRDefault="00304807">
      <w:pPr>
        <w:spacing w:before="65"/>
        <w:ind w:right="711"/>
        <w:jc w:val="right"/>
        <w:rPr>
          <w:sz w:val="28"/>
        </w:rPr>
      </w:pPr>
      <w:r>
        <w:rPr>
          <w:sz w:val="28"/>
        </w:rPr>
        <w:lastRenderedPageBreak/>
        <w:t>Таблица</w:t>
      </w:r>
      <w:r>
        <w:rPr>
          <w:spacing w:val="-4"/>
          <w:sz w:val="28"/>
        </w:rPr>
        <w:t xml:space="preserve"> </w:t>
      </w:r>
      <w:r>
        <w:rPr>
          <w:spacing w:val="-10"/>
          <w:sz w:val="28"/>
        </w:rPr>
        <w:t>3</w:t>
      </w: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837"/>
        <w:gridCol w:w="785"/>
        <w:gridCol w:w="782"/>
        <w:gridCol w:w="852"/>
        <w:gridCol w:w="888"/>
        <w:gridCol w:w="953"/>
        <w:gridCol w:w="913"/>
        <w:gridCol w:w="3195"/>
      </w:tblGrid>
      <w:tr w:rsidR="008D318D">
        <w:trPr>
          <w:trHeight w:val="1380"/>
        </w:trPr>
        <w:tc>
          <w:tcPr>
            <w:tcW w:w="542" w:type="dxa"/>
          </w:tcPr>
          <w:p w:rsidR="008D318D" w:rsidRDefault="00304807">
            <w:pPr>
              <w:pStyle w:val="TableParagraph"/>
              <w:spacing w:line="276" w:lineRule="exact"/>
              <w:ind w:left="146" w:right="135" w:firstLine="9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6"/>
                <w:sz w:val="24"/>
              </w:rPr>
              <w:t xml:space="preserve">ва ри ан </w:t>
            </w:r>
            <w:r>
              <w:rPr>
                <w:spacing w:val="-5"/>
                <w:sz w:val="24"/>
              </w:rPr>
              <w:t>та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line="240" w:lineRule="auto"/>
              <w:ind w:left="117" w:right="105" w:hanging="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Номе </w:t>
            </w:r>
            <w:r>
              <w:rPr>
                <w:spacing w:val="-10"/>
                <w:sz w:val="24"/>
              </w:rPr>
              <w:t xml:space="preserve">р </w:t>
            </w:r>
            <w:r>
              <w:rPr>
                <w:spacing w:val="-4"/>
                <w:sz w:val="24"/>
              </w:rPr>
              <w:t xml:space="preserve">рисун </w:t>
            </w:r>
            <w:r>
              <w:rPr>
                <w:spacing w:val="-6"/>
                <w:sz w:val="24"/>
              </w:rPr>
              <w:t>ка</w:t>
            </w:r>
          </w:p>
        </w:tc>
        <w:tc>
          <w:tcPr>
            <w:tcW w:w="785" w:type="dxa"/>
          </w:tcPr>
          <w:p w:rsidR="008D318D" w:rsidRDefault="008D318D">
            <w:pPr>
              <w:pStyle w:val="TableParagraph"/>
              <w:spacing w:before="164" w:line="240" w:lineRule="auto"/>
              <w:ind w:left="0"/>
              <w:jc w:val="left"/>
              <w:rPr>
                <w:sz w:val="18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224"/>
              <w:jc w:val="left"/>
              <w:rPr>
                <w:sz w:val="18"/>
              </w:rPr>
            </w:pPr>
            <w:r>
              <w:rPr>
                <w:b/>
                <w:spacing w:val="-5"/>
                <w:position w:val="3"/>
                <w:sz w:val="28"/>
              </w:rPr>
              <w:t>R</w:t>
            </w:r>
            <w:r>
              <w:rPr>
                <w:spacing w:val="-5"/>
                <w:sz w:val="18"/>
              </w:rPr>
              <w:t>1,</w:t>
            </w:r>
          </w:p>
          <w:p w:rsidR="008D318D" w:rsidRDefault="00304807">
            <w:pPr>
              <w:pStyle w:val="TableParagraph"/>
              <w:spacing w:before="115" w:line="240" w:lineRule="auto"/>
              <w:ind w:left="248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782" w:type="dxa"/>
          </w:tcPr>
          <w:p w:rsidR="008D318D" w:rsidRDefault="008D318D">
            <w:pPr>
              <w:pStyle w:val="TableParagraph"/>
              <w:spacing w:before="164" w:line="240" w:lineRule="auto"/>
              <w:ind w:left="0"/>
              <w:jc w:val="left"/>
              <w:rPr>
                <w:sz w:val="18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221"/>
              <w:jc w:val="left"/>
              <w:rPr>
                <w:sz w:val="18"/>
              </w:rPr>
            </w:pPr>
            <w:r>
              <w:rPr>
                <w:b/>
                <w:spacing w:val="-5"/>
                <w:position w:val="3"/>
                <w:sz w:val="28"/>
              </w:rPr>
              <w:t>R</w:t>
            </w:r>
            <w:r>
              <w:rPr>
                <w:spacing w:val="-5"/>
                <w:sz w:val="18"/>
              </w:rPr>
              <w:t>2,</w:t>
            </w:r>
          </w:p>
          <w:p w:rsidR="008D318D" w:rsidRDefault="00304807">
            <w:pPr>
              <w:pStyle w:val="TableParagraph"/>
              <w:spacing w:before="115" w:line="240" w:lineRule="auto"/>
              <w:ind w:left="245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852" w:type="dxa"/>
          </w:tcPr>
          <w:p w:rsidR="008D318D" w:rsidRDefault="008D318D">
            <w:pPr>
              <w:pStyle w:val="TableParagraph"/>
              <w:spacing w:before="164" w:line="240" w:lineRule="auto"/>
              <w:ind w:left="0"/>
              <w:jc w:val="left"/>
              <w:rPr>
                <w:sz w:val="18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231"/>
              <w:jc w:val="left"/>
              <w:rPr>
                <w:sz w:val="18"/>
              </w:rPr>
            </w:pPr>
            <w:r>
              <w:rPr>
                <w:b/>
                <w:spacing w:val="-4"/>
                <w:position w:val="3"/>
                <w:sz w:val="28"/>
              </w:rPr>
              <w:t>X</w:t>
            </w:r>
            <w:r>
              <w:rPr>
                <w:spacing w:val="-4"/>
                <w:sz w:val="18"/>
              </w:rPr>
              <w:t>l1,</w:t>
            </w:r>
          </w:p>
          <w:p w:rsidR="008D318D" w:rsidRDefault="00304807">
            <w:pPr>
              <w:pStyle w:val="TableParagraph"/>
              <w:spacing w:before="115" w:line="240" w:lineRule="auto"/>
              <w:ind w:left="282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888" w:type="dxa"/>
          </w:tcPr>
          <w:p w:rsidR="008D318D" w:rsidRDefault="008D318D">
            <w:pPr>
              <w:pStyle w:val="TableParagraph"/>
              <w:spacing w:before="164" w:line="240" w:lineRule="auto"/>
              <w:ind w:left="0"/>
              <w:jc w:val="left"/>
              <w:rPr>
                <w:sz w:val="18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251"/>
              <w:jc w:val="left"/>
              <w:rPr>
                <w:sz w:val="18"/>
              </w:rPr>
            </w:pPr>
            <w:r>
              <w:rPr>
                <w:b/>
                <w:spacing w:val="-4"/>
                <w:position w:val="3"/>
                <w:sz w:val="28"/>
              </w:rPr>
              <w:t>X</w:t>
            </w:r>
            <w:r>
              <w:rPr>
                <w:spacing w:val="-4"/>
                <w:sz w:val="18"/>
              </w:rPr>
              <w:t>l2,</w:t>
            </w:r>
          </w:p>
          <w:p w:rsidR="008D318D" w:rsidRDefault="00304807">
            <w:pPr>
              <w:pStyle w:val="TableParagraph"/>
              <w:spacing w:before="115" w:line="240" w:lineRule="auto"/>
              <w:ind w:left="299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953" w:type="dxa"/>
          </w:tcPr>
          <w:p w:rsidR="008D318D" w:rsidRDefault="008D318D">
            <w:pPr>
              <w:pStyle w:val="TableParagraph"/>
              <w:spacing w:before="164" w:line="240" w:lineRule="auto"/>
              <w:ind w:left="0"/>
              <w:jc w:val="left"/>
              <w:rPr>
                <w:sz w:val="18"/>
              </w:rPr>
            </w:pPr>
          </w:p>
          <w:p w:rsidR="008D318D" w:rsidRDefault="00304807">
            <w:pPr>
              <w:pStyle w:val="TableParagraph"/>
              <w:spacing w:line="240" w:lineRule="auto"/>
              <w:ind w:right="4"/>
              <w:rPr>
                <w:sz w:val="18"/>
              </w:rPr>
            </w:pPr>
            <w:r>
              <w:rPr>
                <w:b/>
                <w:spacing w:val="-4"/>
                <w:position w:val="3"/>
                <w:sz w:val="28"/>
              </w:rPr>
              <w:t>X</w:t>
            </w:r>
            <w:r>
              <w:rPr>
                <w:spacing w:val="-4"/>
                <w:sz w:val="18"/>
              </w:rPr>
              <w:t>c1,</w:t>
            </w:r>
          </w:p>
          <w:p w:rsidR="008D318D" w:rsidRDefault="00304807">
            <w:pPr>
              <w:pStyle w:val="TableParagraph"/>
              <w:spacing w:before="115" w:line="240" w:lineRule="auto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913" w:type="dxa"/>
          </w:tcPr>
          <w:p w:rsidR="008D318D" w:rsidRDefault="008D318D">
            <w:pPr>
              <w:pStyle w:val="TableParagraph"/>
              <w:spacing w:before="164" w:line="240" w:lineRule="auto"/>
              <w:ind w:left="0"/>
              <w:jc w:val="left"/>
              <w:rPr>
                <w:sz w:val="18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4" w:right="4"/>
              <w:rPr>
                <w:sz w:val="18"/>
              </w:rPr>
            </w:pPr>
            <w:r>
              <w:rPr>
                <w:b/>
                <w:spacing w:val="-4"/>
                <w:position w:val="3"/>
                <w:sz w:val="28"/>
              </w:rPr>
              <w:t>X</w:t>
            </w:r>
            <w:r>
              <w:rPr>
                <w:spacing w:val="-4"/>
                <w:sz w:val="18"/>
              </w:rPr>
              <w:t>c2,</w:t>
            </w:r>
          </w:p>
          <w:p w:rsidR="008D318D" w:rsidRDefault="00304807">
            <w:pPr>
              <w:pStyle w:val="TableParagraph"/>
              <w:spacing w:before="115" w:line="240" w:lineRule="auto"/>
              <w:ind w:left="14" w:right="4"/>
              <w:rPr>
                <w:sz w:val="18"/>
              </w:rPr>
            </w:pPr>
            <w:r>
              <w:rPr>
                <w:spacing w:val="-5"/>
                <w:sz w:val="18"/>
              </w:rPr>
              <w:t>ОМ</w:t>
            </w:r>
          </w:p>
        </w:tc>
        <w:tc>
          <w:tcPr>
            <w:tcW w:w="3195" w:type="dxa"/>
          </w:tcPr>
          <w:p w:rsidR="008D318D" w:rsidRDefault="008D318D">
            <w:pPr>
              <w:pStyle w:val="TableParagraph"/>
              <w:spacing w:before="275" w:line="240" w:lineRule="auto"/>
              <w:ind w:left="0"/>
              <w:jc w:val="left"/>
              <w:rPr>
                <w:sz w:val="24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7" w:right="8"/>
              <w:rPr>
                <w:sz w:val="24"/>
              </w:rPr>
            </w:pPr>
            <w:r>
              <w:rPr>
                <w:sz w:val="24"/>
              </w:rPr>
              <w:t>Дополнительный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параметр</w:t>
            </w:r>
          </w:p>
        </w:tc>
      </w:tr>
      <w:tr w:rsidR="008D318D">
        <w:trPr>
          <w:trHeight w:val="323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2"/>
              <w:ind w:left="11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1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2"/>
              <w:ind w:left="13" w:right="4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2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2"/>
              <w:ind w:left="16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3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2"/>
              <w:ind w:left="13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4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2"/>
              <w:ind w:left="15" w:right="4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5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2"/>
              <w:ind w:left="15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6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7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2"/>
              <w:ind w:left="14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8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2"/>
              <w:ind w:left="17" w:right="1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9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02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l2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В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04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/>
              <w:rPr>
                <w:sz w:val="28"/>
              </w:rPr>
            </w:pPr>
            <w:r>
              <w:rPr>
                <w:sz w:val="28"/>
              </w:rPr>
              <w:t>P</w:t>
            </w:r>
            <w:r>
              <w:rPr>
                <w:sz w:val="28"/>
                <w:vertAlign w:val="subscript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100Bт</w:t>
            </w:r>
          </w:p>
        </w:tc>
      </w:tr>
      <w:tr w:rsidR="008D318D">
        <w:trPr>
          <w:trHeight w:val="323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2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06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2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2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2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2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2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2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2"/>
              <w:ind w:left="17" w:right="4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z w:val="28"/>
                <w:vertAlign w:val="subscript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2А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08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l1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В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 w:right="3"/>
              <w:rPr>
                <w:sz w:val="28"/>
              </w:rPr>
            </w:pPr>
            <w:r>
              <w:rPr>
                <w:sz w:val="28"/>
              </w:rPr>
              <w:t>P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800Bт</w:t>
            </w:r>
          </w:p>
        </w:tc>
      </w:tr>
      <w:tr w:rsidR="008D318D">
        <w:trPr>
          <w:trHeight w:val="324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3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3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3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3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3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3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3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3"/>
              <w:ind w:left="17" w:right="2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С1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-150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 w:right="2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180ВА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R2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8D318D">
        <w:trPr>
          <w:trHeight w:val="323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2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2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2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2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2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2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2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2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2"/>
              <w:ind w:left="17" w:right="2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z w:val="28"/>
                <w:vertAlign w:val="subscript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180ВА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 w:right="2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С1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-432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22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/>
              <w:rPr>
                <w:sz w:val="28"/>
              </w:rPr>
            </w:pPr>
            <w:r>
              <w:rPr>
                <w:sz w:val="28"/>
              </w:rPr>
              <w:t>P</w:t>
            </w:r>
            <w:r>
              <w:rPr>
                <w:sz w:val="28"/>
                <w:vertAlign w:val="subscript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320Bт</w:t>
            </w:r>
          </w:p>
        </w:tc>
      </w:tr>
      <w:tr w:rsidR="008D318D">
        <w:trPr>
          <w:trHeight w:val="323"/>
        </w:trPr>
        <w:tc>
          <w:tcPr>
            <w:tcW w:w="542" w:type="dxa"/>
          </w:tcPr>
          <w:p w:rsidR="008D318D" w:rsidRDefault="00304807">
            <w:pPr>
              <w:pStyle w:val="TableParagraph"/>
              <w:spacing w:line="304" w:lineRule="exact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24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line="304" w:lineRule="exact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line="304" w:lineRule="exact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line="304" w:lineRule="exact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line="304" w:lineRule="exact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line="304" w:lineRule="exact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line="304" w:lineRule="exact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line="304" w:lineRule="exact"/>
              <w:ind w:left="17" w:right="1"/>
              <w:rPr>
                <w:sz w:val="28"/>
              </w:rPr>
            </w:pPr>
            <w:r>
              <w:rPr>
                <w:sz w:val="28"/>
              </w:rPr>
              <w:t>P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4"/>
                <w:sz w:val="28"/>
              </w:rPr>
              <w:t>54Bт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26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АВ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В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28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 w:right="5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L2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323"/>
        </w:trPr>
        <w:tc>
          <w:tcPr>
            <w:tcW w:w="542" w:type="dxa"/>
          </w:tcPr>
          <w:p w:rsidR="008D318D" w:rsidRDefault="00304807">
            <w:pPr>
              <w:pStyle w:val="TableParagraph"/>
              <w:spacing w:line="304" w:lineRule="exact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30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line="304" w:lineRule="exact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line="304" w:lineRule="exact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line="304" w:lineRule="exact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line="304" w:lineRule="exact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line="304" w:lineRule="exact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line="304" w:lineRule="exact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line="304" w:lineRule="exact"/>
              <w:ind w:left="17" w:right="4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4А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32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64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48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 w:right="2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640ВА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34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R2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8D318D">
        <w:trPr>
          <w:trHeight w:val="323"/>
        </w:trPr>
        <w:tc>
          <w:tcPr>
            <w:tcW w:w="542" w:type="dxa"/>
          </w:tcPr>
          <w:p w:rsidR="008D318D" w:rsidRDefault="00304807">
            <w:pPr>
              <w:pStyle w:val="TableParagraph"/>
              <w:spacing w:line="304" w:lineRule="exact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36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line="304" w:lineRule="exact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line="304" w:lineRule="exact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line="304" w:lineRule="exact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line="304" w:lineRule="exact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line="304" w:lineRule="exact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line="304" w:lineRule="exact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line="304" w:lineRule="exact"/>
              <w:ind w:left="17" w:right="5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L2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128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38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 w:right="5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4"/>
                <w:sz w:val="28"/>
              </w:rPr>
              <w:t>40ВА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40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 w:right="5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L2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120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323"/>
        </w:trPr>
        <w:tc>
          <w:tcPr>
            <w:tcW w:w="542" w:type="dxa"/>
          </w:tcPr>
          <w:p w:rsidR="008D318D" w:rsidRDefault="00304807">
            <w:pPr>
              <w:pStyle w:val="TableParagraph"/>
              <w:spacing w:line="304" w:lineRule="exact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42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line="304" w:lineRule="exact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line="304" w:lineRule="exact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line="304" w:lineRule="exact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line="304" w:lineRule="exact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line="304" w:lineRule="exact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line="304" w:lineRule="exact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line="304" w:lineRule="exact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line="304" w:lineRule="exact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R2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44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 w:right="4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z w:val="28"/>
                <w:vertAlign w:val="subscript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5А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46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 w:right="3"/>
              <w:rPr>
                <w:sz w:val="28"/>
              </w:rPr>
            </w:pPr>
            <w:r>
              <w:rPr>
                <w:sz w:val="28"/>
              </w:rPr>
              <w:t>P 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125Bт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48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64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48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/>
              <w:rPr>
                <w:sz w:val="28"/>
              </w:rPr>
            </w:pPr>
            <w:r>
              <w:rPr>
                <w:sz w:val="28"/>
              </w:rPr>
              <w:t>P</w:t>
            </w:r>
            <w:r>
              <w:rPr>
                <w:sz w:val="28"/>
                <w:vertAlign w:val="subscript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576Bт</w:t>
            </w:r>
          </w:p>
        </w:tc>
      </w:tr>
      <w:tr w:rsidR="008D318D">
        <w:trPr>
          <w:trHeight w:val="323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2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50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2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2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2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2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2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2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2"/>
              <w:ind w:left="17" w:right="2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C2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-80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52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R2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54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/>
              <w:rPr>
                <w:sz w:val="28"/>
              </w:rPr>
            </w:pPr>
            <w:r>
              <w:rPr>
                <w:sz w:val="28"/>
              </w:rPr>
              <w:t>P</w:t>
            </w:r>
            <w:r>
              <w:rPr>
                <w:sz w:val="28"/>
                <w:vertAlign w:val="subscript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320Bт</w:t>
            </w:r>
          </w:p>
        </w:tc>
      </w:tr>
      <w:tr w:rsidR="008D318D">
        <w:trPr>
          <w:trHeight w:val="323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2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58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2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2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2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2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2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2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2"/>
              <w:ind w:left="17" w:right="2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500ВА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60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 w:right="2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С1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-256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62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 w:right="1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C2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108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8D318D">
        <w:trPr>
          <w:trHeight w:val="323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2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64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2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2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2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2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2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2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2"/>
              <w:ind w:left="17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АВ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В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66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R2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8D318D">
        <w:trPr>
          <w:trHeight w:val="321"/>
        </w:trPr>
        <w:tc>
          <w:tcPr>
            <w:tcW w:w="542" w:type="dxa"/>
          </w:tcPr>
          <w:p w:rsidR="008D318D" w:rsidRDefault="00304807">
            <w:pPr>
              <w:pStyle w:val="TableParagraph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68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ind w:left="17" w:right="4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z w:val="28"/>
                <w:vertAlign w:val="subscript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8А</w:t>
            </w:r>
          </w:p>
        </w:tc>
      </w:tr>
      <w:tr w:rsidR="008D318D">
        <w:trPr>
          <w:trHeight w:val="323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2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70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2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2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2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2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2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2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2"/>
              <w:ind w:left="17"/>
              <w:rPr>
                <w:sz w:val="28"/>
              </w:rPr>
            </w:pPr>
            <w:r>
              <w:rPr>
                <w:sz w:val="28"/>
              </w:rPr>
              <w:t>P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256Bт</w:t>
            </w:r>
          </w:p>
        </w:tc>
      </w:tr>
    </w:tbl>
    <w:p w:rsidR="008D318D" w:rsidRDefault="008D318D">
      <w:pPr>
        <w:pStyle w:val="TableParagraph"/>
        <w:rPr>
          <w:sz w:val="28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spacing w:before="65"/>
        <w:ind w:left="7042"/>
        <w:rPr>
          <w:sz w:val="28"/>
        </w:rPr>
      </w:pPr>
      <w:r>
        <w:rPr>
          <w:sz w:val="28"/>
        </w:rPr>
        <w:lastRenderedPageBreak/>
        <w:t>Продолжение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3.</w:t>
      </w: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837"/>
        <w:gridCol w:w="785"/>
        <w:gridCol w:w="782"/>
        <w:gridCol w:w="852"/>
        <w:gridCol w:w="888"/>
        <w:gridCol w:w="953"/>
        <w:gridCol w:w="913"/>
        <w:gridCol w:w="3195"/>
      </w:tblGrid>
      <w:tr w:rsidR="008D318D">
        <w:trPr>
          <w:trHeight w:val="323"/>
        </w:trPr>
        <w:tc>
          <w:tcPr>
            <w:tcW w:w="542" w:type="dxa"/>
          </w:tcPr>
          <w:p w:rsidR="008D318D" w:rsidRDefault="00304807">
            <w:pPr>
              <w:pStyle w:val="TableParagraph"/>
              <w:spacing w:line="304" w:lineRule="exact"/>
              <w:ind w:left="11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1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line="304" w:lineRule="exact"/>
              <w:ind w:left="13" w:right="4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2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line="304" w:lineRule="exact"/>
              <w:ind w:left="16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3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line="304" w:lineRule="exact"/>
              <w:ind w:left="13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4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line="304" w:lineRule="exact"/>
              <w:ind w:left="15" w:right="4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5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line="304" w:lineRule="exact"/>
              <w:ind w:left="15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6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line="304" w:lineRule="exact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7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line="304" w:lineRule="exact"/>
              <w:ind w:left="14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8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line="304" w:lineRule="exact"/>
              <w:ind w:left="17" w:right="1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9</w:t>
            </w:r>
          </w:p>
        </w:tc>
      </w:tr>
      <w:tr w:rsidR="008D318D">
        <w:trPr>
          <w:trHeight w:val="477"/>
        </w:trPr>
        <w:tc>
          <w:tcPr>
            <w:tcW w:w="542" w:type="dxa"/>
          </w:tcPr>
          <w:p w:rsidR="008D318D" w:rsidRDefault="00304807">
            <w:pPr>
              <w:pStyle w:val="TableParagraph"/>
              <w:spacing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72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79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79" w:line="240" w:lineRule="auto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79" w:line="240" w:lineRule="auto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79" w:line="240" w:lineRule="auto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79" w:line="240" w:lineRule="auto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79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79" w:line="240" w:lineRule="auto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line="240" w:lineRule="auto"/>
              <w:ind w:left="17" w:right="4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2А</w:t>
            </w:r>
          </w:p>
        </w:tc>
      </w:tr>
      <w:tr w:rsidR="008D318D">
        <w:trPr>
          <w:trHeight w:val="510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2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74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96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96" w:line="240" w:lineRule="auto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96" w:line="240" w:lineRule="auto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96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96" w:line="240" w:lineRule="auto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96" w:line="240" w:lineRule="auto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96" w:line="240" w:lineRule="auto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2" w:line="240" w:lineRule="auto"/>
              <w:ind w:left="17" w:right="2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z w:val="28"/>
                <w:vertAlign w:val="subscript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2"/>
                <w:sz w:val="28"/>
              </w:rPr>
              <w:t>720ВА</w:t>
            </w:r>
          </w:p>
        </w:tc>
      </w:tr>
      <w:tr w:rsidR="008D318D">
        <w:trPr>
          <w:trHeight w:val="477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79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76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79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79" w:line="240" w:lineRule="auto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79" w:line="240" w:lineRule="auto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79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79" w:line="240" w:lineRule="auto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79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79" w:line="240" w:lineRule="auto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line="240" w:lineRule="auto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L2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В</w:t>
            </w:r>
          </w:p>
        </w:tc>
      </w:tr>
      <w:tr w:rsidR="008D318D">
        <w:trPr>
          <w:trHeight w:val="510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96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78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96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96" w:line="240" w:lineRule="auto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60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96" w:line="240" w:lineRule="auto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96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96" w:line="240" w:lineRule="auto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96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96" w:line="240" w:lineRule="auto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60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2" w:line="240" w:lineRule="auto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L2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В</w:t>
            </w:r>
          </w:p>
        </w:tc>
      </w:tr>
      <w:tr w:rsidR="008D318D">
        <w:trPr>
          <w:trHeight w:val="477"/>
        </w:trPr>
        <w:tc>
          <w:tcPr>
            <w:tcW w:w="542" w:type="dxa"/>
          </w:tcPr>
          <w:p w:rsidR="008D318D" w:rsidRDefault="00304807">
            <w:pPr>
              <w:pStyle w:val="TableParagraph"/>
              <w:spacing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56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79" w:line="240" w:lineRule="auto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79" w:line="240" w:lineRule="auto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79" w:line="240" w:lineRule="auto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79" w:line="240" w:lineRule="auto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79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79" w:line="240" w:lineRule="auto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line="240" w:lineRule="auto"/>
              <w:ind w:left="17" w:right="4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3А</w:t>
            </w:r>
          </w:p>
        </w:tc>
      </w:tr>
      <w:tr w:rsidR="008D318D">
        <w:trPr>
          <w:trHeight w:val="510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96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80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96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96" w:line="240" w:lineRule="auto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96" w:line="240" w:lineRule="auto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96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96" w:line="240" w:lineRule="auto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96" w:line="240" w:lineRule="auto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96" w:line="240" w:lineRule="auto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96" w:line="240" w:lineRule="auto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R1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8D318D">
        <w:trPr>
          <w:trHeight w:val="477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79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82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79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79" w:line="240" w:lineRule="auto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79" w:line="240" w:lineRule="auto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79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79" w:line="240" w:lineRule="auto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79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79" w:line="240" w:lineRule="auto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79" w:line="240" w:lineRule="auto"/>
              <w:ind w:left="17" w:right="3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400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510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96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84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96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96" w:line="240" w:lineRule="auto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96" w:line="240" w:lineRule="auto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96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96" w:line="240" w:lineRule="auto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96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96" w:line="240" w:lineRule="auto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96" w:line="240" w:lineRule="auto"/>
              <w:ind w:left="17" w:right="5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4"/>
                <w:sz w:val="28"/>
              </w:rPr>
              <w:t>40ВА</w:t>
            </w:r>
          </w:p>
        </w:tc>
      </w:tr>
      <w:tr w:rsidR="008D318D">
        <w:trPr>
          <w:trHeight w:val="477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79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86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79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79" w:line="240" w:lineRule="auto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79" w:line="240" w:lineRule="auto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79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79" w:line="240" w:lineRule="auto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79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79" w:line="240" w:lineRule="auto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79" w:line="240" w:lineRule="auto"/>
              <w:ind w:left="17" w:right="4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z w:val="28"/>
                <w:vertAlign w:val="subscript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spacing w:val="-5"/>
                <w:sz w:val="28"/>
              </w:rPr>
              <w:t>5А</w:t>
            </w:r>
          </w:p>
        </w:tc>
      </w:tr>
      <w:tr w:rsidR="008D318D">
        <w:trPr>
          <w:trHeight w:val="510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96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88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96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96" w:line="240" w:lineRule="auto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48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96" w:line="240" w:lineRule="auto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96" w:line="240" w:lineRule="auto"/>
              <w:ind w:left="15"/>
              <w:rPr>
                <w:sz w:val="28"/>
              </w:rPr>
            </w:pPr>
            <w:r>
              <w:rPr>
                <w:spacing w:val="-5"/>
                <w:sz w:val="28"/>
              </w:rPr>
              <w:t>64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96" w:line="240" w:lineRule="auto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96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96" w:line="240" w:lineRule="auto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96" w:line="240" w:lineRule="auto"/>
              <w:ind w:left="17" w:right="5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96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Вар</w:t>
            </w:r>
          </w:p>
        </w:tc>
      </w:tr>
      <w:tr w:rsidR="008D318D">
        <w:trPr>
          <w:trHeight w:val="477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79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90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79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79" w:line="240" w:lineRule="auto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79" w:line="240" w:lineRule="auto"/>
              <w:ind w:left="13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79" w:line="240" w:lineRule="auto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79" w:line="240" w:lineRule="auto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79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79" w:line="240" w:lineRule="auto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79" w:line="240" w:lineRule="auto"/>
              <w:ind w:left="17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АВ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В</w:t>
            </w:r>
          </w:p>
        </w:tc>
      </w:tr>
      <w:tr w:rsidR="008D318D">
        <w:trPr>
          <w:trHeight w:val="510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96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92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96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96" w:line="240" w:lineRule="auto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96" w:line="240" w:lineRule="auto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96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96" w:line="240" w:lineRule="auto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96" w:line="240" w:lineRule="auto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96" w:line="240" w:lineRule="auto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96" w:line="240" w:lineRule="auto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C1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8D318D">
        <w:trPr>
          <w:trHeight w:val="508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93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94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93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93" w:line="240" w:lineRule="auto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93" w:line="240" w:lineRule="auto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93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93" w:line="240" w:lineRule="auto"/>
              <w:ind w:left="15" w:right="2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93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93" w:line="240" w:lineRule="auto"/>
              <w:ind w:left="14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93" w:line="240" w:lineRule="auto"/>
              <w:ind w:left="17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АВ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В</w:t>
            </w:r>
          </w:p>
        </w:tc>
      </w:tr>
      <w:tr w:rsidR="008D318D">
        <w:trPr>
          <w:trHeight w:val="480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79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96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79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79" w:line="240" w:lineRule="auto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79" w:line="240" w:lineRule="auto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79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79" w:line="240" w:lineRule="auto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79" w:line="240" w:lineRule="auto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79" w:line="240" w:lineRule="auto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79" w:line="240" w:lineRule="auto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C2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8D318D">
        <w:trPr>
          <w:trHeight w:val="508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93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98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93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93" w:line="240" w:lineRule="auto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93" w:line="240" w:lineRule="auto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93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93" w:line="240" w:lineRule="auto"/>
              <w:ind w:left="15" w:right="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93" w:line="240" w:lineRule="auto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93" w:line="240" w:lineRule="auto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93" w:line="240" w:lineRule="auto"/>
              <w:ind w:left="17" w:right="2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R1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8D318D">
        <w:trPr>
          <w:trHeight w:val="556"/>
        </w:trPr>
        <w:tc>
          <w:tcPr>
            <w:tcW w:w="542" w:type="dxa"/>
          </w:tcPr>
          <w:p w:rsidR="008D318D" w:rsidRDefault="00304807">
            <w:pPr>
              <w:pStyle w:val="TableParagraph"/>
              <w:spacing w:before="117" w:line="240" w:lineRule="auto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00</w:t>
            </w:r>
          </w:p>
        </w:tc>
        <w:tc>
          <w:tcPr>
            <w:tcW w:w="837" w:type="dxa"/>
          </w:tcPr>
          <w:p w:rsidR="008D318D" w:rsidRDefault="00304807">
            <w:pPr>
              <w:pStyle w:val="TableParagraph"/>
              <w:spacing w:before="117" w:line="240" w:lineRule="auto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785" w:type="dxa"/>
          </w:tcPr>
          <w:p w:rsidR="008D318D" w:rsidRDefault="00304807">
            <w:pPr>
              <w:pStyle w:val="TableParagraph"/>
              <w:spacing w:before="117" w:line="240" w:lineRule="auto"/>
              <w:ind w:left="16" w:right="2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782" w:type="dxa"/>
          </w:tcPr>
          <w:p w:rsidR="008D318D" w:rsidRDefault="00304807">
            <w:pPr>
              <w:pStyle w:val="TableParagraph"/>
              <w:spacing w:before="117" w:line="240" w:lineRule="auto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52" w:type="dxa"/>
          </w:tcPr>
          <w:p w:rsidR="008D318D" w:rsidRDefault="00304807">
            <w:pPr>
              <w:pStyle w:val="TableParagraph"/>
              <w:spacing w:before="117" w:line="240" w:lineRule="auto"/>
              <w:ind w:left="15" w:right="3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888" w:type="dxa"/>
          </w:tcPr>
          <w:p w:rsidR="008D318D" w:rsidRDefault="00304807">
            <w:pPr>
              <w:pStyle w:val="TableParagraph"/>
              <w:spacing w:before="117" w:line="240" w:lineRule="auto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53" w:type="dxa"/>
          </w:tcPr>
          <w:p w:rsidR="008D318D" w:rsidRDefault="00304807">
            <w:pPr>
              <w:pStyle w:val="TableParagraph"/>
              <w:spacing w:before="117" w:line="240" w:lineRule="auto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913" w:type="dxa"/>
          </w:tcPr>
          <w:p w:rsidR="008D318D" w:rsidRDefault="00304807">
            <w:pPr>
              <w:pStyle w:val="TableParagraph"/>
              <w:spacing w:before="117" w:line="240" w:lineRule="auto"/>
              <w:ind w:left="14" w:right="1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3195" w:type="dxa"/>
          </w:tcPr>
          <w:p w:rsidR="008D318D" w:rsidRDefault="00304807">
            <w:pPr>
              <w:pStyle w:val="TableParagraph"/>
              <w:spacing w:before="117" w:line="240" w:lineRule="auto"/>
              <w:ind w:left="17" w:right="5"/>
              <w:rPr>
                <w:sz w:val="28"/>
              </w:rPr>
            </w:pPr>
            <w:r>
              <w:rPr>
                <w:sz w:val="28"/>
              </w:rPr>
              <w:t>Q</w:t>
            </w:r>
            <w:r>
              <w:rPr>
                <w:sz w:val="28"/>
                <w:vertAlign w:val="subscript"/>
              </w:rPr>
              <w:t>C2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-1280 </w:t>
            </w:r>
            <w:r>
              <w:rPr>
                <w:spacing w:val="-5"/>
                <w:sz w:val="28"/>
              </w:rPr>
              <w:t>Вар</w:t>
            </w:r>
          </w:p>
        </w:tc>
      </w:tr>
    </w:tbl>
    <w:p w:rsidR="008D318D" w:rsidRDefault="008D318D">
      <w:pPr>
        <w:pStyle w:val="a3"/>
        <w:spacing w:before="98" w:after="1"/>
        <w:rPr>
          <w:sz w:val="20"/>
        </w:rPr>
      </w:pPr>
    </w:p>
    <w:tbl>
      <w:tblPr>
        <w:tblW w:w="0" w:type="auto"/>
        <w:tblInd w:w="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4796"/>
      </w:tblGrid>
      <w:tr w:rsidR="008D318D">
        <w:trPr>
          <w:trHeight w:val="4080"/>
        </w:trPr>
        <w:tc>
          <w:tcPr>
            <w:tcW w:w="4496" w:type="dxa"/>
          </w:tcPr>
          <w:p w:rsidR="008D318D" w:rsidRDefault="008D318D">
            <w:pPr>
              <w:pStyle w:val="TableParagraph"/>
              <w:spacing w:before="11" w:line="240" w:lineRule="auto"/>
              <w:ind w:left="0"/>
              <w:jc w:val="left"/>
              <w:rPr>
                <w:sz w:val="10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3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588895" cy="1957070"/>
                  <wp:effectExtent l="0" t="0" r="0" b="0"/>
                  <wp:docPr id="107" name="Image 1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Image 107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9078" cy="1957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D318D" w:rsidRDefault="008D318D">
            <w:pPr>
              <w:pStyle w:val="TableParagraph"/>
              <w:spacing w:before="226" w:line="240" w:lineRule="auto"/>
              <w:ind w:left="0"/>
              <w:jc w:val="left"/>
              <w:rPr>
                <w:sz w:val="28"/>
              </w:rPr>
            </w:pPr>
          </w:p>
          <w:p w:rsidR="008D318D" w:rsidRDefault="00304807">
            <w:pPr>
              <w:pStyle w:val="TableParagraph"/>
              <w:spacing w:before="1" w:line="302" w:lineRule="exact"/>
              <w:ind w:left="0" w:right="142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16</w:t>
            </w:r>
          </w:p>
        </w:tc>
        <w:tc>
          <w:tcPr>
            <w:tcW w:w="4796" w:type="dxa"/>
          </w:tcPr>
          <w:p w:rsidR="008D318D" w:rsidRDefault="008D318D">
            <w:pPr>
              <w:pStyle w:val="TableParagraph"/>
              <w:spacing w:before="6" w:line="240" w:lineRule="auto"/>
              <w:ind w:left="0"/>
              <w:jc w:val="left"/>
              <w:rPr>
                <w:sz w:val="2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22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42260" cy="2286000"/>
                  <wp:effectExtent l="0" t="0" r="0" b="0"/>
                  <wp:docPr id="108" name="Image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age 108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606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D318D" w:rsidRDefault="00304807">
            <w:pPr>
              <w:pStyle w:val="TableParagraph"/>
              <w:spacing w:before="105" w:line="240" w:lineRule="auto"/>
              <w:ind w:left="151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17</w:t>
            </w:r>
          </w:p>
        </w:tc>
      </w:tr>
    </w:tbl>
    <w:p w:rsidR="008D318D" w:rsidRDefault="008D318D">
      <w:pPr>
        <w:pStyle w:val="TableParagraph"/>
        <w:spacing w:line="240" w:lineRule="auto"/>
        <w:rPr>
          <w:sz w:val="28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8D318D">
      <w:pPr>
        <w:pStyle w:val="a3"/>
        <w:spacing w:before="4"/>
        <w:rPr>
          <w:sz w:val="2"/>
        </w:rPr>
      </w:pPr>
    </w:p>
    <w:tbl>
      <w:tblPr>
        <w:tblW w:w="0" w:type="auto"/>
        <w:tblInd w:w="7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6"/>
        <w:gridCol w:w="4856"/>
      </w:tblGrid>
      <w:tr w:rsidR="008D318D">
        <w:trPr>
          <w:trHeight w:val="4257"/>
        </w:trPr>
        <w:tc>
          <w:tcPr>
            <w:tcW w:w="4556" w:type="dxa"/>
          </w:tcPr>
          <w:p w:rsidR="008D318D" w:rsidRDefault="008D318D">
            <w:pPr>
              <w:pStyle w:val="TableParagraph"/>
              <w:spacing w:before="84" w:line="240" w:lineRule="auto"/>
              <w:ind w:left="0"/>
              <w:jc w:val="left"/>
              <w:rPr>
                <w:sz w:val="20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260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566035" cy="1857375"/>
                  <wp:effectExtent l="0" t="0" r="0" b="0"/>
                  <wp:docPr id="109" name="Image 1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Image 109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115" cy="185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  <w:p w:rsidR="008D318D" w:rsidRDefault="008D318D">
            <w:pPr>
              <w:pStyle w:val="TableParagraph"/>
              <w:spacing w:before="51" w:line="240" w:lineRule="auto"/>
              <w:ind w:left="0"/>
              <w:jc w:val="left"/>
              <w:rPr>
                <w:sz w:val="28"/>
              </w:rPr>
            </w:pPr>
          </w:p>
          <w:p w:rsidR="008D318D" w:rsidRDefault="00304807">
            <w:pPr>
              <w:pStyle w:val="TableParagraph"/>
              <w:spacing w:line="302" w:lineRule="exact"/>
              <w:ind w:left="0" w:right="81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18</w:t>
            </w:r>
          </w:p>
        </w:tc>
        <w:tc>
          <w:tcPr>
            <w:tcW w:w="4856" w:type="dxa"/>
          </w:tcPr>
          <w:p w:rsidR="008D318D" w:rsidRDefault="008D318D">
            <w:pPr>
              <w:pStyle w:val="TableParagraph"/>
              <w:spacing w:before="7" w:line="240" w:lineRule="auto"/>
              <w:ind w:left="0"/>
              <w:jc w:val="left"/>
              <w:rPr>
                <w:sz w:val="2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6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920365" cy="2353945"/>
                  <wp:effectExtent l="0" t="0" r="0" b="0"/>
                  <wp:docPr id="110" name="Image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0618" cy="2354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D318D" w:rsidRDefault="00304807">
            <w:pPr>
              <w:pStyle w:val="TableParagraph"/>
              <w:spacing w:before="103" w:line="240" w:lineRule="auto"/>
              <w:ind w:left="93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19</w:t>
            </w:r>
          </w:p>
        </w:tc>
      </w:tr>
    </w:tbl>
    <w:p w:rsidR="008D318D" w:rsidRDefault="008D318D">
      <w:pPr>
        <w:pStyle w:val="a3"/>
        <w:spacing w:before="92"/>
        <w:rPr>
          <w:sz w:val="20"/>
        </w:rPr>
      </w:pPr>
    </w:p>
    <w:tbl>
      <w:tblPr>
        <w:tblW w:w="0" w:type="auto"/>
        <w:tblInd w:w="6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5"/>
        <w:gridCol w:w="4863"/>
      </w:tblGrid>
      <w:tr w:rsidR="008D318D">
        <w:trPr>
          <w:trHeight w:val="4267"/>
        </w:trPr>
        <w:tc>
          <w:tcPr>
            <w:tcW w:w="4995" w:type="dxa"/>
          </w:tcPr>
          <w:p w:rsidR="008D318D" w:rsidRDefault="008D318D">
            <w:pPr>
              <w:pStyle w:val="TableParagraph"/>
              <w:spacing w:before="5" w:line="240" w:lineRule="auto"/>
              <w:ind w:left="0"/>
              <w:jc w:val="left"/>
              <w:rPr>
                <w:sz w:val="10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230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70200" cy="2114550"/>
                  <wp:effectExtent l="0" t="0" r="0" b="0"/>
                  <wp:docPr id="111" name="Image 1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" name="Image 111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0586" cy="211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D318D" w:rsidRDefault="008D318D">
            <w:pPr>
              <w:pStyle w:val="TableParagraph"/>
              <w:spacing w:before="151" w:line="240" w:lineRule="auto"/>
              <w:ind w:left="0"/>
              <w:jc w:val="left"/>
              <w:rPr>
                <w:sz w:val="28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0" w:right="56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20</w:t>
            </w:r>
          </w:p>
        </w:tc>
        <w:tc>
          <w:tcPr>
            <w:tcW w:w="4863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  <w:p w:rsidR="008D318D" w:rsidRDefault="008D318D">
            <w:pPr>
              <w:pStyle w:val="TableParagraph"/>
              <w:spacing w:before="42" w:line="240" w:lineRule="auto"/>
              <w:ind w:left="0"/>
              <w:jc w:val="left"/>
              <w:rPr>
                <w:sz w:val="20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24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34640" cy="1857375"/>
                  <wp:effectExtent l="0" t="0" r="0" b="0"/>
                  <wp:docPr id="112" name="Image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age 112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834" cy="185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D318D" w:rsidRDefault="008D318D">
            <w:pPr>
              <w:pStyle w:val="TableParagraph"/>
              <w:spacing w:before="196" w:line="240" w:lineRule="auto"/>
              <w:ind w:left="0"/>
              <w:jc w:val="left"/>
              <w:rPr>
                <w:sz w:val="28"/>
              </w:rPr>
            </w:pPr>
          </w:p>
          <w:p w:rsidR="008D318D" w:rsidRDefault="00304807">
            <w:pPr>
              <w:pStyle w:val="TableParagraph"/>
              <w:spacing w:line="302" w:lineRule="exact"/>
              <w:ind w:left="60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21</w:t>
            </w:r>
          </w:p>
        </w:tc>
      </w:tr>
    </w:tbl>
    <w:p w:rsidR="008D318D" w:rsidRDefault="00304807">
      <w:pPr>
        <w:pStyle w:val="a3"/>
        <w:spacing w:before="137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251673088" behindDoc="1" locked="0" layoutInCell="1" allowOverlap="1">
            <wp:simplePos x="0" y="0"/>
            <wp:positionH relativeFrom="page">
              <wp:posOffset>2616835</wp:posOffset>
            </wp:positionH>
            <wp:positionV relativeFrom="paragraph">
              <wp:posOffset>248285</wp:posOffset>
            </wp:positionV>
            <wp:extent cx="2847340" cy="2651125"/>
            <wp:effectExtent l="0" t="0" r="0" b="0"/>
            <wp:wrapTopAndBottom/>
            <wp:docPr id="113" name="Image 1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Image 113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338" cy="26512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318D" w:rsidRDefault="00304807">
      <w:pPr>
        <w:spacing w:before="27"/>
        <w:ind w:left="1575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22</w:t>
      </w:r>
    </w:p>
    <w:p w:rsidR="008D318D" w:rsidRDefault="008D318D">
      <w:pPr>
        <w:jc w:val="center"/>
        <w:rPr>
          <w:sz w:val="28"/>
        </w:rPr>
        <w:sectPr w:rsidR="008D318D">
          <w:pgSz w:w="11910" w:h="16840"/>
          <w:pgMar w:top="1440" w:right="141" w:bottom="960" w:left="992" w:header="0" w:footer="762" w:gutter="0"/>
          <w:cols w:space="720"/>
        </w:sectPr>
      </w:pPr>
    </w:p>
    <w:p w:rsidR="008D318D" w:rsidRDefault="008D318D">
      <w:pPr>
        <w:pStyle w:val="a3"/>
        <w:spacing w:before="3"/>
        <w:rPr>
          <w:sz w:val="2"/>
        </w:rPr>
      </w:pPr>
    </w:p>
    <w:tbl>
      <w:tblPr>
        <w:tblW w:w="0" w:type="auto"/>
        <w:tblInd w:w="6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2"/>
        <w:gridCol w:w="4976"/>
      </w:tblGrid>
      <w:tr w:rsidR="008D318D">
        <w:trPr>
          <w:trHeight w:val="3992"/>
        </w:trPr>
        <w:tc>
          <w:tcPr>
            <w:tcW w:w="4712" w:type="dxa"/>
          </w:tcPr>
          <w:p w:rsidR="008D318D" w:rsidRDefault="008D318D">
            <w:pPr>
              <w:pStyle w:val="TableParagraph"/>
              <w:spacing w:before="1" w:line="240" w:lineRule="auto"/>
              <w:ind w:left="0"/>
              <w:jc w:val="left"/>
              <w:rPr>
                <w:sz w:val="9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80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42895" cy="1952625"/>
                  <wp:effectExtent l="0" t="0" r="0" b="0"/>
                  <wp:docPr id="114" name="Image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age 114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3469" cy="1952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D318D" w:rsidRDefault="008D318D">
            <w:pPr>
              <w:pStyle w:val="TableParagraph"/>
              <w:spacing w:before="168" w:line="240" w:lineRule="auto"/>
              <w:ind w:left="0"/>
              <w:jc w:val="left"/>
              <w:rPr>
                <w:sz w:val="28"/>
              </w:rPr>
            </w:pPr>
          </w:p>
          <w:p w:rsidR="008D318D" w:rsidRDefault="00304807">
            <w:pPr>
              <w:pStyle w:val="TableParagraph"/>
              <w:spacing w:line="302" w:lineRule="exact"/>
              <w:ind w:left="0" w:right="94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23</w:t>
            </w:r>
          </w:p>
        </w:tc>
        <w:tc>
          <w:tcPr>
            <w:tcW w:w="4976" w:type="dxa"/>
          </w:tcPr>
          <w:p w:rsidR="008D318D" w:rsidRDefault="008D318D">
            <w:pPr>
              <w:pStyle w:val="TableParagraph"/>
              <w:spacing w:before="4" w:line="240" w:lineRule="auto"/>
              <w:ind w:left="0"/>
              <w:jc w:val="left"/>
              <w:rPr>
                <w:sz w:val="16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7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013710" cy="2051050"/>
                  <wp:effectExtent l="0" t="0" r="0" b="0"/>
                  <wp:docPr id="115" name="Image 1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" name="Image 115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4299" cy="2051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D318D" w:rsidRDefault="00304807">
            <w:pPr>
              <w:pStyle w:val="TableParagraph"/>
              <w:spacing w:before="192" w:line="240" w:lineRule="auto"/>
              <w:ind w:left="105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24</w:t>
            </w:r>
          </w:p>
        </w:tc>
      </w:tr>
    </w:tbl>
    <w:p w:rsidR="008D318D" w:rsidRDefault="008D318D">
      <w:pPr>
        <w:pStyle w:val="a3"/>
        <w:rPr>
          <w:sz w:val="20"/>
        </w:rPr>
      </w:pPr>
    </w:p>
    <w:p w:rsidR="008D318D" w:rsidRDefault="008D318D">
      <w:pPr>
        <w:pStyle w:val="a3"/>
        <w:rPr>
          <w:sz w:val="20"/>
        </w:rPr>
      </w:pPr>
    </w:p>
    <w:p w:rsidR="008D318D" w:rsidRDefault="00304807">
      <w:pPr>
        <w:pStyle w:val="a3"/>
        <w:spacing w:before="20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251674112" behindDoc="1" locked="0" layoutInCell="1" allowOverlap="1">
            <wp:simplePos x="0" y="0"/>
            <wp:positionH relativeFrom="page">
              <wp:posOffset>2658110</wp:posOffset>
            </wp:positionH>
            <wp:positionV relativeFrom="paragraph">
              <wp:posOffset>173990</wp:posOffset>
            </wp:positionV>
            <wp:extent cx="2771775" cy="2247900"/>
            <wp:effectExtent l="0" t="0" r="0" b="0"/>
            <wp:wrapTopAndBottom/>
            <wp:docPr id="116" name="Image 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 116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318D" w:rsidRDefault="00304807">
      <w:pPr>
        <w:spacing w:before="152"/>
        <w:ind w:left="1575" w:right="1604"/>
        <w:jc w:val="center"/>
        <w:rPr>
          <w:sz w:val="28"/>
        </w:rPr>
      </w:pPr>
      <w:r>
        <w:rPr>
          <w:sz w:val="28"/>
        </w:rPr>
        <w:t>Рисунок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25</w:t>
      </w:r>
    </w:p>
    <w:p w:rsidR="008D318D" w:rsidRDefault="008D318D">
      <w:pPr>
        <w:pStyle w:val="a3"/>
        <w:spacing w:before="320"/>
        <w:rPr>
          <w:sz w:val="28"/>
        </w:rPr>
      </w:pPr>
    </w:p>
    <w:p w:rsidR="008D318D" w:rsidRDefault="00304807">
      <w:pPr>
        <w:pStyle w:val="1"/>
        <w:spacing w:before="1" w:line="322" w:lineRule="exact"/>
        <w:ind w:left="4870" w:firstLine="0"/>
        <w:jc w:val="both"/>
        <w:rPr>
          <w:b w:val="0"/>
        </w:rPr>
      </w:pPr>
      <w:r>
        <w:t>Задача</w:t>
      </w:r>
      <w:r>
        <w:rPr>
          <w:spacing w:val="-4"/>
        </w:rPr>
        <w:t xml:space="preserve"> </w:t>
      </w:r>
      <w:r>
        <w:rPr>
          <w:spacing w:val="-5"/>
        </w:rPr>
        <w:t>№4</w:t>
      </w:r>
      <w:r>
        <w:rPr>
          <w:b w:val="0"/>
          <w:spacing w:val="-5"/>
        </w:rPr>
        <w:t>.</w:t>
      </w:r>
    </w:p>
    <w:p w:rsidR="008D318D" w:rsidRDefault="00304807">
      <w:pPr>
        <w:ind w:left="686" w:right="709" w:firstLine="427"/>
        <w:jc w:val="both"/>
        <w:rPr>
          <w:sz w:val="28"/>
        </w:rPr>
      </w:pPr>
      <w:r>
        <w:rPr>
          <w:sz w:val="28"/>
        </w:rPr>
        <w:t xml:space="preserve">Три одинаковых резистора с сопротивлением </w:t>
      </w:r>
      <w:r>
        <w:rPr>
          <w:b/>
          <w:sz w:val="28"/>
        </w:rPr>
        <w:t xml:space="preserve">R </w:t>
      </w:r>
      <w:r>
        <w:rPr>
          <w:sz w:val="28"/>
        </w:rPr>
        <w:t xml:space="preserve">каждый соединили </w:t>
      </w:r>
      <w:r>
        <w:rPr>
          <w:position w:val="2"/>
          <w:sz w:val="28"/>
        </w:rPr>
        <w:t xml:space="preserve">звездой, включили в трехфазную сеть с линейным напряжением </w:t>
      </w:r>
      <w:r>
        <w:rPr>
          <w:b/>
          <w:position w:val="2"/>
          <w:sz w:val="28"/>
        </w:rPr>
        <w:t>U</w:t>
      </w:r>
      <w:r>
        <w:rPr>
          <w:b/>
          <w:sz w:val="18"/>
        </w:rPr>
        <w:t xml:space="preserve">ном1 </w:t>
      </w:r>
      <w:r>
        <w:rPr>
          <w:position w:val="2"/>
          <w:sz w:val="28"/>
        </w:rPr>
        <w:t xml:space="preserve">и измерили потребляемые токи </w:t>
      </w:r>
      <w:r>
        <w:rPr>
          <w:b/>
          <w:position w:val="2"/>
          <w:sz w:val="28"/>
        </w:rPr>
        <w:t>I</w:t>
      </w:r>
      <w:r>
        <w:rPr>
          <w:b/>
          <w:sz w:val="18"/>
        </w:rPr>
        <w:t>ном1</w:t>
      </w:r>
      <w:r>
        <w:rPr>
          <w:position w:val="2"/>
          <w:sz w:val="28"/>
        </w:rPr>
        <w:t xml:space="preserve">. Затем те же резисторы соединили </w:t>
      </w:r>
      <w:r>
        <w:rPr>
          <w:sz w:val="28"/>
        </w:rPr>
        <w:t>треугольником, включили</w:t>
      </w:r>
      <w:r>
        <w:rPr>
          <w:spacing w:val="40"/>
          <w:sz w:val="28"/>
        </w:rPr>
        <w:t xml:space="preserve"> </w:t>
      </w:r>
      <w:r>
        <w:rPr>
          <w:sz w:val="28"/>
        </w:rPr>
        <w:t>в ту же сеть и измерили фазные</w:t>
      </w:r>
      <w:r>
        <w:rPr>
          <w:spacing w:val="40"/>
          <w:sz w:val="28"/>
        </w:rPr>
        <w:t xml:space="preserve"> </w:t>
      </w:r>
      <w:r>
        <w:rPr>
          <w:sz w:val="28"/>
        </w:rPr>
        <w:t>и линейные токи.</w:t>
      </w:r>
    </w:p>
    <w:p w:rsidR="008D318D" w:rsidRDefault="00304807">
      <w:pPr>
        <w:spacing w:before="1" w:line="321" w:lineRule="exact"/>
        <w:ind w:left="1113"/>
        <w:rPr>
          <w:sz w:val="28"/>
        </w:rPr>
      </w:pPr>
      <w:r>
        <w:rPr>
          <w:spacing w:val="-2"/>
          <w:sz w:val="28"/>
        </w:rPr>
        <w:t>Определить:</w:t>
      </w:r>
    </w:p>
    <w:p w:rsidR="008D318D" w:rsidRDefault="00304807">
      <w:pPr>
        <w:tabs>
          <w:tab w:val="left" w:pos="2683"/>
          <w:tab w:val="left" w:pos="9908"/>
        </w:tabs>
        <w:ind w:left="686" w:right="709" w:firstLine="427"/>
        <w:rPr>
          <w:position w:val="2"/>
          <w:sz w:val="28"/>
        </w:rPr>
      </w:pPr>
      <w:r>
        <w:rPr>
          <w:position w:val="2"/>
          <w:sz w:val="28"/>
        </w:rPr>
        <w:t>Во</w:t>
      </w:r>
      <w:r>
        <w:rPr>
          <w:spacing w:val="40"/>
          <w:position w:val="2"/>
          <w:sz w:val="28"/>
        </w:rPr>
        <w:t xml:space="preserve"> </w:t>
      </w:r>
      <w:r>
        <w:rPr>
          <w:position w:val="2"/>
          <w:sz w:val="28"/>
        </w:rPr>
        <w:t>сколько</w:t>
      </w:r>
      <w:r>
        <w:rPr>
          <w:spacing w:val="40"/>
          <w:position w:val="2"/>
          <w:sz w:val="28"/>
        </w:rPr>
        <w:t xml:space="preserve"> </w:t>
      </w:r>
      <w:r>
        <w:rPr>
          <w:position w:val="2"/>
          <w:sz w:val="28"/>
        </w:rPr>
        <w:t>раз</w:t>
      </w:r>
      <w:r>
        <w:rPr>
          <w:spacing w:val="40"/>
          <w:position w:val="2"/>
          <w:sz w:val="28"/>
        </w:rPr>
        <w:t xml:space="preserve"> </w:t>
      </w:r>
      <w:r>
        <w:rPr>
          <w:position w:val="2"/>
          <w:sz w:val="28"/>
        </w:rPr>
        <w:t>при</w:t>
      </w:r>
      <w:r>
        <w:rPr>
          <w:spacing w:val="40"/>
          <w:position w:val="2"/>
          <w:sz w:val="28"/>
        </w:rPr>
        <w:t xml:space="preserve"> </w:t>
      </w:r>
      <w:r>
        <w:rPr>
          <w:position w:val="2"/>
          <w:sz w:val="28"/>
        </w:rPr>
        <w:t>так</w:t>
      </w:r>
      <w:r>
        <w:rPr>
          <w:position w:val="2"/>
          <w:sz w:val="28"/>
        </w:rPr>
        <w:t>ом</w:t>
      </w:r>
      <w:r>
        <w:rPr>
          <w:spacing w:val="40"/>
          <w:position w:val="2"/>
          <w:sz w:val="28"/>
        </w:rPr>
        <w:t xml:space="preserve"> </w:t>
      </w:r>
      <w:r>
        <w:rPr>
          <w:position w:val="2"/>
          <w:sz w:val="28"/>
        </w:rPr>
        <w:t>переключении</w:t>
      </w:r>
      <w:r>
        <w:rPr>
          <w:spacing w:val="40"/>
          <w:position w:val="2"/>
          <w:sz w:val="28"/>
        </w:rPr>
        <w:t xml:space="preserve"> </w:t>
      </w:r>
      <w:r>
        <w:rPr>
          <w:position w:val="2"/>
          <w:sz w:val="28"/>
        </w:rPr>
        <w:t>изменились</w:t>
      </w:r>
      <w:r>
        <w:rPr>
          <w:spacing w:val="40"/>
          <w:position w:val="2"/>
          <w:sz w:val="28"/>
        </w:rPr>
        <w:t xml:space="preserve"> </w:t>
      </w:r>
      <w:r>
        <w:rPr>
          <w:position w:val="2"/>
          <w:sz w:val="28"/>
        </w:rPr>
        <w:t>фазные</w:t>
      </w:r>
      <w:r>
        <w:rPr>
          <w:spacing w:val="80"/>
          <w:position w:val="2"/>
          <w:sz w:val="28"/>
        </w:rPr>
        <w:t xml:space="preserve"> </w:t>
      </w:r>
      <w:r>
        <w:rPr>
          <w:b/>
          <w:position w:val="2"/>
          <w:sz w:val="28"/>
        </w:rPr>
        <w:t>I</w:t>
      </w:r>
      <w:r>
        <w:rPr>
          <w:b/>
          <w:sz w:val="18"/>
        </w:rPr>
        <w:t>ф2</w:t>
      </w:r>
      <w:r>
        <w:rPr>
          <w:b/>
          <w:sz w:val="18"/>
        </w:rPr>
        <w:tab/>
      </w:r>
      <w:r>
        <w:rPr>
          <w:spacing w:val="-10"/>
          <w:position w:val="2"/>
          <w:sz w:val="28"/>
        </w:rPr>
        <w:t xml:space="preserve">и </w:t>
      </w:r>
      <w:r>
        <w:rPr>
          <w:position w:val="2"/>
          <w:sz w:val="28"/>
        </w:rPr>
        <w:t>линейные</w:t>
      </w:r>
      <w:r>
        <w:rPr>
          <w:spacing w:val="24"/>
          <w:position w:val="2"/>
          <w:sz w:val="28"/>
        </w:rPr>
        <w:t xml:space="preserve"> </w:t>
      </w:r>
      <w:r>
        <w:rPr>
          <w:b/>
          <w:spacing w:val="-4"/>
          <w:position w:val="2"/>
          <w:sz w:val="28"/>
        </w:rPr>
        <w:t>I</w:t>
      </w:r>
      <w:r>
        <w:rPr>
          <w:b/>
          <w:spacing w:val="-4"/>
          <w:sz w:val="18"/>
        </w:rPr>
        <w:t>ном2</w:t>
      </w:r>
      <w:r>
        <w:rPr>
          <w:b/>
          <w:sz w:val="18"/>
        </w:rPr>
        <w:tab/>
      </w:r>
      <w:r>
        <w:rPr>
          <w:position w:val="2"/>
          <w:sz w:val="28"/>
        </w:rPr>
        <w:t>токи</w:t>
      </w:r>
      <w:r>
        <w:rPr>
          <w:spacing w:val="25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  <w:r>
        <w:rPr>
          <w:spacing w:val="28"/>
          <w:position w:val="2"/>
          <w:sz w:val="28"/>
        </w:rPr>
        <w:t xml:space="preserve"> </w:t>
      </w:r>
      <w:r>
        <w:rPr>
          <w:position w:val="2"/>
          <w:sz w:val="28"/>
        </w:rPr>
        <w:t>потребляемые</w:t>
      </w:r>
      <w:r>
        <w:rPr>
          <w:spacing w:val="25"/>
          <w:position w:val="2"/>
          <w:sz w:val="28"/>
        </w:rPr>
        <w:t xml:space="preserve"> </w:t>
      </w:r>
      <w:r>
        <w:rPr>
          <w:position w:val="2"/>
          <w:sz w:val="28"/>
        </w:rPr>
        <w:t>цепью</w:t>
      </w:r>
      <w:r>
        <w:rPr>
          <w:spacing w:val="26"/>
          <w:position w:val="2"/>
          <w:sz w:val="28"/>
        </w:rPr>
        <w:t xml:space="preserve"> </w:t>
      </w:r>
      <w:r>
        <w:rPr>
          <w:position w:val="2"/>
          <w:sz w:val="28"/>
        </w:rPr>
        <w:t>активные</w:t>
      </w:r>
      <w:r>
        <w:rPr>
          <w:spacing w:val="27"/>
          <w:position w:val="2"/>
          <w:sz w:val="28"/>
        </w:rPr>
        <w:t xml:space="preserve"> </w:t>
      </w:r>
      <w:r>
        <w:rPr>
          <w:position w:val="2"/>
          <w:sz w:val="28"/>
        </w:rPr>
        <w:t>мощности,</w:t>
      </w:r>
      <w:r>
        <w:rPr>
          <w:spacing w:val="27"/>
          <w:position w:val="2"/>
          <w:sz w:val="28"/>
        </w:rPr>
        <w:t xml:space="preserve"> </w:t>
      </w:r>
      <w:r>
        <w:rPr>
          <w:position w:val="2"/>
          <w:sz w:val="28"/>
        </w:rPr>
        <w:t>т.е.</w:t>
      </w:r>
      <w:r>
        <w:rPr>
          <w:spacing w:val="26"/>
          <w:position w:val="2"/>
          <w:sz w:val="28"/>
        </w:rPr>
        <w:t xml:space="preserve"> </w:t>
      </w:r>
      <w:r>
        <w:rPr>
          <w:spacing w:val="-2"/>
          <w:position w:val="2"/>
          <w:sz w:val="28"/>
        </w:rPr>
        <w:t>найти</w:t>
      </w:r>
    </w:p>
    <w:p w:rsidR="008D318D" w:rsidRDefault="008D318D">
      <w:pPr>
        <w:rPr>
          <w:position w:val="2"/>
          <w:sz w:val="28"/>
        </w:rPr>
        <w:sectPr w:rsidR="008D318D">
          <w:pgSz w:w="11910" w:h="16840"/>
          <w:pgMar w:top="1120" w:right="141" w:bottom="960" w:left="992" w:header="0" w:footer="762" w:gutter="0"/>
          <w:cols w:space="720"/>
        </w:sectPr>
      </w:pPr>
    </w:p>
    <w:p w:rsidR="008D318D" w:rsidRDefault="00304807">
      <w:pPr>
        <w:spacing w:before="158"/>
        <w:ind w:left="686"/>
        <w:rPr>
          <w:sz w:val="28"/>
        </w:rPr>
      </w:pPr>
      <w:r>
        <w:rPr>
          <w:spacing w:val="-2"/>
          <w:sz w:val="28"/>
        </w:rPr>
        <w:lastRenderedPageBreak/>
        <w:t>отношения</w:t>
      </w:r>
    </w:p>
    <w:p w:rsidR="008D318D" w:rsidRDefault="00304807">
      <w:pPr>
        <w:spacing w:before="42" w:line="177" w:lineRule="auto"/>
        <w:ind w:left="147"/>
        <w:rPr>
          <w:b/>
          <w:position w:val="-12"/>
          <w:sz w:val="28"/>
        </w:rPr>
      </w:pPr>
      <w:r>
        <w:br w:type="column"/>
      </w:r>
      <w:r>
        <w:rPr>
          <w:i/>
          <w:spacing w:val="11"/>
          <w:position w:val="6"/>
          <w:sz w:val="24"/>
        </w:rPr>
        <w:lastRenderedPageBreak/>
        <w:t>I</w:t>
      </w:r>
      <w:r>
        <w:rPr>
          <w:i/>
          <w:spacing w:val="11"/>
          <w:sz w:val="14"/>
        </w:rPr>
        <w:t>ф</w:t>
      </w:r>
      <w:r>
        <w:rPr>
          <w:spacing w:val="11"/>
          <w:sz w:val="14"/>
        </w:rPr>
        <w:t>2</w:t>
      </w:r>
      <w:r>
        <w:rPr>
          <w:spacing w:val="101"/>
          <w:sz w:val="14"/>
        </w:rPr>
        <w:t xml:space="preserve"> </w:t>
      </w:r>
      <w:r>
        <w:rPr>
          <w:b/>
          <w:spacing w:val="-10"/>
          <w:position w:val="-12"/>
          <w:sz w:val="28"/>
        </w:rPr>
        <w:t>;</w:t>
      </w:r>
    </w:p>
    <w:p w:rsidR="008D318D" w:rsidRDefault="00304807">
      <w:pPr>
        <w:spacing w:line="266" w:lineRule="exact"/>
        <w:ind w:left="92"/>
        <w:rPr>
          <w:sz w:val="14"/>
        </w:rPr>
      </w:pPr>
      <w:r>
        <w:rPr>
          <w:noProof/>
          <w:sz w:val="14"/>
          <w:lang w:eastAsia="ru-RU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1973580</wp:posOffset>
                </wp:positionH>
                <wp:positionV relativeFrom="paragraph">
                  <wp:posOffset>-45720</wp:posOffset>
                </wp:positionV>
                <wp:extent cx="292100" cy="1270"/>
                <wp:effectExtent l="0" t="0" r="0" b="0"/>
                <wp:wrapNone/>
                <wp:docPr id="117" name="Graphic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100">
                              <a:moveTo>
                                <a:pt x="0" y="0"/>
                              </a:moveTo>
                              <a:lnTo>
                                <a:pt x="291485" y="0"/>
                              </a:lnTo>
                            </a:path>
                          </a:pathLst>
                        </a:custGeom>
                        <a:ln w="64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74106F" id="Graphic 117" o:spid="_x0000_s1026" style="position:absolute;margin-left:155.4pt;margin-top:-3.6pt;width:23pt;height:.1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" path="m,l291485,e" filled="f" strokeweight=".17828mm">
                <v:path arrowok="t"/>
                <w10:wrap anchorx="page"/>
              </v:shape>
            </w:pict>
          </mc:Fallback>
        </mc:AlternateContent>
      </w:r>
      <w:r>
        <w:rPr>
          <w:i/>
          <w:spacing w:val="-2"/>
          <w:position w:val="6"/>
          <w:sz w:val="24"/>
        </w:rPr>
        <w:t>I</w:t>
      </w:r>
      <w:r>
        <w:rPr>
          <w:i/>
          <w:spacing w:val="-34"/>
          <w:position w:val="6"/>
          <w:sz w:val="24"/>
        </w:rPr>
        <w:t xml:space="preserve"> </w:t>
      </w:r>
      <w:r>
        <w:rPr>
          <w:i/>
          <w:spacing w:val="-4"/>
          <w:sz w:val="14"/>
        </w:rPr>
        <w:t>ном</w:t>
      </w:r>
      <w:r>
        <w:rPr>
          <w:spacing w:val="-4"/>
          <w:sz w:val="14"/>
        </w:rPr>
        <w:t>1</w:t>
      </w:r>
    </w:p>
    <w:p w:rsidR="008D318D" w:rsidRDefault="00304807">
      <w:pPr>
        <w:spacing w:before="39"/>
        <w:ind w:left="92"/>
        <w:rPr>
          <w:sz w:val="14"/>
        </w:rPr>
      </w:pPr>
      <w:r>
        <w:br w:type="column"/>
      </w:r>
      <w:r>
        <w:rPr>
          <w:i/>
          <w:position w:val="6"/>
          <w:sz w:val="24"/>
        </w:rPr>
        <w:lastRenderedPageBreak/>
        <w:t>I</w:t>
      </w:r>
      <w:r>
        <w:rPr>
          <w:i/>
          <w:sz w:val="14"/>
        </w:rPr>
        <w:t>ном</w:t>
      </w:r>
      <w:r>
        <w:rPr>
          <w:i/>
          <w:spacing w:val="-8"/>
          <w:sz w:val="14"/>
        </w:rPr>
        <w:t xml:space="preserve"> </w:t>
      </w:r>
      <w:r>
        <w:rPr>
          <w:spacing w:val="-10"/>
          <w:sz w:val="14"/>
        </w:rPr>
        <w:t>2</w:t>
      </w:r>
    </w:p>
    <w:p w:rsidR="008D318D" w:rsidRDefault="00304807">
      <w:pPr>
        <w:spacing w:before="29"/>
        <w:ind w:left="105"/>
        <w:rPr>
          <w:sz w:val="14"/>
        </w:rPr>
      </w:pPr>
      <w:r>
        <w:rPr>
          <w:noProof/>
          <w:sz w:val="14"/>
          <w:lang w:eastAsia="ru-RU"/>
        </w:rPr>
        <mc:AlternateContent>
          <mc:Choice Requires="wps">
            <w:drawing>
              <wp:anchor distT="0" distB="0" distL="0" distR="0" simplePos="0" relativeHeight="251646464" behindDoc="0" locked="0" layoutInCell="1" allowOverlap="1">
                <wp:simplePos x="0" y="0"/>
                <wp:positionH relativeFrom="page">
                  <wp:posOffset>2419350</wp:posOffset>
                </wp:positionH>
                <wp:positionV relativeFrom="paragraph">
                  <wp:posOffset>4445</wp:posOffset>
                </wp:positionV>
                <wp:extent cx="301625" cy="1270"/>
                <wp:effectExtent l="0" t="0" r="0" b="0"/>
                <wp:wrapNone/>
                <wp:docPr id="118" name="Graphic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1625">
                              <a:moveTo>
                                <a:pt x="0" y="0"/>
                              </a:moveTo>
                              <a:lnTo>
                                <a:pt x="301237" y="0"/>
                              </a:lnTo>
                            </a:path>
                          </a:pathLst>
                        </a:custGeom>
                        <a:ln w="64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C1F4F5" id="Graphic 118" o:spid="_x0000_s1026" style="position:absolute;margin-left:190.5pt;margin-top:.35pt;width:23.75pt;height:.1pt;z-index: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1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" path="m,l301237,e" filled="f" strokeweight=".17781mm">
                <v:path arrowok="t"/>
                <w10:wrap anchorx="page"/>
              </v:shape>
            </w:pict>
          </mc:Fallback>
        </mc:AlternateContent>
      </w:r>
      <w:r>
        <w:rPr>
          <w:i/>
          <w:spacing w:val="-2"/>
          <w:position w:val="6"/>
          <w:sz w:val="24"/>
        </w:rPr>
        <w:t>I</w:t>
      </w:r>
      <w:r>
        <w:rPr>
          <w:i/>
          <w:spacing w:val="-2"/>
          <w:sz w:val="14"/>
        </w:rPr>
        <w:t>ном</w:t>
      </w:r>
      <w:r>
        <w:rPr>
          <w:spacing w:val="-2"/>
          <w:sz w:val="14"/>
        </w:rPr>
        <w:t>1</w:t>
      </w:r>
    </w:p>
    <w:p w:rsidR="008D318D" w:rsidRDefault="00304807">
      <w:pPr>
        <w:spacing w:before="35" w:line="394" w:lineRule="exact"/>
        <w:ind w:left="132"/>
        <w:rPr>
          <w:b/>
          <w:sz w:val="28"/>
        </w:rPr>
      </w:pPr>
      <w:r>
        <w:br w:type="column"/>
      </w:r>
      <w:r>
        <w:rPr>
          <w:sz w:val="28"/>
        </w:rPr>
        <w:lastRenderedPageBreak/>
        <w:t>и</w:t>
      </w:r>
      <w:r>
        <w:rPr>
          <w:spacing w:val="68"/>
          <w:sz w:val="28"/>
        </w:rPr>
        <w:t xml:space="preserve"> </w:t>
      </w:r>
      <w:r>
        <w:rPr>
          <w:i/>
          <w:position w:val="16"/>
          <w:sz w:val="24"/>
        </w:rPr>
        <w:t>Р</w:t>
      </w:r>
      <w:r>
        <w:rPr>
          <w:position w:val="10"/>
          <w:sz w:val="14"/>
        </w:rPr>
        <w:t>2</w:t>
      </w:r>
      <w:r>
        <w:rPr>
          <w:spacing w:val="62"/>
          <w:position w:val="10"/>
          <w:sz w:val="14"/>
        </w:rPr>
        <w:t xml:space="preserve"> </w:t>
      </w:r>
      <w:r>
        <w:rPr>
          <w:b/>
          <w:spacing w:val="-10"/>
          <w:sz w:val="28"/>
        </w:rPr>
        <w:t>.</w:t>
      </w:r>
    </w:p>
    <w:p w:rsidR="008D318D" w:rsidRDefault="00304807">
      <w:pPr>
        <w:spacing w:line="264" w:lineRule="exact"/>
        <w:ind w:left="432"/>
        <w:rPr>
          <w:position w:val="-5"/>
          <w:sz w:val="14"/>
        </w:rPr>
      </w:pPr>
      <w:r>
        <w:rPr>
          <w:noProof/>
          <w:position w:val="-5"/>
          <w:sz w:val="14"/>
          <w:lang w:eastAsia="ru-RU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2971165</wp:posOffset>
                </wp:positionH>
                <wp:positionV relativeFrom="paragraph">
                  <wp:posOffset>-46990</wp:posOffset>
                </wp:positionV>
                <wp:extent cx="184785" cy="1270"/>
                <wp:effectExtent l="0" t="0" r="0" b="0"/>
                <wp:wrapNone/>
                <wp:docPr id="119" name="Graphic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4785">
                              <a:moveTo>
                                <a:pt x="0" y="0"/>
                              </a:moveTo>
                              <a:lnTo>
                                <a:pt x="184771" y="0"/>
                              </a:lnTo>
                            </a:path>
                          </a:pathLst>
                        </a:custGeom>
                        <a:ln w="649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4C8774" id="Graphic 119" o:spid="_x0000_s1026" style="position:absolute;margin-left:233.95pt;margin-top:-3.7pt;width:14.55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4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" path="m,l184771,e" filled="f" strokeweight=".18047mm">
                <v:path arrowok="t"/>
                <w10:wrap anchorx="page"/>
              </v:shape>
            </w:pict>
          </mc:Fallback>
        </mc:AlternateContent>
      </w:r>
      <w:r>
        <w:rPr>
          <w:i/>
          <w:spacing w:val="-5"/>
          <w:sz w:val="24"/>
        </w:rPr>
        <w:t>Р</w:t>
      </w:r>
      <w:r>
        <w:rPr>
          <w:spacing w:val="-5"/>
          <w:position w:val="-5"/>
          <w:sz w:val="14"/>
        </w:rPr>
        <w:t>1</w:t>
      </w:r>
    </w:p>
    <w:p w:rsidR="008D318D" w:rsidRDefault="008D318D">
      <w:pPr>
        <w:spacing w:line="264" w:lineRule="exact"/>
        <w:rPr>
          <w:position w:val="-5"/>
          <w:sz w:val="14"/>
        </w:rPr>
        <w:sectPr w:rsidR="008D318D">
          <w:type w:val="continuous"/>
          <w:pgSz w:w="11910" w:h="16840"/>
          <w:pgMar w:top="1080" w:right="141" w:bottom="280" w:left="992" w:header="0" w:footer="762" w:gutter="0"/>
          <w:cols w:num="4" w:space="720" w:equalWidth="0">
            <w:col w:w="2007" w:space="40"/>
            <w:col w:w="663" w:space="39"/>
            <w:col w:w="503" w:space="40"/>
            <w:col w:w="7485"/>
          </w:cols>
        </w:sectPr>
      </w:pPr>
    </w:p>
    <w:p w:rsidR="008D318D" w:rsidRDefault="00304807">
      <w:pPr>
        <w:spacing w:before="21" w:line="242" w:lineRule="auto"/>
        <w:ind w:left="686" w:firstLine="427"/>
        <w:rPr>
          <w:sz w:val="28"/>
        </w:rPr>
      </w:pPr>
      <w:r>
        <w:rPr>
          <w:sz w:val="28"/>
        </w:rPr>
        <w:lastRenderedPageBreak/>
        <w:t>Начертить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масштабе</w:t>
      </w:r>
      <w:r>
        <w:rPr>
          <w:spacing w:val="80"/>
          <w:sz w:val="28"/>
        </w:rPr>
        <w:t xml:space="preserve"> </w:t>
      </w:r>
      <w:r>
        <w:rPr>
          <w:sz w:val="28"/>
        </w:rPr>
        <w:t>векторную</w:t>
      </w:r>
      <w:r>
        <w:rPr>
          <w:spacing w:val="80"/>
          <w:sz w:val="28"/>
        </w:rPr>
        <w:t xml:space="preserve"> </w:t>
      </w:r>
      <w:r>
        <w:rPr>
          <w:sz w:val="28"/>
        </w:rPr>
        <w:t>диаграмму</w:t>
      </w:r>
      <w:r>
        <w:rPr>
          <w:spacing w:val="80"/>
          <w:sz w:val="28"/>
        </w:rPr>
        <w:t xml:space="preserve"> </w:t>
      </w:r>
      <w:r>
        <w:rPr>
          <w:sz w:val="28"/>
        </w:rPr>
        <w:t>цепи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соединении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резисторов треугольником.</w:t>
      </w:r>
    </w:p>
    <w:p w:rsidR="008D318D" w:rsidRDefault="00304807">
      <w:pPr>
        <w:spacing w:line="317" w:lineRule="exact"/>
        <w:ind w:left="1113"/>
        <w:rPr>
          <w:sz w:val="28"/>
        </w:rPr>
      </w:pPr>
      <w:r>
        <w:rPr>
          <w:sz w:val="28"/>
        </w:rPr>
        <w:t>Данные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3"/>
          <w:sz w:val="28"/>
        </w:rPr>
        <w:t xml:space="preserve"> </w:t>
      </w:r>
      <w:r>
        <w:rPr>
          <w:sz w:val="28"/>
        </w:rPr>
        <w:t>взять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таблице -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4.</w:t>
      </w:r>
    </w:p>
    <w:p w:rsidR="008D318D" w:rsidRDefault="008D318D">
      <w:pPr>
        <w:spacing w:line="317" w:lineRule="exact"/>
        <w:rPr>
          <w:sz w:val="28"/>
        </w:rPr>
        <w:sectPr w:rsidR="008D318D">
          <w:type w:val="continuous"/>
          <w:pgSz w:w="11910" w:h="16840"/>
          <w:pgMar w:top="1080" w:right="141" w:bottom="280" w:left="992" w:header="0" w:footer="762" w:gutter="0"/>
          <w:cols w:space="720"/>
        </w:sectPr>
      </w:pPr>
    </w:p>
    <w:p w:rsidR="008D318D" w:rsidRDefault="00304807">
      <w:pPr>
        <w:spacing w:before="65"/>
        <w:ind w:right="710"/>
        <w:jc w:val="right"/>
        <w:rPr>
          <w:sz w:val="28"/>
        </w:rPr>
      </w:pPr>
      <w:r>
        <w:rPr>
          <w:sz w:val="28"/>
        </w:rPr>
        <w:lastRenderedPageBreak/>
        <w:t>Таблица</w:t>
      </w:r>
      <w:r>
        <w:rPr>
          <w:spacing w:val="-8"/>
          <w:sz w:val="28"/>
        </w:rPr>
        <w:t xml:space="preserve"> </w:t>
      </w:r>
      <w:r>
        <w:rPr>
          <w:spacing w:val="-10"/>
          <w:sz w:val="28"/>
        </w:rPr>
        <w:t>4</w:t>
      </w:r>
    </w:p>
    <w:tbl>
      <w:tblPr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6"/>
        <w:gridCol w:w="971"/>
        <w:gridCol w:w="1076"/>
        <w:gridCol w:w="1456"/>
        <w:gridCol w:w="824"/>
        <w:gridCol w:w="957"/>
        <w:gridCol w:w="1309"/>
        <w:gridCol w:w="822"/>
        <w:gridCol w:w="1102"/>
      </w:tblGrid>
      <w:tr w:rsidR="008D318D">
        <w:trPr>
          <w:trHeight w:val="967"/>
        </w:trPr>
        <w:tc>
          <w:tcPr>
            <w:tcW w:w="1186" w:type="dxa"/>
          </w:tcPr>
          <w:p w:rsidR="008D318D" w:rsidRDefault="00304807">
            <w:pPr>
              <w:pStyle w:val="TableParagraph"/>
              <w:spacing w:line="240" w:lineRule="auto"/>
              <w:ind w:left="271" w:firstLine="187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8D318D" w:rsidRDefault="00304807">
            <w:pPr>
              <w:pStyle w:val="TableParagraph"/>
              <w:spacing w:line="322" w:lineRule="exact"/>
              <w:ind w:left="331" w:right="255" w:hanging="6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вари- </w:t>
            </w:r>
            <w:r>
              <w:rPr>
                <w:spacing w:val="-4"/>
                <w:sz w:val="28"/>
              </w:rPr>
              <w:t>анта</w:t>
            </w:r>
          </w:p>
        </w:tc>
        <w:tc>
          <w:tcPr>
            <w:tcW w:w="971" w:type="dxa"/>
          </w:tcPr>
          <w:p w:rsidR="008D318D" w:rsidRDefault="008D318D">
            <w:pPr>
              <w:pStyle w:val="TableParagraph"/>
              <w:spacing w:before="2" w:line="240" w:lineRule="auto"/>
              <w:ind w:left="0"/>
              <w:jc w:val="left"/>
              <w:rPr>
                <w:sz w:val="28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7" w:right="3"/>
              <w:rPr>
                <w:sz w:val="28"/>
              </w:rPr>
            </w:pPr>
            <w:r>
              <w:rPr>
                <w:sz w:val="28"/>
              </w:rPr>
              <w:t>R,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Ом</w:t>
            </w:r>
          </w:p>
        </w:tc>
        <w:tc>
          <w:tcPr>
            <w:tcW w:w="1076" w:type="dxa"/>
          </w:tcPr>
          <w:p w:rsidR="008D318D" w:rsidRDefault="008D318D">
            <w:pPr>
              <w:pStyle w:val="TableParagraph"/>
              <w:spacing w:before="118" w:line="240" w:lineRule="auto"/>
              <w:ind w:left="0"/>
              <w:jc w:val="left"/>
              <w:rPr>
                <w:sz w:val="18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11"/>
              <w:rPr>
                <w:position w:val="3"/>
                <w:sz w:val="28"/>
              </w:rPr>
            </w:pPr>
            <w:r>
              <w:rPr>
                <w:position w:val="3"/>
                <w:sz w:val="28"/>
              </w:rPr>
              <w:t>U</w:t>
            </w:r>
            <w:r>
              <w:rPr>
                <w:sz w:val="18"/>
              </w:rPr>
              <w:t>ном1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position w:val="3"/>
                <w:sz w:val="28"/>
              </w:rPr>
              <w:t>В</w:t>
            </w:r>
          </w:p>
        </w:tc>
        <w:tc>
          <w:tcPr>
            <w:tcW w:w="1456" w:type="dxa"/>
          </w:tcPr>
          <w:p w:rsidR="008D318D" w:rsidRDefault="00304807">
            <w:pPr>
              <w:pStyle w:val="TableParagraph"/>
              <w:spacing w:before="163" w:line="240" w:lineRule="auto"/>
              <w:ind w:left="463" w:right="229" w:hanging="229"/>
              <w:jc w:val="left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вари- </w:t>
            </w:r>
            <w:r>
              <w:rPr>
                <w:spacing w:val="-4"/>
                <w:sz w:val="28"/>
              </w:rPr>
              <w:t>анта</w:t>
            </w:r>
          </w:p>
        </w:tc>
        <w:tc>
          <w:tcPr>
            <w:tcW w:w="824" w:type="dxa"/>
          </w:tcPr>
          <w:p w:rsidR="008D318D" w:rsidRDefault="00304807">
            <w:pPr>
              <w:pStyle w:val="TableParagraph"/>
              <w:spacing w:before="163" w:line="322" w:lineRule="exact"/>
              <w:ind w:left="4" w:right="2"/>
              <w:rPr>
                <w:sz w:val="28"/>
              </w:rPr>
            </w:pPr>
            <w:r>
              <w:rPr>
                <w:spacing w:val="-5"/>
                <w:sz w:val="28"/>
              </w:rPr>
              <w:t>R,</w:t>
            </w:r>
          </w:p>
          <w:p w:rsidR="008D318D" w:rsidRDefault="00304807">
            <w:pPr>
              <w:pStyle w:val="TableParagraph"/>
              <w:spacing w:line="240" w:lineRule="auto"/>
              <w:ind w:left="4" w:right="1"/>
              <w:rPr>
                <w:sz w:val="28"/>
              </w:rPr>
            </w:pPr>
            <w:r>
              <w:rPr>
                <w:spacing w:val="-5"/>
                <w:sz w:val="28"/>
              </w:rPr>
              <w:t>Ом</w:t>
            </w:r>
          </w:p>
        </w:tc>
        <w:tc>
          <w:tcPr>
            <w:tcW w:w="957" w:type="dxa"/>
          </w:tcPr>
          <w:p w:rsidR="008D318D" w:rsidRDefault="00304807">
            <w:pPr>
              <w:pStyle w:val="TableParagraph"/>
              <w:spacing w:before="173" w:line="232" w:lineRule="auto"/>
              <w:ind w:left="380" w:right="169" w:hanging="205"/>
              <w:jc w:val="left"/>
              <w:rPr>
                <w:sz w:val="28"/>
              </w:rPr>
            </w:pPr>
            <w:r>
              <w:rPr>
                <w:spacing w:val="-2"/>
                <w:position w:val="3"/>
                <w:sz w:val="28"/>
              </w:rPr>
              <w:t>U</w:t>
            </w:r>
            <w:r>
              <w:rPr>
                <w:spacing w:val="-2"/>
                <w:sz w:val="18"/>
              </w:rPr>
              <w:t xml:space="preserve">ном1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309" w:type="dxa"/>
          </w:tcPr>
          <w:p w:rsidR="008D318D" w:rsidRDefault="00304807">
            <w:pPr>
              <w:pStyle w:val="TableParagraph"/>
              <w:spacing w:before="163" w:line="240" w:lineRule="auto"/>
              <w:ind w:left="388" w:right="157" w:hanging="228"/>
              <w:jc w:val="left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вари- </w:t>
            </w:r>
            <w:r>
              <w:rPr>
                <w:spacing w:val="-4"/>
                <w:sz w:val="28"/>
              </w:rPr>
              <w:t>анта</w:t>
            </w:r>
          </w:p>
        </w:tc>
        <w:tc>
          <w:tcPr>
            <w:tcW w:w="822" w:type="dxa"/>
          </w:tcPr>
          <w:p w:rsidR="008D318D" w:rsidRDefault="00304807">
            <w:pPr>
              <w:pStyle w:val="TableParagraph"/>
              <w:spacing w:before="163" w:line="322" w:lineRule="exact"/>
              <w:ind w:left="1" w:right="1"/>
              <w:rPr>
                <w:sz w:val="28"/>
              </w:rPr>
            </w:pPr>
            <w:r>
              <w:rPr>
                <w:spacing w:val="-5"/>
                <w:sz w:val="28"/>
              </w:rPr>
              <w:t>R,</w:t>
            </w:r>
          </w:p>
          <w:p w:rsidR="008D318D" w:rsidRDefault="00304807">
            <w:pPr>
              <w:pStyle w:val="TableParagraph"/>
              <w:spacing w:line="240" w:lineRule="auto"/>
              <w:ind w:left="1" w:right="1"/>
              <w:rPr>
                <w:sz w:val="28"/>
              </w:rPr>
            </w:pPr>
            <w:r>
              <w:rPr>
                <w:spacing w:val="-5"/>
                <w:sz w:val="28"/>
              </w:rPr>
              <w:t>Ом</w:t>
            </w:r>
          </w:p>
        </w:tc>
        <w:tc>
          <w:tcPr>
            <w:tcW w:w="1102" w:type="dxa"/>
          </w:tcPr>
          <w:p w:rsidR="008D318D" w:rsidRDefault="008D318D">
            <w:pPr>
              <w:pStyle w:val="TableParagraph"/>
              <w:spacing w:before="118" w:line="240" w:lineRule="auto"/>
              <w:ind w:left="0"/>
              <w:jc w:val="left"/>
              <w:rPr>
                <w:sz w:val="18"/>
              </w:rPr>
            </w:pPr>
          </w:p>
          <w:p w:rsidR="008D318D" w:rsidRDefault="00304807">
            <w:pPr>
              <w:pStyle w:val="TableParagraph"/>
              <w:spacing w:line="240" w:lineRule="auto"/>
              <w:ind w:left="2" w:right="2"/>
              <w:rPr>
                <w:position w:val="3"/>
                <w:sz w:val="28"/>
              </w:rPr>
            </w:pPr>
            <w:r>
              <w:rPr>
                <w:position w:val="3"/>
                <w:sz w:val="28"/>
              </w:rPr>
              <w:t>U</w:t>
            </w:r>
            <w:r>
              <w:rPr>
                <w:sz w:val="18"/>
              </w:rPr>
              <w:t>ном1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position w:val="3"/>
                <w:sz w:val="28"/>
              </w:rPr>
              <w:t>В</w:t>
            </w:r>
          </w:p>
        </w:tc>
      </w:tr>
      <w:tr w:rsidR="008D318D">
        <w:trPr>
          <w:trHeight w:val="321"/>
        </w:trPr>
        <w:tc>
          <w:tcPr>
            <w:tcW w:w="1186" w:type="dxa"/>
          </w:tcPr>
          <w:p w:rsidR="008D318D" w:rsidRDefault="00304807">
            <w:pPr>
              <w:pStyle w:val="TableParagraph"/>
              <w:ind w:left="7"/>
              <w:rPr>
                <w:b/>
                <w:sz w:val="28"/>
              </w:rPr>
            </w:pPr>
            <w:r>
              <w:rPr>
                <w:b/>
                <w:sz w:val="28"/>
              </w:rPr>
              <w:t>04;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05</w:t>
            </w:r>
          </w:p>
        </w:tc>
        <w:tc>
          <w:tcPr>
            <w:tcW w:w="971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076" w:type="dxa"/>
          </w:tcPr>
          <w:p w:rsidR="008D318D" w:rsidRDefault="00304807">
            <w:pPr>
              <w:pStyle w:val="TableParagraph"/>
              <w:ind w:left="11" w:right="2"/>
              <w:rPr>
                <w:sz w:val="28"/>
              </w:rPr>
            </w:pPr>
            <w:r>
              <w:rPr>
                <w:spacing w:val="-5"/>
                <w:sz w:val="28"/>
              </w:rPr>
              <w:t>380</w:t>
            </w:r>
          </w:p>
        </w:tc>
        <w:tc>
          <w:tcPr>
            <w:tcW w:w="1456" w:type="dxa"/>
          </w:tcPr>
          <w:p w:rsidR="008D318D" w:rsidRDefault="00304807">
            <w:pPr>
              <w:pStyle w:val="TableParagraph"/>
              <w:ind w:left="2"/>
              <w:rPr>
                <w:b/>
                <w:sz w:val="28"/>
              </w:rPr>
            </w:pPr>
            <w:r>
              <w:rPr>
                <w:b/>
                <w:sz w:val="28"/>
              </w:rPr>
              <w:t>44;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45</w:t>
            </w:r>
          </w:p>
        </w:tc>
        <w:tc>
          <w:tcPr>
            <w:tcW w:w="824" w:type="dxa"/>
          </w:tcPr>
          <w:p w:rsidR="008D318D" w:rsidRDefault="00304807">
            <w:pPr>
              <w:pStyle w:val="TableParagraph"/>
              <w:ind w:left="4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  <w:tc>
          <w:tcPr>
            <w:tcW w:w="957" w:type="dxa"/>
          </w:tcPr>
          <w:p w:rsidR="008D318D" w:rsidRDefault="00304807">
            <w:pPr>
              <w:pStyle w:val="TableParagraph"/>
              <w:ind w:left="0" w:right="1"/>
              <w:rPr>
                <w:sz w:val="28"/>
              </w:rPr>
            </w:pPr>
            <w:r>
              <w:rPr>
                <w:spacing w:val="-5"/>
                <w:sz w:val="28"/>
              </w:rPr>
              <w:t>220</w:t>
            </w:r>
          </w:p>
        </w:tc>
        <w:tc>
          <w:tcPr>
            <w:tcW w:w="1309" w:type="dxa"/>
          </w:tcPr>
          <w:p w:rsidR="008D318D" w:rsidRDefault="00304807">
            <w:pPr>
              <w:pStyle w:val="TableParagraph"/>
              <w:ind w:left="0" w:right="1"/>
              <w:rPr>
                <w:b/>
                <w:sz w:val="28"/>
              </w:rPr>
            </w:pPr>
            <w:r>
              <w:rPr>
                <w:b/>
                <w:sz w:val="28"/>
              </w:rPr>
              <w:t>84;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85</w:t>
            </w:r>
          </w:p>
        </w:tc>
        <w:tc>
          <w:tcPr>
            <w:tcW w:w="822" w:type="dxa"/>
          </w:tcPr>
          <w:p w:rsidR="008D318D" w:rsidRDefault="00304807">
            <w:pPr>
              <w:pStyle w:val="TableParagraph"/>
              <w:ind w:lef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102" w:type="dxa"/>
          </w:tcPr>
          <w:p w:rsidR="008D318D" w:rsidRDefault="00304807">
            <w:pPr>
              <w:pStyle w:val="TableParagraph"/>
              <w:ind w:left="0" w:right="2"/>
              <w:rPr>
                <w:sz w:val="28"/>
              </w:rPr>
            </w:pPr>
            <w:r>
              <w:rPr>
                <w:spacing w:val="-5"/>
                <w:sz w:val="28"/>
              </w:rPr>
              <w:t>660</w:t>
            </w:r>
          </w:p>
        </w:tc>
      </w:tr>
      <w:tr w:rsidR="008D318D">
        <w:trPr>
          <w:trHeight w:val="323"/>
        </w:trPr>
        <w:tc>
          <w:tcPr>
            <w:tcW w:w="1186" w:type="dxa"/>
          </w:tcPr>
          <w:p w:rsidR="008D318D" w:rsidRDefault="00304807">
            <w:pPr>
              <w:pStyle w:val="TableParagraph"/>
              <w:spacing w:line="304" w:lineRule="exact"/>
              <w:ind w:left="7"/>
              <w:rPr>
                <w:b/>
                <w:sz w:val="28"/>
              </w:rPr>
            </w:pPr>
            <w:r>
              <w:rPr>
                <w:b/>
                <w:sz w:val="28"/>
              </w:rPr>
              <w:t>14;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971" w:type="dxa"/>
          </w:tcPr>
          <w:p w:rsidR="008D318D" w:rsidRDefault="00304807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1076" w:type="dxa"/>
          </w:tcPr>
          <w:p w:rsidR="008D318D" w:rsidRDefault="00304807">
            <w:pPr>
              <w:pStyle w:val="TableParagraph"/>
              <w:spacing w:line="304" w:lineRule="exact"/>
              <w:ind w:left="11" w:right="2"/>
              <w:rPr>
                <w:sz w:val="28"/>
              </w:rPr>
            </w:pPr>
            <w:r>
              <w:rPr>
                <w:spacing w:val="-5"/>
                <w:sz w:val="28"/>
              </w:rPr>
              <w:t>220</w:t>
            </w:r>
          </w:p>
        </w:tc>
        <w:tc>
          <w:tcPr>
            <w:tcW w:w="1456" w:type="dxa"/>
          </w:tcPr>
          <w:p w:rsidR="008D318D" w:rsidRDefault="00304807">
            <w:pPr>
              <w:pStyle w:val="TableParagraph"/>
              <w:spacing w:line="304" w:lineRule="exact"/>
              <w:ind w:left="2"/>
              <w:rPr>
                <w:b/>
                <w:sz w:val="28"/>
              </w:rPr>
            </w:pPr>
            <w:r>
              <w:rPr>
                <w:b/>
                <w:sz w:val="28"/>
              </w:rPr>
              <w:t>54;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55</w:t>
            </w:r>
          </w:p>
        </w:tc>
        <w:tc>
          <w:tcPr>
            <w:tcW w:w="824" w:type="dxa"/>
          </w:tcPr>
          <w:p w:rsidR="008D318D" w:rsidRDefault="00304807">
            <w:pPr>
              <w:pStyle w:val="TableParagraph"/>
              <w:spacing w:line="304" w:lineRule="exact"/>
              <w:ind w:left="4"/>
              <w:rPr>
                <w:sz w:val="28"/>
              </w:rPr>
            </w:pPr>
            <w:r>
              <w:rPr>
                <w:spacing w:val="-5"/>
                <w:sz w:val="28"/>
              </w:rPr>
              <w:t>60</w:t>
            </w:r>
          </w:p>
        </w:tc>
        <w:tc>
          <w:tcPr>
            <w:tcW w:w="957" w:type="dxa"/>
          </w:tcPr>
          <w:p w:rsidR="008D318D" w:rsidRDefault="00304807">
            <w:pPr>
              <w:pStyle w:val="TableParagraph"/>
              <w:spacing w:line="304" w:lineRule="exact"/>
              <w:ind w:left="0" w:right="1"/>
              <w:rPr>
                <w:sz w:val="28"/>
              </w:rPr>
            </w:pPr>
            <w:r>
              <w:rPr>
                <w:spacing w:val="-5"/>
                <w:sz w:val="28"/>
              </w:rPr>
              <w:t>660</w:t>
            </w:r>
          </w:p>
        </w:tc>
        <w:tc>
          <w:tcPr>
            <w:tcW w:w="1309" w:type="dxa"/>
          </w:tcPr>
          <w:p w:rsidR="008D318D" w:rsidRDefault="00304807">
            <w:pPr>
              <w:pStyle w:val="TableParagraph"/>
              <w:spacing w:line="304" w:lineRule="exact"/>
              <w:ind w:left="0" w:right="1"/>
              <w:rPr>
                <w:b/>
                <w:sz w:val="28"/>
              </w:rPr>
            </w:pPr>
            <w:r>
              <w:rPr>
                <w:b/>
                <w:sz w:val="28"/>
              </w:rPr>
              <w:t>94;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95</w:t>
            </w:r>
          </w:p>
        </w:tc>
        <w:tc>
          <w:tcPr>
            <w:tcW w:w="822" w:type="dxa"/>
          </w:tcPr>
          <w:p w:rsidR="008D318D" w:rsidRDefault="00304807">
            <w:pPr>
              <w:pStyle w:val="TableParagraph"/>
              <w:spacing w:line="304" w:lineRule="exact"/>
              <w:ind w:lef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102" w:type="dxa"/>
          </w:tcPr>
          <w:p w:rsidR="008D318D" w:rsidRDefault="00304807">
            <w:pPr>
              <w:pStyle w:val="TableParagraph"/>
              <w:spacing w:line="304" w:lineRule="exact"/>
              <w:ind w:left="0" w:right="2"/>
              <w:rPr>
                <w:sz w:val="28"/>
              </w:rPr>
            </w:pPr>
            <w:r>
              <w:rPr>
                <w:spacing w:val="-5"/>
                <w:sz w:val="28"/>
              </w:rPr>
              <w:t>220</w:t>
            </w:r>
          </w:p>
        </w:tc>
      </w:tr>
      <w:tr w:rsidR="008D318D">
        <w:trPr>
          <w:trHeight w:val="321"/>
        </w:trPr>
        <w:tc>
          <w:tcPr>
            <w:tcW w:w="1186" w:type="dxa"/>
          </w:tcPr>
          <w:p w:rsidR="008D318D" w:rsidRDefault="00304807">
            <w:pPr>
              <w:pStyle w:val="TableParagraph"/>
              <w:ind w:left="7"/>
              <w:rPr>
                <w:b/>
                <w:sz w:val="28"/>
              </w:rPr>
            </w:pPr>
            <w:r>
              <w:rPr>
                <w:b/>
                <w:sz w:val="28"/>
              </w:rPr>
              <w:t>24;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25</w:t>
            </w:r>
          </w:p>
        </w:tc>
        <w:tc>
          <w:tcPr>
            <w:tcW w:w="971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1076" w:type="dxa"/>
          </w:tcPr>
          <w:p w:rsidR="008D318D" w:rsidRDefault="00304807">
            <w:pPr>
              <w:pStyle w:val="TableParagraph"/>
              <w:ind w:left="11" w:right="2"/>
              <w:rPr>
                <w:sz w:val="28"/>
              </w:rPr>
            </w:pPr>
            <w:r>
              <w:rPr>
                <w:spacing w:val="-5"/>
                <w:sz w:val="28"/>
              </w:rPr>
              <w:t>660</w:t>
            </w:r>
          </w:p>
        </w:tc>
        <w:tc>
          <w:tcPr>
            <w:tcW w:w="1456" w:type="dxa"/>
          </w:tcPr>
          <w:p w:rsidR="008D318D" w:rsidRDefault="00304807">
            <w:pPr>
              <w:pStyle w:val="TableParagraph"/>
              <w:ind w:left="2"/>
              <w:rPr>
                <w:b/>
                <w:sz w:val="28"/>
              </w:rPr>
            </w:pPr>
            <w:r>
              <w:rPr>
                <w:b/>
                <w:sz w:val="28"/>
              </w:rPr>
              <w:t>64;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65</w:t>
            </w:r>
          </w:p>
        </w:tc>
        <w:tc>
          <w:tcPr>
            <w:tcW w:w="824" w:type="dxa"/>
          </w:tcPr>
          <w:p w:rsidR="008D318D" w:rsidRDefault="00304807">
            <w:pPr>
              <w:pStyle w:val="TableParagraph"/>
              <w:ind w:left="4" w:right="3"/>
              <w:rPr>
                <w:sz w:val="28"/>
              </w:rPr>
            </w:pPr>
            <w:r>
              <w:rPr>
                <w:spacing w:val="-5"/>
                <w:sz w:val="28"/>
              </w:rPr>
              <w:t>7,6</w:t>
            </w:r>
          </w:p>
        </w:tc>
        <w:tc>
          <w:tcPr>
            <w:tcW w:w="957" w:type="dxa"/>
          </w:tcPr>
          <w:p w:rsidR="008D318D" w:rsidRDefault="00304807">
            <w:pPr>
              <w:pStyle w:val="TableParagraph"/>
              <w:ind w:left="0" w:right="1"/>
              <w:rPr>
                <w:sz w:val="28"/>
              </w:rPr>
            </w:pPr>
            <w:r>
              <w:rPr>
                <w:spacing w:val="-5"/>
                <w:sz w:val="28"/>
              </w:rPr>
              <w:t>380</w:t>
            </w:r>
          </w:p>
        </w:tc>
        <w:tc>
          <w:tcPr>
            <w:tcW w:w="1309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822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102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8D318D">
        <w:trPr>
          <w:trHeight w:val="321"/>
        </w:trPr>
        <w:tc>
          <w:tcPr>
            <w:tcW w:w="1186" w:type="dxa"/>
          </w:tcPr>
          <w:p w:rsidR="008D318D" w:rsidRDefault="00304807">
            <w:pPr>
              <w:pStyle w:val="TableParagraph"/>
              <w:ind w:left="7"/>
              <w:rPr>
                <w:b/>
                <w:sz w:val="28"/>
              </w:rPr>
            </w:pPr>
            <w:r>
              <w:rPr>
                <w:b/>
                <w:sz w:val="28"/>
              </w:rPr>
              <w:t>34;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35</w:t>
            </w:r>
          </w:p>
        </w:tc>
        <w:tc>
          <w:tcPr>
            <w:tcW w:w="971" w:type="dxa"/>
          </w:tcPr>
          <w:p w:rsidR="008D318D" w:rsidRDefault="00304807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1076" w:type="dxa"/>
          </w:tcPr>
          <w:p w:rsidR="008D318D" w:rsidRDefault="00304807">
            <w:pPr>
              <w:pStyle w:val="TableParagraph"/>
              <w:ind w:left="11" w:right="2"/>
              <w:rPr>
                <w:sz w:val="28"/>
              </w:rPr>
            </w:pPr>
            <w:r>
              <w:rPr>
                <w:spacing w:val="-5"/>
                <w:sz w:val="28"/>
              </w:rPr>
              <w:t>380</w:t>
            </w:r>
          </w:p>
        </w:tc>
        <w:tc>
          <w:tcPr>
            <w:tcW w:w="1456" w:type="dxa"/>
          </w:tcPr>
          <w:p w:rsidR="008D318D" w:rsidRDefault="00304807">
            <w:pPr>
              <w:pStyle w:val="TableParagraph"/>
              <w:ind w:left="2"/>
              <w:rPr>
                <w:b/>
                <w:sz w:val="28"/>
              </w:rPr>
            </w:pPr>
            <w:r>
              <w:rPr>
                <w:b/>
                <w:sz w:val="28"/>
              </w:rPr>
              <w:t>74;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75</w:t>
            </w:r>
          </w:p>
        </w:tc>
        <w:tc>
          <w:tcPr>
            <w:tcW w:w="824" w:type="dxa"/>
          </w:tcPr>
          <w:p w:rsidR="008D318D" w:rsidRDefault="00304807">
            <w:pPr>
              <w:pStyle w:val="TableParagraph"/>
              <w:ind w:left="4" w:right="3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57" w:type="dxa"/>
          </w:tcPr>
          <w:p w:rsidR="008D318D" w:rsidRDefault="00304807">
            <w:pPr>
              <w:pStyle w:val="TableParagraph"/>
              <w:ind w:left="0" w:right="1"/>
              <w:rPr>
                <w:sz w:val="28"/>
              </w:rPr>
            </w:pPr>
            <w:r>
              <w:rPr>
                <w:spacing w:val="-5"/>
                <w:sz w:val="28"/>
              </w:rPr>
              <w:t>220</w:t>
            </w:r>
          </w:p>
        </w:tc>
        <w:tc>
          <w:tcPr>
            <w:tcW w:w="1309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822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102" w:type="dxa"/>
          </w:tcPr>
          <w:p w:rsidR="008D318D" w:rsidRDefault="008D318D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</w:tbl>
    <w:p w:rsidR="008D318D" w:rsidRDefault="008D318D">
      <w:pPr>
        <w:pStyle w:val="a3"/>
        <w:rPr>
          <w:sz w:val="28"/>
        </w:rPr>
      </w:pPr>
    </w:p>
    <w:p w:rsidR="008D318D" w:rsidRDefault="008D318D">
      <w:pPr>
        <w:pStyle w:val="a3"/>
        <w:rPr>
          <w:sz w:val="28"/>
        </w:rPr>
      </w:pPr>
    </w:p>
    <w:p w:rsidR="008D318D" w:rsidRDefault="008D318D">
      <w:pPr>
        <w:pStyle w:val="a3"/>
        <w:spacing w:before="243"/>
        <w:rPr>
          <w:sz w:val="28"/>
        </w:rPr>
      </w:pPr>
    </w:p>
    <w:p w:rsidR="008D318D" w:rsidRDefault="00304807">
      <w:pPr>
        <w:pStyle w:val="1"/>
        <w:numPr>
          <w:ilvl w:val="1"/>
          <w:numId w:val="88"/>
        </w:numPr>
        <w:tabs>
          <w:tab w:val="left" w:pos="1884"/>
        </w:tabs>
        <w:spacing w:before="0"/>
        <w:ind w:left="1884" w:hanging="491"/>
        <w:jc w:val="left"/>
      </w:pPr>
      <w:r>
        <w:rPr>
          <w:spacing w:val="-2"/>
        </w:rPr>
        <w:t>ЭКЗАМЕНАЦИОННЫЕ</w:t>
      </w:r>
      <w:r>
        <w:rPr>
          <w:spacing w:val="12"/>
        </w:rPr>
        <w:t xml:space="preserve"> </w:t>
      </w:r>
      <w:r>
        <w:rPr>
          <w:spacing w:val="-2"/>
        </w:rPr>
        <w:t>БИЛЕТЫ</w:t>
      </w:r>
    </w:p>
    <w:p w:rsidR="008D318D" w:rsidRDefault="008D318D">
      <w:pPr>
        <w:pStyle w:val="a3"/>
        <w:rPr>
          <w:b/>
          <w:sz w:val="28"/>
        </w:rPr>
      </w:pPr>
    </w:p>
    <w:p w:rsidR="008D318D" w:rsidRDefault="008D318D">
      <w:pPr>
        <w:pStyle w:val="a3"/>
        <w:spacing w:before="18"/>
        <w:rPr>
          <w:b/>
          <w:sz w:val="28"/>
        </w:rPr>
      </w:pPr>
    </w:p>
    <w:p w:rsidR="008D318D" w:rsidRDefault="00304807">
      <w:pPr>
        <w:ind w:left="1577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9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1</w:t>
      </w:r>
    </w:p>
    <w:p w:rsidR="008D318D" w:rsidRDefault="008D318D">
      <w:pPr>
        <w:pStyle w:val="a3"/>
        <w:spacing w:before="1"/>
        <w:rPr>
          <w:sz w:val="28"/>
        </w:rPr>
      </w:pPr>
    </w:p>
    <w:p w:rsidR="008D318D" w:rsidRDefault="00304807">
      <w:pPr>
        <w:pStyle w:val="a4"/>
        <w:numPr>
          <w:ilvl w:val="0"/>
          <w:numId w:val="101"/>
        </w:numPr>
        <w:tabs>
          <w:tab w:val="left" w:pos="1046"/>
        </w:tabs>
        <w:spacing w:before="1"/>
        <w:ind w:right="717"/>
        <w:jc w:val="both"/>
        <w:rPr>
          <w:sz w:val="28"/>
        </w:rPr>
      </w:pPr>
      <w:r>
        <w:rPr>
          <w:sz w:val="28"/>
        </w:rPr>
        <w:t xml:space="preserve">Электрическое поле и его характеристики. Закон Кулона. Силовые линии электрического </w:t>
      </w:r>
      <w:r>
        <w:rPr>
          <w:sz w:val="28"/>
        </w:rPr>
        <w:t>поля. Однородное и неоднородное электрическое поле. Расчётные формулы.</w:t>
      </w:r>
    </w:p>
    <w:p w:rsidR="008D318D" w:rsidRDefault="00304807">
      <w:pPr>
        <w:pStyle w:val="a4"/>
        <w:numPr>
          <w:ilvl w:val="0"/>
          <w:numId w:val="101"/>
        </w:numPr>
        <w:tabs>
          <w:tab w:val="left" w:pos="1046"/>
        </w:tabs>
        <w:ind w:right="720"/>
        <w:jc w:val="both"/>
        <w:rPr>
          <w:sz w:val="28"/>
        </w:rPr>
      </w:pPr>
      <w:r>
        <w:rPr>
          <w:sz w:val="28"/>
        </w:rPr>
        <w:t>Соотношение фаз между током и напряжением в цепях переменного тока</w:t>
      </w:r>
      <w:r>
        <w:rPr>
          <w:spacing w:val="40"/>
          <w:sz w:val="28"/>
        </w:rPr>
        <w:t xml:space="preserve"> </w:t>
      </w:r>
      <w:r>
        <w:rPr>
          <w:sz w:val="28"/>
        </w:rPr>
        <w:t>с активным и индуктивным сопротивлением. RL-цепи.</w:t>
      </w:r>
    </w:p>
    <w:p w:rsidR="008D318D" w:rsidRDefault="00304807">
      <w:pPr>
        <w:pStyle w:val="a4"/>
        <w:numPr>
          <w:ilvl w:val="0"/>
          <w:numId w:val="101"/>
        </w:numPr>
        <w:tabs>
          <w:tab w:val="left" w:pos="1045"/>
        </w:tabs>
        <w:spacing w:line="321" w:lineRule="exact"/>
        <w:ind w:left="1045" w:hanging="359"/>
        <w:jc w:val="both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304807">
      <w:pPr>
        <w:spacing w:before="1"/>
        <w:ind w:left="1577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9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2</w:t>
      </w:r>
    </w:p>
    <w:p w:rsidR="008D318D" w:rsidRDefault="00304807">
      <w:pPr>
        <w:pStyle w:val="a4"/>
        <w:numPr>
          <w:ilvl w:val="1"/>
          <w:numId w:val="101"/>
        </w:numPr>
        <w:tabs>
          <w:tab w:val="left" w:pos="1406"/>
        </w:tabs>
        <w:spacing w:before="275"/>
        <w:ind w:right="1462"/>
        <w:rPr>
          <w:sz w:val="28"/>
        </w:rPr>
      </w:pPr>
      <w:r>
        <w:rPr>
          <w:sz w:val="28"/>
        </w:rPr>
        <w:t>Напряженность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поля.</w:t>
      </w:r>
      <w:r>
        <w:rPr>
          <w:spacing w:val="-9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-9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заряда, напряженности. Диэлектрическая проницаемость.</w:t>
      </w:r>
    </w:p>
    <w:p w:rsidR="008D318D" w:rsidRDefault="00304807">
      <w:pPr>
        <w:pStyle w:val="a4"/>
        <w:numPr>
          <w:ilvl w:val="1"/>
          <w:numId w:val="101"/>
        </w:numPr>
        <w:tabs>
          <w:tab w:val="left" w:pos="1406"/>
        </w:tabs>
        <w:ind w:right="765"/>
        <w:rPr>
          <w:sz w:val="28"/>
        </w:rPr>
      </w:pPr>
      <w:r>
        <w:rPr>
          <w:sz w:val="28"/>
        </w:rPr>
        <w:t>Действующее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среднее</w:t>
      </w:r>
      <w:r>
        <w:rPr>
          <w:spacing w:val="-4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тока.</w:t>
      </w:r>
      <w:r>
        <w:rPr>
          <w:spacing w:val="-7"/>
          <w:sz w:val="28"/>
        </w:rPr>
        <w:t xml:space="preserve"> </w:t>
      </w:r>
      <w:r>
        <w:rPr>
          <w:sz w:val="28"/>
        </w:rPr>
        <w:t>Метод</w:t>
      </w:r>
      <w:r>
        <w:rPr>
          <w:spacing w:val="-3"/>
          <w:sz w:val="28"/>
        </w:rPr>
        <w:t xml:space="preserve"> </w:t>
      </w:r>
      <w:r>
        <w:rPr>
          <w:sz w:val="28"/>
        </w:rPr>
        <w:t>векторных</w:t>
      </w:r>
      <w:r>
        <w:rPr>
          <w:spacing w:val="-7"/>
          <w:sz w:val="28"/>
        </w:rPr>
        <w:t xml:space="preserve"> </w:t>
      </w:r>
      <w:r>
        <w:rPr>
          <w:sz w:val="28"/>
        </w:rPr>
        <w:t>диаграмм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при расчете неразветвленных цепей. Треугольники сопротивлений и </w:t>
      </w:r>
      <w:r>
        <w:rPr>
          <w:spacing w:val="-2"/>
          <w:sz w:val="28"/>
        </w:rPr>
        <w:t>напряжений.</w:t>
      </w:r>
    </w:p>
    <w:p w:rsidR="008D318D" w:rsidRDefault="00304807">
      <w:pPr>
        <w:pStyle w:val="a4"/>
        <w:numPr>
          <w:ilvl w:val="1"/>
          <w:numId w:val="101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8D318D">
      <w:pPr>
        <w:pStyle w:val="a3"/>
        <w:spacing w:before="121"/>
        <w:rPr>
          <w:sz w:val="28"/>
        </w:rPr>
      </w:pPr>
    </w:p>
    <w:p w:rsidR="008D318D" w:rsidRDefault="00304807">
      <w:pPr>
        <w:ind w:left="1577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9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3</w:t>
      </w:r>
    </w:p>
    <w:p w:rsidR="008D318D" w:rsidRDefault="00304807">
      <w:pPr>
        <w:pStyle w:val="a4"/>
        <w:numPr>
          <w:ilvl w:val="0"/>
          <w:numId w:val="102"/>
        </w:numPr>
        <w:tabs>
          <w:tab w:val="left" w:pos="1405"/>
        </w:tabs>
        <w:spacing w:before="277" w:line="322" w:lineRule="exact"/>
        <w:ind w:left="1405" w:hanging="359"/>
        <w:rPr>
          <w:sz w:val="28"/>
        </w:rPr>
      </w:pPr>
      <w:r>
        <w:rPr>
          <w:sz w:val="28"/>
        </w:rPr>
        <w:t>Потенциал</w:t>
      </w:r>
      <w:r>
        <w:rPr>
          <w:spacing w:val="-10"/>
          <w:sz w:val="28"/>
        </w:rPr>
        <w:t xml:space="preserve"> </w:t>
      </w:r>
      <w:r>
        <w:rPr>
          <w:sz w:val="28"/>
        </w:rPr>
        <w:t>эл</w:t>
      </w:r>
      <w:r>
        <w:rPr>
          <w:sz w:val="28"/>
        </w:rPr>
        <w:t>ектрического</w:t>
      </w:r>
      <w:r>
        <w:rPr>
          <w:spacing w:val="-9"/>
          <w:sz w:val="28"/>
        </w:rPr>
        <w:t xml:space="preserve"> </w:t>
      </w:r>
      <w:r>
        <w:rPr>
          <w:sz w:val="28"/>
        </w:rPr>
        <w:t>поля.</w:t>
      </w:r>
      <w:r>
        <w:rPr>
          <w:spacing w:val="-6"/>
          <w:sz w:val="28"/>
        </w:rPr>
        <w:t xml:space="preserve"> </w:t>
      </w:r>
      <w:r>
        <w:rPr>
          <w:sz w:val="28"/>
        </w:rPr>
        <w:t>Разность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потенциалов,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напряжение.</w:t>
      </w:r>
    </w:p>
    <w:p w:rsidR="008D318D" w:rsidRDefault="00304807">
      <w:pPr>
        <w:pStyle w:val="a4"/>
        <w:numPr>
          <w:ilvl w:val="0"/>
          <w:numId w:val="102"/>
        </w:numPr>
        <w:tabs>
          <w:tab w:val="left" w:pos="1406"/>
        </w:tabs>
        <w:ind w:right="931"/>
        <w:rPr>
          <w:sz w:val="28"/>
        </w:rPr>
      </w:pPr>
      <w:r>
        <w:rPr>
          <w:sz w:val="28"/>
        </w:rPr>
        <w:t>Неразветвленные цепи переменного тока с активным, емкостным и индуктивным</w:t>
      </w:r>
      <w:r>
        <w:rPr>
          <w:spacing w:val="-6"/>
          <w:sz w:val="28"/>
        </w:rPr>
        <w:t xml:space="preserve"> </w:t>
      </w:r>
      <w:r>
        <w:rPr>
          <w:sz w:val="28"/>
        </w:rPr>
        <w:t>сопротивлением.</w:t>
      </w:r>
      <w:r>
        <w:rPr>
          <w:spacing w:val="-7"/>
          <w:sz w:val="28"/>
        </w:rPr>
        <w:t xml:space="preserve"> </w:t>
      </w:r>
      <w:r>
        <w:rPr>
          <w:sz w:val="28"/>
        </w:rPr>
        <w:t>Резонанс</w:t>
      </w:r>
      <w:r>
        <w:rPr>
          <w:spacing w:val="-6"/>
          <w:sz w:val="28"/>
        </w:rPr>
        <w:t xml:space="preserve"> </w:t>
      </w:r>
      <w:r>
        <w:rPr>
          <w:sz w:val="28"/>
        </w:rPr>
        <w:t>токов,</w:t>
      </w:r>
      <w:r>
        <w:rPr>
          <w:spacing w:val="-7"/>
          <w:sz w:val="28"/>
        </w:rPr>
        <w:t xml:space="preserve"> </w:t>
      </w:r>
      <w:r>
        <w:rPr>
          <w:sz w:val="28"/>
        </w:rPr>
        <w:t>резонанс</w:t>
      </w:r>
      <w:r>
        <w:rPr>
          <w:spacing w:val="-9"/>
          <w:sz w:val="28"/>
        </w:rPr>
        <w:t xml:space="preserve"> </w:t>
      </w:r>
      <w:r>
        <w:rPr>
          <w:sz w:val="28"/>
        </w:rPr>
        <w:t>напряжений.</w:t>
      </w:r>
    </w:p>
    <w:p w:rsidR="008D318D" w:rsidRDefault="00304807">
      <w:pPr>
        <w:pStyle w:val="a4"/>
        <w:numPr>
          <w:ilvl w:val="0"/>
          <w:numId w:val="102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8D318D">
      <w:pPr>
        <w:pStyle w:val="a4"/>
        <w:spacing w:line="321" w:lineRule="exact"/>
        <w:rPr>
          <w:sz w:val="28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spacing w:before="65"/>
        <w:ind w:left="1579" w:right="1604"/>
        <w:jc w:val="center"/>
        <w:rPr>
          <w:sz w:val="28"/>
        </w:rPr>
      </w:pPr>
      <w:r>
        <w:rPr>
          <w:sz w:val="28"/>
        </w:rPr>
        <w:lastRenderedPageBreak/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4</w:t>
      </w:r>
    </w:p>
    <w:p w:rsidR="008D318D" w:rsidRDefault="008D318D">
      <w:pPr>
        <w:pStyle w:val="a3"/>
        <w:spacing w:before="120"/>
        <w:rPr>
          <w:sz w:val="28"/>
        </w:rPr>
      </w:pPr>
    </w:p>
    <w:p w:rsidR="008D318D" w:rsidRDefault="00304807">
      <w:pPr>
        <w:pStyle w:val="a4"/>
        <w:numPr>
          <w:ilvl w:val="0"/>
          <w:numId w:val="103"/>
        </w:numPr>
        <w:tabs>
          <w:tab w:val="left" w:pos="1405"/>
        </w:tabs>
        <w:ind w:left="1405" w:hanging="359"/>
        <w:rPr>
          <w:sz w:val="28"/>
        </w:rPr>
      </w:pPr>
      <w:r>
        <w:rPr>
          <w:sz w:val="28"/>
        </w:rPr>
        <w:t>Электропроводность.</w:t>
      </w:r>
      <w:r>
        <w:rPr>
          <w:spacing w:val="-11"/>
          <w:sz w:val="28"/>
        </w:rPr>
        <w:t xml:space="preserve"> </w:t>
      </w:r>
      <w:r>
        <w:rPr>
          <w:sz w:val="28"/>
        </w:rPr>
        <w:t>Полупроводники,</w:t>
      </w:r>
      <w:r>
        <w:rPr>
          <w:spacing w:val="-11"/>
          <w:sz w:val="28"/>
        </w:rPr>
        <w:t xml:space="preserve"> </w:t>
      </w:r>
      <w:r>
        <w:rPr>
          <w:sz w:val="28"/>
        </w:rPr>
        <w:t>проводники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диэлектрики.</w:t>
      </w:r>
    </w:p>
    <w:p w:rsidR="008D318D" w:rsidRDefault="00304807">
      <w:pPr>
        <w:pStyle w:val="a4"/>
        <w:numPr>
          <w:ilvl w:val="0"/>
          <w:numId w:val="103"/>
        </w:numPr>
        <w:tabs>
          <w:tab w:val="left" w:pos="1406"/>
        </w:tabs>
        <w:spacing w:before="2"/>
        <w:ind w:right="717"/>
        <w:rPr>
          <w:sz w:val="28"/>
        </w:rPr>
      </w:pPr>
      <w:r>
        <w:rPr>
          <w:sz w:val="28"/>
        </w:rPr>
        <w:t>Трехфазный</w:t>
      </w:r>
      <w:r>
        <w:rPr>
          <w:spacing w:val="80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80"/>
          <w:sz w:val="28"/>
        </w:rPr>
        <w:t xml:space="preserve"> </w:t>
      </w:r>
      <w:r>
        <w:rPr>
          <w:sz w:val="28"/>
        </w:rPr>
        <w:t>энергии.</w:t>
      </w:r>
      <w:r>
        <w:rPr>
          <w:spacing w:val="80"/>
          <w:sz w:val="28"/>
        </w:rPr>
        <w:t xml:space="preserve"> </w:t>
      </w:r>
      <w:r>
        <w:rPr>
          <w:sz w:val="28"/>
        </w:rPr>
        <w:t>Фазные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линейные напряжения и токи, обозначения.</w:t>
      </w:r>
    </w:p>
    <w:p w:rsidR="008D318D" w:rsidRDefault="00304807">
      <w:pPr>
        <w:pStyle w:val="a4"/>
        <w:numPr>
          <w:ilvl w:val="0"/>
          <w:numId w:val="103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8D318D">
      <w:pPr>
        <w:pStyle w:val="a3"/>
        <w:spacing w:before="119"/>
        <w:rPr>
          <w:sz w:val="28"/>
        </w:rPr>
      </w:pPr>
    </w:p>
    <w:p w:rsidR="008D318D" w:rsidRDefault="00304807">
      <w:pPr>
        <w:ind w:left="1579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5</w:t>
      </w:r>
    </w:p>
    <w:p w:rsidR="008D318D" w:rsidRDefault="008D318D">
      <w:pPr>
        <w:pStyle w:val="a3"/>
        <w:spacing w:before="122"/>
        <w:rPr>
          <w:sz w:val="28"/>
        </w:rPr>
      </w:pPr>
    </w:p>
    <w:p w:rsidR="008D318D" w:rsidRDefault="00304807">
      <w:pPr>
        <w:pStyle w:val="a4"/>
        <w:numPr>
          <w:ilvl w:val="0"/>
          <w:numId w:val="104"/>
        </w:numPr>
        <w:tabs>
          <w:tab w:val="left" w:pos="1406"/>
        </w:tabs>
        <w:ind w:right="718"/>
        <w:rPr>
          <w:sz w:val="28"/>
        </w:rPr>
      </w:pPr>
      <w:r>
        <w:rPr>
          <w:sz w:val="28"/>
        </w:rPr>
        <w:t xml:space="preserve">Электрическая цепь. Электрический ток в проводнике, его величина и </w:t>
      </w:r>
      <w:r>
        <w:rPr>
          <w:spacing w:val="-2"/>
          <w:sz w:val="28"/>
        </w:rPr>
        <w:t>направление.</w:t>
      </w:r>
    </w:p>
    <w:p w:rsidR="008D318D" w:rsidRDefault="00304807">
      <w:pPr>
        <w:pStyle w:val="a4"/>
        <w:numPr>
          <w:ilvl w:val="0"/>
          <w:numId w:val="104"/>
        </w:numPr>
        <w:tabs>
          <w:tab w:val="left" w:pos="1406"/>
        </w:tabs>
        <w:ind w:right="1060"/>
        <w:rPr>
          <w:sz w:val="28"/>
        </w:rPr>
      </w:pPr>
      <w:r>
        <w:rPr>
          <w:sz w:val="28"/>
        </w:rPr>
        <w:t>Соединение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трехфазного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приемника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схеме</w:t>
      </w:r>
      <w:r>
        <w:rPr>
          <w:spacing w:val="-5"/>
          <w:sz w:val="28"/>
        </w:rPr>
        <w:t xml:space="preserve"> </w:t>
      </w:r>
      <w:r>
        <w:rPr>
          <w:sz w:val="28"/>
        </w:rPr>
        <w:t>«звезда»</w:t>
      </w:r>
      <w:r>
        <w:rPr>
          <w:spacing w:val="-4"/>
          <w:sz w:val="28"/>
        </w:rPr>
        <w:t xml:space="preserve"> </w:t>
      </w:r>
      <w:r>
        <w:rPr>
          <w:sz w:val="28"/>
        </w:rPr>
        <w:t>с нулевым проводом. Соотношения между фазными и линейными напряжениями и токами. Векторные диаграммы.</w:t>
      </w:r>
    </w:p>
    <w:p w:rsidR="008D318D" w:rsidRDefault="00304807">
      <w:pPr>
        <w:pStyle w:val="a4"/>
        <w:numPr>
          <w:ilvl w:val="0"/>
          <w:numId w:val="104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8D318D">
      <w:pPr>
        <w:pStyle w:val="a3"/>
        <w:spacing w:before="241"/>
        <w:rPr>
          <w:sz w:val="28"/>
        </w:rPr>
      </w:pPr>
    </w:p>
    <w:p w:rsidR="008D318D" w:rsidRDefault="00304807">
      <w:pPr>
        <w:spacing w:before="1"/>
        <w:ind w:left="1579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6</w:t>
      </w:r>
    </w:p>
    <w:p w:rsidR="008D318D" w:rsidRDefault="008D318D">
      <w:pPr>
        <w:pStyle w:val="a3"/>
        <w:spacing w:before="119"/>
        <w:rPr>
          <w:sz w:val="28"/>
        </w:rPr>
      </w:pPr>
    </w:p>
    <w:p w:rsidR="008D318D" w:rsidRDefault="00304807">
      <w:pPr>
        <w:pStyle w:val="a4"/>
        <w:numPr>
          <w:ilvl w:val="0"/>
          <w:numId w:val="105"/>
        </w:numPr>
        <w:tabs>
          <w:tab w:val="left" w:pos="1405"/>
        </w:tabs>
        <w:spacing w:line="322" w:lineRule="exact"/>
        <w:ind w:left="1405" w:hanging="359"/>
        <w:jc w:val="both"/>
        <w:rPr>
          <w:sz w:val="28"/>
        </w:rPr>
      </w:pPr>
      <w:r>
        <w:rPr>
          <w:sz w:val="28"/>
        </w:rPr>
        <w:t>Сопротивление.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</w:t>
      </w:r>
      <w:r>
        <w:rPr>
          <w:spacing w:val="-6"/>
          <w:sz w:val="28"/>
        </w:rPr>
        <w:t xml:space="preserve"> </w:t>
      </w:r>
      <w:r>
        <w:rPr>
          <w:sz w:val="28"/>
        </w:rPr>
        <w:t>Ома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цепи.</w:t>
      </w:r>
    </w:p>
    <w:p w:rsidR="008D318D" w:rsidRDefault="00304807">
      <w:pPr>
        <w:pStyle w:val="a4"/>
        <w:numPr>
          <w:ilvl w:val="0"/>
          <w:numId w:val="105"/>
        </w:numPr>
        <w:tabs>
          <w:tab w:val="left" w:pos="1406"/>
        </w:tabs>
        <w:ind w:right="716"/>
        <w:jc w:val="both"/>
        <w:rPr>
          <w:sz w:val="28"/>
        </w:rPr>
      </w:pPr>
      <w:r>
        <w:rPr>
          <w:sz w:val="28"/>
        </w:rPr>
        <w:t xml:space="preserve">Соединение </w:t>
      </w:r>
      <w:r>
        <w:rPr>
          <w:sz w:val="28"/>
        </w:rPr>
        <w:t>обмоток генератора и потребителя «треугольником». Соотношения между фазными и линейными напряжениями и токами. Равномерная и неравномерная нагрузка фаз.</w:t>
      </w:r>
    </w:p>
    <w:p w:rsidR="008D318D" w:rsidRDefault="00304807">
      <w:pPr>
        <w:pStyle w:val="a4"/>
        <w:numPr>
          <w:ilvl w:val="0"/>
          <w:numId w:val="105"/>
        </w:numPr>
        <w:tabs>
          <w:tab w:val="left" w:pos="1405"/>
        </w:tabs>
        <w:spacing w:before="1"/>
        <w:ind w:left="1405" w:hanging="359"/>
        <w:jc w:val="both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8D318D">
      <w:pPr>
        <w:pStyle w:val="a3"/>
        <w:spacing w:before="239"/>
        <w:rPr>
          <w:sz w:val="28"/>
        </w:rPr>
      </w:pPr>
    </w:p>
    <w:p w:rsidR="008D318D" w:rsidRDefault="00304807">
      <w:pPr>
        <w:spacing w:before="1"/>
        <w:ind w:left="1579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7</w:t>
      </w:r>
    </w:p>
    <w:p w:rsidR="008D318D" w:rsidRDefault="008D318D">
      <w:pPr>
        <w:pStyle w:val="a3"/>
        <w:spacing w:before="119"/>
        <w:rPr>
          <w:sz w:val="28"/>
        </w:rPr>
      </w:pPr>
    </w:p>
    <w:p w:rsidR="008D318D" w:rsidRDefault="00304807">
      <w:pPr>
        <w:pStyle w:val="a4"/>
        <w:numPr>
          <w:ilvl w:val="0"/>
          <w:numId w:val="106"/>
        </w:numPr>
        <w:tabs>
          <w:tab w:val="left" w:pos="1406"/>
        </w:tabs>
        <w:ind w:right="1354"/>
        <w:rPr>
          <w:sz w:val="28"/>
        </w:rPr>
      </w:pPr>
      <w:r>
        <w:rPr>
          <w:sz w:val="28"/>
        </w:rPr>
        <w:t>Удельное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сопротивление.</w:t>
      </w:r>
      <w:r>
        <w:rPr>
          <w:spacing w:val="-6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температуры.</w:t>
      </w:r>
      <w:r>
        <w:rPr>
          <w:spacing w:val="-2"/>
          <w:sz w:val="28"/>
        </w:rPr>
        <w:t xml:space="preserve"> </w:t>
      </w:r>
      <w:r>
        <w:rPr>
          <w:sz w:val="28"/>
        </w:rPr>
        <w:t>Расчетные формул</w:t>
      </w:r>
      <w:r>
        <w:rPr>
          <w:sz w:val="28"/>
        </w:rPr>
        <w:t>ы. Плотность тока, направление тока. Примеры ВАХ.</w:t>
      </w:r>
    </w:p>
    <w:p w:rsidR="008D318D" w:rsidRDefault="00304807">
      <w:pPr>
        <w:pStyle w:val="a4"/>
        <w:numPr>
          <w:ilvl w:val="0"/>
          <w:numId w:val="106"/>
        </w:numPr>
        <w:tabs>
          <w:tab w:val="left" w:pos="1406"/>
        </w:tabs>
        <w:spacing w:before="2"/>
        <w:ind w:right="723"/>
        <w:rPr>
          <w:sz w:val="28"/>
        </w:rPr>
      </w:pPr>
      <w:r>
        <w:rPr>
          <w:sz w:val="28"/>
        </w:rPr>
        <w:t>Измерение</w:t>
      </w:r>
      <w:r>
        <w:rPr>
          <w:spacing w:val="-5"/>
          <w:sz w:val="28"/>
        </w:rPr>
        <w:t xml:space="preserve"> </w:t>
      </w:r>
      <w:r>
        <w:rPr>
          <w:sz w:val="28"/>
        </w:rPr>
        <w:t>мощности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трехфазных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цепях.</w:t>
      </w:r>
      <w:r>
        <w:rPr>
          <w:spacing w:val="-6"/>
          <w:sz w:val="28"/>
        </w:rPr>
        <w:t xml:space="preserve"> </w:t>
      </w:r>
      <w:r>
        <w:rPr>
          <w:sz w:val="28"/>
        </w:rPr>
        <w:t>Схемы.</w:t>
      </w:r>
      <w:r>
        <w:rPr>
          <w:spacing w:val="-6"/>
          <w:sz w:val="28"/>
        </w:rPr>
        <w:t xml:space="preserve"> </w:t>
      </w:r>
      <w:r>
        <w:rPr>
          <w:sz w:val="28"/>
        </w:rPr>
        <w:t>Расчетные</w:t>
      </w:r>
      <w:r>
        <w:rPr>
          <w:spacing w:val="-5"/>
          <w:sz w:val="28"/>
        </w:rPr>
        <w:t xml:space="preserve"> </w:t>
      </w:r>
      <w:r>
        <w:rPr>
          <w:sz w:val="28"/>
        </w:rPr>
        <w:t>формулы, единицы измерения.</w:t>
      </w:r>
    </w:p>
    <w:p w:rsidR="008D318D" w:rsidRDefault="00304807">
      <w:pPr>
        <w:pStyle w:val="a4"/>
        <w:numPr>
          <w:ilvl w:val="0"/>
          <w:numId w:val="106"/>
        </w:numPr>
        <w:tabs>
          <w:tab w:val="left" w:pos="1405"/>
        </w:tabs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8D318D">
      <w:pPr>
        <w:pStyle w:val="a3"/>
        <w:spacing w:before="238"/>
        <w:rPr>
          <w:sz w:val="28"/>
        </w:rPr>
      </w:pPr>
    </w:p>
    <w:p w:rsidR="008D318D" w:rsidRDefault="00304807">
      <w:pPr>
        <w:spacing w:before="1"/>
        <w:ind w:left="1579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8</w:t>
      </w:r>
    </w:p>
    <w:p w:rsidR="008D318D" w:rsidRDefault="008D318D">
      <w:pPr>
        <w:pStyle w:val="a3"/>
        <w:spacing w:before="119"/>
        <w:rPr>
          <w:sz w:val="28"/>
        </w:rPr>
      </w:pPr>
    </w:p>
    <w:p w:rsidR="008D318D" w:rsidRDefault="00304807">
      <w:pPr>
        <w:pStyle w:val="a4"/>
        <w:numPr>
          <w:ilvl w:val="0"/>
          <w:numId w:val="107"/>
        </w:numPr>
        <w:tabs>
          <w:tab w:val="left" w:pos="1406"/>
          <w:tab w:val="left" w:pos="2871"/>
          <w:tab w:val="left" w:pos="4871"/>
          <w:tab w:val="left" w:pos="5892"/>
          <w:tab w:val="left" w:pos="6436"/>
          <w:tab w:val="left" w:pos="8508"/>
          <w:tab w:val="left" w:pos="8913"/>
        </w:tabs>
        <w:spacing w:line="242" w:lineRule="auto"/>
        <w:ind w:right="718"/>
        <w:rPr>
          <w:sz w:val="28"/>
        </w:rPr>
      </w:pPr>
      <w:r>
        <w:rPr>
          <w:spacing w:val="-2"/>
          <w:sz w:val="28"/>
        </w:rPr>
        <w:t>Элементы</w:t>
      </w:r>
      <w:r>
        <w:rPr>
          <w:sz w:val="28"/>
        </w:rPr>
        <w:tab/>
      </w:r>
      <w:r>
        <w:rPr>
          <w:spacing w:val="-2"/>
          <w:sz w:val="28"/>
        </w:rPr>
        <w:t>электрических</w:t>
      </w:r>
      <w:r>
        <w:rPr>
          <w:sz w:val="28"/>
        </w:rPr>
        <w:tab/>
      </w:r>
      <w:r>
        <w:rPr>
          <w:spacing w:val="-2"/>
          <w:sz w:val="28"/>
        </w:rPr>
        <w:t>цепей,</w:t>
      </w:r>
      <w:r>
        <w:rPr>
          <w:sz w:val="28"/>
        </w:rPr>
        <w:tab/>
      </w:r>
      <w:r>
        <w:rPr>
          <w:spacing w:val="-6"/>
          <w:sz w:val="28"/>
        </w:rPr>
        <w:t>их</w:t>
      </w:r>
      <w:r>
        <w:rPr>
          <w:sz w:val="28"/>
        </w:rPr>
        <w:tab/>
      </w:r>
      <w:r>
        <w:rPr>
          <w:spacing w:val="-2"/>
          <w:sz w:val="28"/>
        </w:rPr>
        <w:t>классификация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условные </w:t>
      </w:r>
      <w:r>
        <w:rPr>
          <w:sz w:val="28"/>
        </w:rPr>
        <w:t>обозначения (УГО).</w:t>
      </w:r>
    </w:p>
    <w:p w:rsidR="008D318D" w:rsidRDefault="00304807">
      <w:pPr>
        <w:pStyle w:val="a4"/>
        <w:numPr>
          <w:ilvl w:val="0"/>
          <w:numId w:val="107"/>
        </w:numPr>
        <w:tabs>
          <w:tab w:val="left" w:pos="1406"/>
        </w:tabs>
        <w:ind w:right="720"/>
        <w:rPr>
          <w:sz w:val="28"/>
        </w:rPr>
      </w:pPr>
      <w:r>
        <w:rPr>
          <w:sz w:val="28"/>
        </w:rPr>
        <w:t>Виды</w:t>
      </w:r>
      <w:r>
        <w:rPr>
          <w:spacing w:val="80"/>
          <w:sz w:val="28"/>
        </w:rPr>
        <w:t xml:space="preserve"> </w:t>
      </w:r>
      <w:r>
        <w:rPr>
          <w:sz w:val="28"/>
        </w:rPr>
        <w:t>несимметричных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аварийных</w:t>
      </w:r>
      <w:r>
        <w:rPr>
          <w:spacing w:val="80"/>
          <w:sz w:val="28"/>
        </w:rPr>
        <w:t xml:space="preserve"> </w:t>
      </w:r>
      <w:r>
        <w:rPr>
          <w:sz w:val="28"/>
        </w:rPr>
        <w:t>режимов</w:t>
      </w:r>
      <w:r>
        <w:rPr>
          <w:spacing w:val="8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80"/>
          <w:sz w:val="28"/>
        </w:rPr>
        <w:t xml:space="preserve"> </w:t>
      </w:r>
      <w:r>
        <w:rPr>
          <w:sz w:val="28"/>
        </w:rPr>
        <w:t>трехфазных цепей по схеме «звезда» и «треугольник».</w:t>
      </w:r>
    </w:p>
    <w:p w:rsidR="008D318D" w:rsidRDefault="00304807">
      <w:pPr>
        <w:pStyle w:val="a4"/>
        <w:numPr>
          <w:ilvl w:val="0"/>
          <w:numId w:val="107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8D318D">
      <w:pPr>
        <w:pStyle w:val="a4"/>
        <w:spacing w:line="321" w:lineRule="exact"/>
        <w:rPr>
          <w:sz w:val="28"/>
        </w:rPr>
        <w:sectPr w:rsidR="008D318D">
          <w:pgSz w:w="11910" w:h="16840"/>
          <w:pgMar w:top="1200" w:right="141" w:bottom="960" w:left="992" w:header="0" w:footer="762" w:gutter="0"/>
          <w:cols w:space="720"/>
        </w:sectPr>
      </w:pPr>
    </w:p>
    <w:p w:rsidR="008D318D" w:rsidRDefault="00304807">
      <w:pPr>
        <w:spacing w:before="65"/>
        <w:ind w:left="1579" w:right="1604"/>
        <w:jc w:val="center"/>
        <w:rPr>
          <w:sz w:val="28"/>
        </w:rPr>
      </w:pPr>
      <w:r>
        <w:rPr>
          <w:sz w:val="28"/>
        </w:rPr>
        <w:lastRenderedPageBreak/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9</w:t>
      </w:r>
    </w:p>
    <w:p w:rsidR="008D318D" w:rsidRDefault="008D318D">
      <w:pPr>
        <w:pStyle w:val="a3"/>
        <w:spacing w:before="120"/>
        <w:rPr>
          <w:sz w:val="28"/>
        </w:rPr>
      </w:pPr>
    </w:p>
    <w:p w:rsidR="008D318D" w:rsidRDefault="00304807">
      <w:pPr>
        <w:pStyle w:val="a4"/>
        <w:numPr>
          <w:ilvl w:val="0"/>
          <w:numId w:val="108"/>
        </w:numPr>
        <w:tabs>
          <w:tab w:val="left" w:pos="1405"/>
        </w:tabs>
        <w:ind w:left="1405" w:hanging="359"/>
        <w:rPr>
          <w:sz w:val="28"/>
        </w:rPr>
      </w:pPr>
      <w:r>
        <w:rPr>
          <w:sz w:val="28"/>
        </w:rPr>
        <w:t>Источники</w:t>
      </w:r>
      <w:r>
        <w:rPr>
          <w:spacing w:val="-10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энергии.</w:t>
      </w:r>
      <w:r>
        <w:rPr>
          <w:spacing w:val="-8"/>
          <w:sz w:val="28"/>
        </w:rPr>
        <w:t xml:space="preserve"> </w:t>
      </w:r>
      <w:r>
        <w:rPr>
          <w:sz w:val="28"/>
        </w:rPr>
        <w:t>ЭДС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источника.</w:t>
      </w:r>
    </w:p>
    <w:p w:rsidR="008D318D" w:rsidRDefault="00304807">
      <w:pPr>
        <w:pStyle w:val="a4"/>
        <w:numPr>
          <w:ilvl w:val="0"/>
          <w:numId w:val="108"/>
        </w:numPr>
        <w:tabs>
          <w:tab w:val="left" w:pos="1406"/>
        </w:tabs>
        <w:spacing w:before="2"/>
        <w:ind w:right="795"/>
        <w:rPr>
          <w:sz w:val="28"/>
        </w:rPr>
      </w:pPr>
      <w:r>
        <w:rPr>
          <w:sz w:val="28"/>
        </w:rPr>
        <w:t>Обрыв</w:t>
      </w:r>
      <w:r>
        <w:rPr>
          <w:spacing w:val="-5"/>
          <w:sz w:val="28"/>
        </w:rPr>
        <w:t xml:space="preserve"> </w:t>
      </w:r>
      <w:r>
        <w:rPr>
          <w:sz w:val="28"/>
        </w:rPr>
        <w:t>фазы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симметричной</w:t>
      </w:r>
      <w:r>
        <w:rPr>
          <w:spacing w:val="-4"/>
          <w:sz w:val="28"/>
        </w:rPr>
        <w:t xml:space="preserve"> </w:t>
      </w:r>
      <w:r>
        <w:rPr>
          <w:sz w:val="28"/>
        </w:rPr>
        <w:t>нагрузке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схемах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нулевым </w:t>
      </w:r>
      <w:r>
        <w:rPr>
          <w:sz w:val="28"/>
        </w:rPr>
        <w:t>проводом и без нулевого провода. Схемы, последствия.</w:t>
      </w:r>
    </w:p>
    <w:p w:rsidR="008D318D" w:rsidRDefault="00304807">
      <w:pPr>
        <w:pStyle w:val="a4"/>
        <w:numPr>
          <w:ilvl w:val="0"/>
          <w:numId w:val="108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304807">
      <w:pPr>
        <w:spacing w:before="120"/>
        <w:ind w:left="1578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10</w:t>
      </w:r>
    </w:p>
    <w:p w:rsidR="008D318D" w:rsidRDefault="008D318D">
      <w:pPr>
        <w:pStyle w:val="a3"/>
        <w:spacing w:before="119"/>
        <w:rPr>
          <w:sz w:val="28"/>
        </w:rPr>
      </w:pPr>
    </w:p>
    <w:p w:rsidR="008D318D" w:rsidRDefault="00304807">
      <w:pPr>
        <w:pStyle w:val="a4"/>
        <w:numPr>
          <w:ilvl w:val="0"/>
          <w:numId w:val="109"/>
        </w:numPr>
        <w:tabs>
          <w:tab w:val="left" w:pos="1406"/>
        </w:tabs>
        <w:spacing w:line="242" w:lineRule="auto"/>
        <w:ind w:right="1681"/>
        <w:rPr>
          <w:sz w:val="28"/>
        </w:rPr>
      </w:pP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мощность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тока,</w:t>
      </w:r>
      <w:r>
        <w:rPr>
          <w:spacing w:val="-4"/>
          <w:sz w:val="28"/>
        </w:rPr>
        <w:t xml:space="preserve"> </w:t>
      </w:r>
      <w:r>
        <w:rPr>
          <w:sz w:val="28"/>
        </w:rPr>
        <w:t>КПД.</w:t>
      </w:r>
      <w:r>
        <w:rPr>
          <w:spacing w:val="-4"/>
          <w:sz w:val="28"/>
        </w:rPr>
        <w:t xml:space="preserve"> </w:t>
      </w:r>
      <w:r>
        <w:rPr>
          <w:sz w:val="28"/>
        </w:rPr>
        <w:t>Мощность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полезная </w:t>
      </w:r>
      <w:r>
        <w:rPr>
          <w:spacing w:val="-2"/>
          <w:sz w:val="28"/>
        </w:rPr>
        <w:t>мощность.</w:t>
      </w:r>
    </w:p>
    <w:p w:rsidR="008D318D" w:rsidRDefault="00304807">
      <w:pPr>
        <w:pStyle w:val="a4"/>
        <w:numPr>
          <w:ilvl w:val="0"/>
          <w:numId w:val="109"/>
        </w:numPr>
        <w:tabs>
          <w:tab w:val="left" w:pos="1406"/>
        </w:tabs>
        <w:ind w:right="1312"/>
        <w:rPr>
          <w:sz w:val="28"/>
        </w:rPr>
      </w:pPr>
      <w:r>
        <w:rPr>
          <w:sz w:val="28"/>
        </w:rPr>
        <w:t>Обрыв</w:t>
      </w:r>
      <w:r>
        <w:rPr>
          <w:spacing w:val="-6"/>
          <w:sz w:val="28"/>
        </w:rPr>
        <w:t xml:space="preserve"> </w:t>
      </w:r>
      <w:r>
        <w:rPr>
          <w:sz w:val="28"/>
        </w:rPr>
        <w:t>нулевого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провода</w:t>
      </w:r>
      <w:r>
        <w:rPr>
          <w:spacing w:val="-6"/>
          <w:sz w:val="28"/>
        </w:rPr>
        <w:t xml:space="preserve"> </w:t>
      </w:r>
      <w:r>
        <w:rPr>
          <w:sz w:val="28"/>
        </w:rPr>
        <w:t>(«звезда»)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несимметричной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нагрузке. Короткое замыкание фазы нагрузки в </w:t>
      </w:r>
      <w:r>
        <w:rPr>
          <w:sz w:val="28"/>
        </w:rPr>
        <w:t>схеме с нулевым проводом. Схемы, последствия.</w:t>
      </w:r>
    </w:p>
    <w:p w:rsidR="008D318D" w:rsidRDefault="00304807">
      <w:pPr>
        <w:pStyle w:val="a4"/>
        <w:numPr>
          <w:ilvl w:val="0"/>
          <w:numId w:val="109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304807">
      <w:pPr>
        <w:spacing w:before="115"/>
        <w:ind w:left="1578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11</w:t>
      </w:r>
    </w:p>
    <w:p w:rsidR="008D318D" w:rsidRDefault="008D318D">
      <w:pPr>
        <w:pStyle w:val="a3"/>
        <w:spacing w:before="121"/>
        <w:rPr>
          <w:sz w:val="28"/>
        </w:rPr>
      </w:pPr>
    </w:p>
    <w:p w:rsidR="008D318D" w:rsidRDefault="00304807">
      <w:pPr>
        <w:pStyle w:val="a4"/>
        <w:numPr>
          <w:ilvl w:val="0"/>
          <w:numId w:val="110"/>
        </w:numPr>
        <w:tabs>
          <w:tab w:val="left" w:pos="1405"/>
        </w:tabs>
        <w:spacing w:before="1" w:line="322" w:lineRule="exact"/>
        <w:ind w:left="1405" w:hanging="359"/>
        <w:rPr>
          <w:sz w:val="28"/>
        </w:rPr>
      </w:pPr>
      <w:r>
        <w:rPr>
          <w:sz w:val="28"/>
        </w:rPr>
        <w:t>Режимы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цепи.</w:t>
      </w:r>
    </w:p>
    <w:p w:rsidR="008D318D" w:rsidRDefault="00304807">
      <w:pPr>
        <w:pStyle w:val="a4"/>
        <w:numPr>
          <w:ilvl w:val="0"/>
          <w:numId w:val="110"/>
        </w:numPr>
        <w:tabs>
          <w:tab w:val="left" w:pos="1406"/>
        </w:tabs>
        <w:ind w:right="1966"/>
        <w:rPr>
          <w:sz w:val="28"/>
        </w:rPr>
      </w:pPr>
      <w:r>
        <w:rPr>
          <w:sz w:val="28"/>
        </w:rPr>
        <w:t>Трансформаторы,</w:t>
      </w:r>
      <w:r>
        <w:rPr>
          <w:spacing w:val="-11"/>
          <w:sz w:val="28"/>
        </w:rPr>
        <w:t xml:space="preserve"> </w:t>
      </w:r>
      <w:r>
        <w:rPr>
          <w:sz w:val="28"/>
        </w:rPr>
        <w:t>назначение.</w:t>
      </w:r>
      <w:r>
        <w:rPr>
          <w:spacing w:val="-8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устройство </w:t>
      </w:r>
      <w:r>
        <w:rPr>
          <w:spacing w:val="-2"/>
          <w:sz w:val="28"/>
        </w:rPr>
        <w:t>трансформатора.</w:t>
      </w:r>
    </w:p>
    <w:p w:rsidR="008D318D" w:rsidRDefault="00304807">
      <w:pPr>
        <w:pStyle w:val="a4"/>
        <w:numPr>
          <w:ilvl w:val="0"/>
          <w:numId w:val="110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304807">
      <w:pPr>
        <w:spacing w:before="119"/>
        <w:ind w:left="1578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12</w:t>
      </w:r>
    </w:p>
    <w:p w:rsidR="008D318D" w:rsidRDefault="008D318D">
      <w:pPr>
        <w:pStyle w:val="a3"/>
        <w:spacing w:before="122"/>
        <w:rPr>
          <w:sz w:val="28"/>
        </w:rPr>
      </w:pPr>
    </w:p>
    <w:p w:rsidR="008D318D" w:rsidRDefault="00304807">
      <w:pPr>
        <w:pStyle w:val="a4"/>
        <w:numPr>
          <w:ilvl w:val="0"/>
          <w:numId w:val="111"/>
        </w:numPr>
        <w:tabs>
          <w:tab w:val="left" w:pos="1405"/>
        </w:tabs>
        <w:spacing w:line="322" w:lineRule="exact"/>
        <w:ind w:left="1405" w:hanging="359"/>
        <w:rPr>
          <w:sz w:val="28"/>
        </w:rPr>
      </w:pPr>
      <w:r>
        <w:rPr>
          <w:sz w:val="28"/>
        </w:rPr>
        <w:t>Закон</w:t>
      </w:r>
      <w:r>
        <w:rPr>
          <w:spacing w:val="-8"/>
          <w:sz w:val="28"/>
        </w:rPr>
        <w:t xml:space="preserve"> </w:t>
      </w:r>
      <w:r>
        <w:rPr>
          <w:sz w:val="28"/>
        </w:rPr>
        <w:t>Ома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полной</w:t>
      </w:r>
      <w:r>
        <w:rPr>
          <w:spacing w:val="-5"/>
          <w:sz w:val="28"/>
        </w:rPr>
        <w:t xml:space="preserve"> </w:t>
      </w:r>
      <w:r>
        <w:rPr>
          <w:sz w:val="28"/>
        </w:rPr>
        <w:t>цепи.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</w:t>
      </w:r>
      <w:r>
        <w:rPr>
          <w:spacing w:val="-2"/>
          <w:sz w:val="28"/>
        </w:rPr>
        <w:t xml:space="preserve"> </w:t>
      </w:r>
      <w:r>
        <w:rPr>
          <w:sz w:val="28"/>
        </w:rPr>
        <w:t>Джоуля</w:t>
      </w:r>
      <w:r>
        <w:rPr>
          <w:spacing w:val="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Ленца.</w:t>
      </w:r>
    </w:p>
    <w:p w:rsidR="008D318D" w:rsidRDefault="00304807">
      <w:pPr>
        <w:pStyle w:val="a4"/>
        <w:numPr>
          <w:ilvl w:val="0"/>
          <w:numId w:val="111"/>
        </w:numPr>
        <w:tabs>
          <w:tab w:val="left" w:pos="1406"/>
        </w:tabs>
        <w:ind w:right="1092"/>
        <w:rPr>
          <w:sz w:val="28"/>
        </w:rPr>
      </w:pPr>
      <w:r>
        <w:rPr>
          <w:sz w:val="28"/>
        </w:rPr>
        <w:t>Асинхронные</w:t>
      </w:r>
      <w:r>
        <w:rPr>
          <w:spacing w:val="-7"/>
          <w:sz w:val="28"/>
        </w:rPr>
        <w:t xml:space="preserve"> </w:t>
      </w:r>
      <w:r>
        <w:rPr>
          <w:sz w:val="28"/>
        </w:rPr>
        <w:t>двигатели.</w:t>
      </w:r>
      <w:r>
        <w:rPr>
          <w:spacing w:val="-7"/>
          <w:sz w:val="28"/>
        </w:rPr>
        <w:t xml:space="preserve"> </w:t>
      </w:r>
      <w:r>
        <w:rPr>
          <w:sz w:val="28"/>
        </w:rPr>
        <w:t>Назначение,</w:t>
      </w:r>
      <w:r>
        <w:rPr>
          <w:spacing w:val="-7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применения.</w:t>
      </w:r>
      <w:r>
        <w:rPr>
          <w:spacing w:val="-9"/>
          <w:sz w:val="28"/>
        </w:rPr>
        <w:t xml:space="preserve"> </w:t>
      </w:r>
      <w:r>
        <w:rPr>
          <w:sz w:val="28"/>
        </w:rPr>
        <w:t>Принцип действия, устройство.</w:t>
      </w:r>
    </w:p>
    <w:p w:rsidR="008D318D" w:rsidRDefault="00304807">
      <w:pPr>
        <w:pStyle w:val="a4"/>
        <w:numPr>
          <w:ilvl w:val="0"/>
          <w:numId w:val="111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304807">
      <w:pPr>
        <w:spacing w:before="321"/>
        <w:ind w:left="3907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13</w:t>
      </w:r>
    </w:p>
    <w:p w:rsidR="008D318D" w:rsidRDefault="008D318D">
      <w:pPr>
        <w:pStyle w:val="a3"/>
        <w:spacing w:before="2"/>
        <w:rPr>
          <w:sz w:val="28"/>
        </w:rPr>
      </w:pPr>
    </w:p>
    <w:p w:rsidR="008D318D" w:rsidRDefault="00304807">
      <w:pPr>
        <w:pStyle w:val="a4"/>
        <w:numPr>
          <w:ilvl w:val="0"/>
          <w:numId w:val="112"/>
        </w:numPr>
        <w:tabs>
          <w:tab w:val="left" w:pos="1406"/>
        </w:tabs>
        <w:ind w:right="717"/>
        <w:rPr>
          <w:sz w:val="28"/>
        </w:rPr>
      </w:pPr>
      <w:r>
        <w:rPr>
          <w:sz w:val="28"/>
        </w:rPr>
        <w:t>Линейные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электрические</w:t>
      </w:r>
      <w:r>
        <w:rPr>
          <w:spacing w:val="80"/>
          <w:sz w:val="28"/>
        </w:rPr>
        <w:t xml:space="preserve"> </w:t>
      </w:r>
      <w:r>
        <w:rPr>
          <w:sz w:val="28"/>
        </w:rPr>
        <w:t>цепи</w:t>
      </w:r>
      <w:r>
        <w:rPr>
          <w:spacing w:val="80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80"/>
          <w:sz w:val="28"/>
        </w:rPr>
        <w:t xml:space="preserve"> </w:t>
      </w:r>
      <w:r>
        <w:rPr>
          <w:sz w:val="28"/>
        </w:rPr>
        <w:t>тока.</w:t>
      </w:r>
      <w:r>
        <w:rPr>
          <w:spacing w:val="80"/>
          <w:sz w:val="28"/>
        </w:rPr>
        <w:t xml:space="preserve"> </w:t>
      </w:r>
      <w:r>
        <w:rPr>
          <w:sz w:val="28"/>
        </w:rPr>
        <w:t>Режимы</w:t>
      </w:r>
      <w:r>
        <w:rPr>
          <w:spacing w:val="8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источников электрической энергии, направление ЭДС.</w:t>
      </w:r>
    </w:p>
    <w:p w:rsidR="008D318D" w:rsidRDefault="00304807">
      <w:pPr>
        <w:pStyle w:val="a4"/>
        <w:numPr>
          <w:ilvl w:val="0"/>
          <w:numId w:val="112"/>
        </w:numPr>
        <w:tabs>
          <w:tab w:val="left" w:pos="1405"/>
        </w:tabs>
        <w:spacing w:line="322" w:lineRule="exact"/>
        <w:ind w:left="1405" w:hanging="359"/>
        <w:rPr>
          <w:sz w:val="28"/>
        </w:rPr>
      </w:pPr>
      <w:r>
        <w:rPr>
          <w:sz w:val="28"/>
        </w:rPr>
        <w:t>Короткозамкнутые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фазные</w:t>
      </w:r>
      <w:r>
        <w:rPr>
          <w:spacing w:val="-10"/>
          <w:sz w:val="28"/>
        </w:rPr>
        <w:t xml:space="preserve"> </w:t>
      </w:r>
      <w:r>
        <w:rPr>
          <w:sz w:val="28"/>
        </w:rPr>
        <w:t>роторы.</w:t>
      </w:r>
      <w:r>
        <w:rPr>
          <w:spacing w:val="-10"/>
          <w:sz w:val="28"/>
        </w:rPr>
        <w:t xml:space="preserve"> </w:t>
      </w:r>
      <w:r>
        <w:rPr>
          <w:sz w:val="28"/>
        </w:rPr>
        <w:t>Пуск</w:t>
      </w:r>
      <w:r>
        <w:rPr>
          <w:spacing w:val="-7"/>
          <w:sz w:val="28"/>
        </w:rPr>
        <w:t xml:space="preserve"> </w:t>
      </w:r>
      <w:r>
        <w:rPr>
          <w:sz w:val="28"/>
        </w:rPr>
        <w:t>асинхронного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двигателя.</w:t>
      </w:r>
    </w:p>
    <w:p w:rsidR="008D318D" w:rsidRDefault="00304807">
      <w:pPr>
        <w:pStyle w:val="a4"/>
        <w:numPr>
          <w:ilvl w:val="0"/>
          <w:numId w:val="112"/>
        </w:numPr>
        <w:tabs>
          <w:tab w:val="left" w:pos="1404"/>
        </w:tabs>
        <w:spacing w:line="328" w:lineRule="auto"/>
        <w:ind w:left="686" w:right="6434" w:firstLine="359"/>
        <w:rPr>
          <w:sz w:val="28"/>
        </w:rPr>
      </w:pPr>
      <w:r>
        <w:rPr>
          <w:spacing w:val="-2"/>
          <w:sz w:val="28"/>
        </w:rPr>
        <w:t xml:space="preserve">Задача </w:t>
      </w:r>
      <w:r>
        <w:rPr>
          <w:sz w:val="28"/>
        </w:rPr>
        <w:t>Экзаменационный</w:t>
      </w:r>
      <w:r>
        <w:rPr>
          <w:spacing w:val="-9"/>
          <w:sz w:val="28"/>
        </w:rPr>
        <w:t xml:space="preserve"> </w:t>
      </w:r>
      <w:r>
        <w:rPr>
          <w:sz w:val="28"/>
        </w:rPr>
        <w:t>билет</w:t>
      </w:r>
      <w:r>
        <w:rPr>
          <w:spacing w:val="-9"/>
          <w:sz w:val="28"/>
        </w:rPr>
        <w:t xml:space="preserve"> </w:t>
      </w:r>
      <w:r>
        <w:rPr>
          <w:sz w:val="28"/>
        </w:rPr>
        <w:t>№</w:t>
      </w:r>
      <w:r>
        <w:rPr>
          <w:spacing w:val="-10"/>
          <w:sz w:val="28"/>
        </w:rPr>
        <w:t xml:space="preserve"> </w:t>
      </w:r>
      <w:r>
        <w:rPr>
          <w:sz w:val="28"/>
        </w:rPr>
        <w:t>14</w:t>
      </w:r>
    </w:p>
    <w:p w:rsidR="008D318D" w:rsidRDefault="008D318D">
      <w:pPr>
        <w:pStyle w:val="a3"/>
        <w:spacing w:before="2"/>
        <w:rPr>
          <w:sz w:val="28"/>
        </w:rPr>
      </w:pPr>
    </w:p>
    <w:p w:rsidR="008D318D" w:rsidRDefault="00304807">
      <w:pPr>
        <w:pStyle w:val="a4"/>
        <w:numPr>
          <w:ilvl w:val="0"/>
          <w:numId w:val="113"/>
        </w:numPr>
        <w:tabs>
          <w:tab w:val="left" w:pos="1406"/>
        </w:tabs>
        <w:spacing w:before="1"/>
        <w:ind w:right="1271"/>
        <w:rPr>
          <w:sz w:val="28"/>
        </w:rPr>
      </w:pPr>
      <w:r>
        <w:rPr>
          <w:sz w:val="28"/>
        </w:rPr>
        <w:t>Разветвленные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цепи</w:t>
      </w:r>
      <w:r>
        <w:rPr>
          <w:spacing w:val="-5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тока.</w:t>
      </w:r>
      <w:r>
        <w:rPr>
          <w:spacing w:val="-6"/>
          <w:sz w:val="28"/>
        </w:rPr>
        <w:t xml:space="preserve"> </w:t>
      </w:r>
      <w:r>
        <w:rPr>
          <w:sz w:val="28"/>
        </w:rPr>
        <w:t>Ветвь,</w:t>
      </w:r>
      <w:r>
        <w:rPr>
          <w:spacing w:val="-6"/>
          <w:sz w:val="28"/>
        </w:rPr>
        <w:t xml:space="preserve"> </w:t>
      </w:r>
      <w:r>
        <w:rPr>
          <w:sz w:val="28"/>
        </w:rPr>
        <w:t>узел</w:t>
      </w:r>
      <w:r>
        <w:rPr>
          <w:spacing w:val="-7"/>
          <w:sz w:val="28"/>
        </w:rPr>
        <w:t xml:space="preserve"> </w:t>
      </w:r>
      <w:r>
        <w:rPr>
          <w:sz w:val="28"/>
        </w:rPr>
        <w:t>и контур цепи. Первый закон Кирхгофа.</w:t>
      </w:r>
    </w:p>
    <w:p w:rsidR="008D318D" w:rsidRDefault="00304807">
      <w:pPr>
        <w:pStyle w:val="a4"/>
        <w:numPr>
          <w:ilvl w:val="0"/>
          <w:numId w:val="113"/>
        </w:numPr>
        <w:tabs>
          <w:tab w:val="left" w:pos="1406"/>
        </w:tabs>
        <w:ind w:right="1882"/>
        <w:rPr>
          <w:sz w:val="28"/>
        </w:rPr>
      </w:pPr>
      <w:r>
        <w:rPr>
          <w:sz w:val="28"/>
        </w:rPr>
        <w:t>Синхронные</w:t>
      </w:r>
      <w:r>
        <w:rPr>
          <w:spacing w:val="-10"/>
          <w:sz w:val="28"/>
        </w:rPr>
        <w:t xml:space="preserve"> </w:t>
      </w:r>
      <w:r>
        <w:rPr>
          <w:sz w:val="28"/>
        </w:rPr>
        <w:t>двигатели.</w:t>
      </w:r>
      <w:r>
        <w:rPr>
          <w:spacing w:val="-8"/>
          <w:sz w:val="28"/>
        </w:rPr>
        <w:t xml:space="preserve"> </w:t>
      </w:r>
      <w:r>
        <w:rPr>
          <w:sz w:val="28"/>
        </w:rPr>
        <w:t>Двигатели</w:t>
      </w:r>
      <w:r>
        <w:rPr>
          <w:spacing w:val="-7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тока.</w:t>
      </w:r>
      <w:r>
        <w:rPr>
          <w:spacing w:val="-8"/>
          <w:sz w:val="28"/>
        </w:rPr>
        <w:t xml:space="preserve"> </w:t>
      </w:r>
      <w:r>
        <w:rPr>
          <w:sz w:val="28"/>
        </w:rPr>
        <w:t>Области</w:t>
      </w:r>
      <w:r>
        <w:rPr>
          <w:sz w:val="28"/>
        </w:rPr>
        <w:t xml:space="preserve"> </w:t>
      </w:r>
      <w:r>
        <w:rPr>
          <w:spacing w:val="-2"/>
          <w:sz w:val="28"/>
        </w:rPr>
        <w:t>применения.</w:t>
      </w:r>
    </w:p>
    <w:p w:rsidR="008D318D" w:rsidRDefault="00304807">
      <w:pPr>
        <w:pStyle w:val="a4"/>
        <w:numPr>
          <w:ilvl w:val="0"/>
          <w:numId w:val="113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8D318D">
      <w:pPr>
        <w:pStyle w:val="a4"/>
        <w:spacing w:line="321" w:lineRule="exact"/>
        <w:rPr>
          <w:sz w:val="28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spacing w:before="65"/>
        <w:ind w:left="1578" w:right="1604"/>
        <w:jc w:val="center"/>
        <w:rPr>
          <w:sz w:val="28"/>
        </w:rPr>
      </w:pPr>
      <w:r>
        <w:rPr>
          <w:sz w:val="28"/>
        </w:rPr>
        <w:lastRenderedPageBreak/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15</w:t>
      </w:r>
    </w:p>
    <w:p w:rsidR="008D318D" w:rsidRDefault="008D318D">
      <w:pPr>
        <w:pStyle w:val="a3"/>
        <w:spacing w:before="120"/>
        <w:rPr>
          <w:sz w:val="28"/>
        </w:rPr>
      </w:pPr>
    </w:p>
    <w:p w:rsidR="008D318D" w:rsidRDefault="00304807">
      <w:pPr>
        <w:pStyle w:val="a4"/>
        <w:numPr>
          <w:ilvl w:val="0"/>
          <w:numId w:val="114"/>
        </w:numPr>
        <w:tabs>
          <w:tab w:val="left" w:pos="1406"/>
        </w:tabs>
        <w:spacing w:line="242" w:lineRule="auto"/>
        <w:ind w:right="1078"/>
        <w:rPr>
          <w:sz w:val="28"/>
        </w:rPr>
      </w:pPr>
      <w:r>
        <w:rPr>
          <w:sz w:val="28"/>
        </w:rPr>
        <w:t>Второй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</w:t>
      </w:r>
      <w:r>
        <w:rPr>
          <w:spacing w:val="-5"/>
          <w:sz w:val="28"/>
        </w:rPr>
        <w:t xml:space="preserve"> </w:t>
      </w:r>
      <w:r>
        <w:rPr>
          <w:sz w:val="28"/>
        </w:rPr>
        <w:t>Кирхгофа.</w:t>
      </w:r>
      <w:r>
        <w:rPr>
          <w:spacing w:val="-8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второму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закону </w:t>
      </w:r>
      <w:r>
        <w:rPr>
          <w:spacing w:val="-2"/>
          <w:sz w:val="28"/>
        </w:rPr>
        <w:t>Кирхгофа.</w:t>
      </w:r>
    </w:p>
    <w:p w:rsidR="008D318D" w:rsidRDefault="00304807">
      <w:pPr>
        <w:pStyle w:val="a4"/>
        <w:numPr>
          <w:ilvl w:val="0"/>
          <w:numId w:val="114"/>
        </w:numPr>
        <w:tabs>
          <w:tab w:val="left" w:pos="1405"/>
        </w:tabs>
        <w:spacing w:line="317" w:lineRule="exact"/>
        <w:ind w:left="1405" w:hanging="359"/>
        <w:rPr>
          <w:sz w:val="28"/>
        </w:rPr>
      </w:pPr>
      <w:r>
        <w:rPr>
          <w:sz w:val="28"/>
        </w:rPr>
        <w:t>Метрология.</w:t>
      </w:r>
      <w:r>
        <w:rPr>
          <w:spacing w:val="-7"/>
          <w:sz w:val="28"/>
        </w:rPr>
        <w:t xml:space="preserve"> </w:t>
      </w:r>
      <w:r>
        <w:rPr>
          <w:sz w:val="28"/>
        </w:rPr>
        <w:t>Виды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измерений.</w:t>
      </w:r>
    </w:p>
    <w:p w:rsidR="008D318D" w:rsidRDefault="00304807">
      <w:pPr>
        <w:pStyle w:val="a4"/>
        <w:numPr>
          <w:ilvl w:val="0"/>
          <w:numId w:val="114"/>
        </w:numPr>
        <w:tabs>
          <w:tab w:val="left" w:pos="1405"/>
        </w:tabs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304807">
      <w:pPr>
        <w:spacing w:before="120"/>
        <w:ind w:left="1578" w:right="1604"/>
        <w:jc w:val="center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16</w:t>
      </w:r>
    </w:p>
    <w:p w:rsidR="008D318D" w:rsidRDefault="008D318D">
      <w:pPr>
        <w:pStyle w:val="a3"/>
        <w:spacing w:before="119"/>
        <w:rPr>
          <w:sz w:val="28"/>
        </w:rPr>
      </w:pPr>
    </w:p>
    <w:p w:rsidR="008D318D" w:rsidRDefault="00304807">
      <w:pPr>
        <w:pStyle w:val="a4"/>
        <w:numPr>
          <w:ilvl w:val="0"/>
          <w:numId w:val="115"/>
        </w:numPr>
        <w:tabs>
          <w:tab w:val="left" w:pos="1406"/>
          <w:tab w:val="left" w:pos="3907"/>
          <w:tab w:val="left" w:pos="4363"/>
          <w:tab w:val="left" w:pos="6291"/>
          <w:tab w:val="left" w:pos="7976"/>
          <w:tab w:val="left" w:pos="9918"/>
        </w:tabs>
        <w:spacing w:line="242" w:lineRule="auto"/>
        <w:ind w:right="710"/>
        <w:rPr>
          <w:sz w:val="28"/>
        </w:rPr>
      </w:pPr>
      <w:r>
        <w:rPr>
          <w:spacing w:val="-2"/>
          <w:sz w:val="28"/>
        </w:rPr>
        <w:t>Последовательное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параллельное</w:t>
      </w:r>
      <w:r>
        <w:rPr>
          <w:sz w:val="28"/>
        </w:rPr>
        <w:tab/>
      </w:r>
      <w:r>
        <w:rPr>
          <w:spacing w:val="-2"/>
          <w:sz w:val="28"/>
        </w:rPr>
        <w:t>соединение</w:t>
      </w:r>
      <w:r>
        <w:rPr>
          <w:sz w:val="28"/>
        </w:rPr>
        <w:tab/>
      </w:r>
      <w:r>
        <w:rPr>
          <w:spacing w:val="-2"/>
          <w:sz w:val="28"/>
        </w:rPr>
        <w:t>потребителей</w:t>
      </w:r>
      <w:r>
        <w:rPr>
          <w:sz w:val="28"/>
        </w:rPr>
        <w:tab/>
      </w:r>
      <w:r>
        <w:rPr>
          <w:spacing w:val="-10"/>
          <w:sz w:val="28"/>
        </w:rPr>
        <w:t xml:space="preserve">– </w:t>
      </w:r>
      <w:r>
        <w:rPr>
          <w:sz w:val="28"/>
        </w:rPr>
        <w:t>резисторов и конденсаторов. Схемы, формулы.</w:t>
      </w:r>
    </w:p>
    <w:p w:rsidR="008D318D" w:rsidRDefault="00304807">
      <w:pPr>
        <w:pStyle w:val="a4"/>
        <w:numPr>
          <w:ilvl w:val="0"/>
          <w:numId w:val="115"/>
        </w:numPr>
        <w:tabs>
          <w:tab w:val="left" w:pos="1405"/>
        </w:tabs>
        <w:spacing w:line="317" w:lineRule="exact"/>
        <w:ind w:left="1405" w:hanging="359"/>
        <w:rPr>
          <w:sz w:val="28"/>
        </w:rPr>
      </w:pPr>
      <w:r>
        <w:rPr>
          <w:sz w:val="28"/>
        </w:rPr>
        <w:t>Методы</w:t>
      </w:r>
      <w:r>
        <w:rPr>
          <w:spacing w:val="-9"/>
          <w:sz w:val="28"/>
        </w:rPr>
        <w:t xml:space="preserve"> </w:t>
      </w:r>
      <w:r>
        <w:rPr>
          <w:sz w:val="28"/>
        </w:rPr>
        <w:t>измерений.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7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классификация.</w:t>
      </w:r>
    </w:p>
    <w:p w:rsidR="008D318D" w:rsidRDefault="00304807">
      <w:pPr>
        <w:pStyle w:val="a4"/>
        <w:numPr>
          <w:ilvl w:val="0"/>
          <w:numId w:val="115"/>
        </w:numPr>
        <w:tabs>
          <w:tab w:val="left" w:pos="1405"/>
        </w:tabs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304807">
      <w:pPr>
        <w:spacing w:before="321"/>
        <w:ind w:left="3907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17</w:t>
      </w:r>
    </w:p>
    <w:p w:rsidR="008D318D" w:rsidRDefault="00304807">
      <w:pPr>
        <w:pStyle w:val="a4"/>
        <w:numPr>
          <w:ilvl w:val="0"/>
          <w:numId w:val="116"/>
        </w:numPr>
        <w:tabs>
          <w:tab w:val="left" w:pos="1406"/>
        </w:tabs>
        <w:spacing w:before="322" w:line="242" w:lineRule="auto"/>
        <w:ind w:right="1607"/>
        <w:rPr>
          <w:sz w:val="28"/>
        </w:rPr>
      </w:pPr>
      <w:r>
        <w:rPr>
          <w:sz w:val="28"/>
        </w:rPr>
        <w:t>Расчет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цепей</w:t>
      </w:r>
      <w:r>
        <w:rPr>
          <w:spacing w:val="-5"/>
          <w:sz w:val="28"/>
        </w:rPr>
        <w:t xml:space="preserve"> </w:t>
      </w:r>
      <w:r>
        <w:rPr>
          <w:sz w:val="28"/>
        </w:rPr>
        <w:t>со</w:t>
      </w:r>
      <w:r>
        <w:rPr>
          <w:spacing w:val="-5"/>
          <w:sz w:val="28"/>
        </w:rPr>
        <w:t xml:space="preserve"> </w:t>
      </w:r>
      <w:r>
        <w:rPr>
          <w:sz w:val="28"/>
        </w:rPr>
        <w:t>смешанным</w:t>
      </w:r>
      <w:r>
        <w:rPr>
          <w:spacing w:val="-6"/>
          <w:sz w:val="28"/>
        </w:rPr>
        <w:t xml:space="preserve"> </w:t>
      </w:r>
      <w:r>
        <w:rPr>
          <w:sz w:val="28"/>
        </w:rPr>
        <w:t>соединением.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Метод </w:t>
      </w:r>
      <w:r>
        <w:rPr>
          <w:spacing w:val="-2"/>
          <w:sz w:val="28"/>
        </w:rPr>
        <w:t>свертывания.</w:t>
      </w:r>
    </w:p>
    <w:p w:rsidR="008D318D" w:rsidRDefault="00304807">
      <w:pPr>
        <w:pStyle w:val="a4"/>
        <w:numPr>
          <w:ilvl w:val="0"/>
          <w:numId w:val="116"/>
        </w:numPr>
        <w:tabs>
          <w:tab w:val="left" w:pos="1405"/>
        </w:tabs>
        <w:spacing w:line="317" w:lineRule="exact"/>
        <w:ind w:left="1405" w:hanging="359"/>
        <w:rPr>
          <w:sz w:val="28"/>
        </w:rPr>
      </w:pPr>
      <w:r>
        <w:rPr>
          <w:sz w:val="28"/>
        </w:rPr>
        <w:t>Основные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метрологические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измерений.</w:t>
      </w:r>
    </w:p>
    <w:p w:rsidR="008D318D" w:rsidRDefault="00304807">
      <w:pPr>
        <w:pStyle w:val="a4"/>
        <w:numPr>
          <w:ilvl w:val="0"/>
          <w:numId w:val="116"/>
        </w:numPr>
        <w:tabs>
          <w:tab w:val="left" w:pos="1405"/>
        </w:tabs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304807">
      <w:pPr>
        <w:spacing w:before="321"/>
        <w:ind w:left="3907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18</w:t>
      </w:r>
    </w:p>
    <w:p w:rsidR="008D318D" w:rsidRDefault="008D318D">
      <w:pPr>
        <w:pStyle w:val="a3"/>
        <w:spacing w:before="1"/>
        <w:rPr>
          <w:sz w:val="28"/>
        </w:rPr>
      </w:pPr>
    </w:p>
    <w:p w:rsidR="008D318D" w:rsidRDefault="00304807">
      <w:pPr>
        <w:pStyle w:val="a4"/>
        <w:numPr>
          <w:ilvl w:val="0"/>
          <w:numId w:val="117"/>
        </w:numPr>
        <w:tabs>
          <w:tab w:val="left" w:pos="1405"/>
        </w:tabs>
        <w:spacing w:before="1" w:line="322" w:lineRule="exact"/>
        <w:ind w:left="1405" w:hanging="359"/>
        <w:rPr>
          <w:sz w:val="28"/>
        </w:rPr>
      </w:pPr>
      <w:r>
        <w:rPr>
          <w:sz w:val="28"/>
        </w:rPr>
        <w:t>Расчет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цепей.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</w:t>
      </w:r>
      <w:r>
        <w:rPr>
          <w:spacing w:val="-4"/>
          <w:sz w:val="28"/>
        </w:rPr>
        <w:t xml:space="preserve"> </w:t>
      </w:r>
      <w:r>
        <w:rPr>
          <w:sz w:val="28"/>
        </w:rPr>
        <w:t>контурных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токов.</w:t>
      </w:r>
    </w:p>
    <w:p w:rsidR="008D318D" w:rsidRDefault="00304807">
      <w:pPr>
        <w:pStyle w:val="a4"/>
        <w:numPr>
          <w:ilvl w:val="0"/>
          <w:numId w:val="117"/>
        </w:numPr>
        <w:tabs>
          <w:tab w:val="left" w:pos="1406"/>
        </w:tabs>
        <w:ind w:right="711"/>
        <w:rPr>
          <w:sz w:val="28"/>
        </w:rPr>
      </w:pPr>
      <w:r>
        <w:rPr>
          <w:sz w:val="28"/>
        </w:rPr>
        <w:t>Погрешности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40"/>
          <w:sz w:val="28"/>
        </w:rPr>
        <w:t xml:space="preserve"> </w:t>
      </w:r>
      <w:r>
        <w:rPr>
          <w:sz w:val="28"/>
        </w:rPr>
        <w:t>классификация.</w:t>
      </w:r>
      <w:r>
        <w:rPr>
          <w:spacing w:val="40"/>
          <w:sz w:val="28"/>
        </w:rPr>
        <w:t xml:space="preserve"> </w:t>
      </w:r>
      <w:r>
        <w:rPr>
          <w:sz w:val="28"/>
        </w:rPr>
        <w:t>Расчётные</w:t>
      </w:r>
      <w:r>
        <w:rPr>
          <w:spacing w:val="40"/>
          <w:sz w:val="28"/>
        </w:rPr>
        <w:t xml:space="preserve"> </w:t>
      </w:r>
      <w:r>
        <w:rPr>
          <w:sz w:val="28"/>
        </w:rPr>
        <w:t>формулы.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Класс </w:t>
      </w:r>
      <w:r>
        <w:rPr>
          <w:spacing w:val="-2"/>
          <w:sz w:val="28"/>
        </w:rPr>
        <w:t>точности.</w:t>
      </w:r>
    </w:p>
    <w:p w:rsidR="008D318D" w:rsidRDefault="00304807">
      <w:pPr>
        <w:pStyle w:val="a4"/>
        <w:numPr>
          <w:ilvl w:val="0"/>
          <w:numId w:val="117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304807">
      <w:pPr>
        <w:spacing w:before="321"/>
        <w:ind w:left="3907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19</w:t>
      </w:r>
    </w:p>
    <w:p w:rsidR="008D318D" w:rsidRDefault="008D318D">
      <w:pPr>
        <w:pStyle w:val="a3"/>
        <w:spacing w:before="1"/>
        <w:rPr>
          <w:sz w:val="28"/>
        </w:rPr>
      </w:pPr>
    </w:p>
    <w:p w:rsidR="008D318D" w:rsidRDefault="00304807">
      <w:pPr>
        <w:pStyle w:val="a4"/>
        <w:numPr>
          <w:ilvl w:val="0"/>
          <w:numId w:val="118"/>
        </w:numPr>
        <w:tabs>
          <w:tab w:val="left" w:pos="1406"/>
        </w:tabs>
        <w:ind w:right="1760"/>
        <w:rPr>
          <w:sz w:val="28"/>
        </w:rPr>
      </w:pPr>
      <w:r>
        <w:rPr>
          <w:sz w:val="28"/>
        </w:rPr>
        <w:t>Электростатические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цепи.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Электроемкость.</w:t>
      </w:r>
      <w:r>
        <w:rPr>
          <w:spacing w:val="-7"/>
          <w:sz w:val="28"/>
        </w:rPr>
        <w:t xml:space="preserve"> </w:t>
      </w:r>
      <w:r>
        <w:rPr>
          <w:sz w:val="28"/>
        </w:rPr>
        <w:t>Конденсаторы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их </w:t>
      </w:r>
      <w:r>
        <w:rPr>
          <w:spacing w:val="-2"/>
          <w:sz w:val="28"/>
        </w:rPr>
        <w:t>соединение.</w:t>
      </w:r>
    </w:p>
    <w:p w:rsidR="008D318D" w:rsidRDefault="00304807">
      <w:pPr>
        <w:pStyle w:val="a4"/>
        <w:numPr>
          <w:ilvl w:val="0"/>
          <w:numId w:val="118"/>
        </w:numPr>
        <w:tabs>
          <w:tab w:val="left" w:pos="1406"/>
        </w:tabs>
        <w:ind w:right="997"/>
        <w:rPr>
          <w:sz w:val="28"/>
        </w:rPr>
      </w:pPr>
      <w:r>
        <w:rPr>
          <w:sz w:val="28"/>
        </w:rPr>
        <w:t>Электромеханические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приборы.</w:t>
      </w:r>
      <w:r>
        <w:rPr>
          <w:spacing w:val="-10"/>
          <w:sz w:val="28"/>
        </w:rPr>
        <w:t xml:space="preserve"> </w:t>
      </w:r>
      <w:r>
        <w:rPr>
          <w:sz w:val="28"/>
        </w:rPr>
        <w:t>Классификация.</w:t>
      </w:r>
      <w:r>
        <w:rPr>
          <w:spacing w:val="-9"/>
          <w:sz w:val="28"/>
        </w:rPr>
        <w:t xml:space="preserve"> </w:t>
      </w:r>
      <w:r>
        <w:rPr>
          <w:sz w:val="28"/>
        </w:rPr>
        <w:t>Шунты,</w:t>
      </w:r>
      <w:r>
        <w:rPr>
          <w:spacing w:val="-10"/>
          <w:sz w:val="28"/>
        </w:rPr>
        <w:t xml:space="preserve"> </w:t>
      </w:r>
      <w:r>
        <w:rPr>
          <w:sz w:val="28"/>
        </w:rPr>
        <w:t>добавочные резисторы, делители напряжения.</w:t>
      </w:r>
    </w:p>
    <w:p w:rsidR="008D318D" w:rsidRDefault="00304807">
      <w:pPr>
        <w:pStyle w:val="a4"/>
        <w:numPr>
          <w:ilvl w:val="0"/>
          <w:numId w:val="118"/>
        </w:numPr>
        <w:tabs>
          <w:tab w:val="left" w:pos="1405"/>
        </w:tabs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8D318D">
      <w:pPr>
        <w:pStyle w:val="a3"/>
        <w:spacing w:before="1"/>
        <w:rPr>
          <w:sz w:val="28"/>
        </w:rPr>
      </w:pPr>
    </w:p>
    <w:p w:rsidR="008D318D" w:rsidRDefault="00304807">
      <w:pPr>
        <w:ind w:left="3907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20</w:t>
      </w:r>
    </w:p>
    <w:p w:rsidR="008D318D" w:rsidRDefault="00304807">
      <w:pPr>
        <w:pStyle w:val="a4"/>
        <w:numPr>
          <w:ilvl w:val="0"/>
          <w:numId w:val="119"/>
        </w:numPr>
        <w:tabs>
          <w:tab w:val="left" w:pos="1406"/>
          <w:tab w:val="left" w:pos="5279"/>
          <w:tab w:val="left" w:pos="8101"/>
          <w:tab w:val="left" w:pos="9059"/>
        </w:tabs>
        <w:spacing w:before="321"/>
        <w:ind w:right="716"/>
        <w:rPr>
          <w:sz w:val="28"/>
        </w:rPr>
      </w:pPr>
      <w:r>
        <w:rPr>
          <w:sz w:val="28"/>
        </w:rPr>
        <w:t>Магнитное</w:t>
      </w:r>
      <w:r>
        <w:rPr>
          <w:spacing w:val="80"/>
          <w:sz w:val="28"/>
        </w:rPr>
        <w:t xml:space="preserve"> </w:t>
      </w:r>
      <w:r>
        <w:rPr>
          <w:sz w:val="28"/>
        </w:rPr>
        <w:t>поле,</w:t>
      </w:r>
      <w:r>
        <w:rPr>
          <w:spacing w:val="80"/>
          <w:sz w:val="28"/>
        </w:rPr>
        <w:t xml:space="preserve"> </w:t>
      </w:r>
      <w:r>
        <w:rPr>
          <w:sz w:val="28"/>
        </w:rPr>
        <w:t>магнетизм.</w:t>
      </w:r>
      <w:r>
        <w:rPr>
          <w:sz w:val="28"/>
        </w:rPr>
        <w:tab/>
        <w:t>Магнитные</w:t>
      </w:r>
      <w:r>
        <w:rPr>
          <w:spacing w:val="80"/>
          <w:sz w:val="28"/>
        </w:rPr>
        <w:t xml:space="preserve"> </w:t>
      </w:r>
      <w:r>
        <w:rPr>
          <w:sz w:val="28"/>
        </w:rPr>
        <w:t>свойства</w:t>
      </w:r>
      <w:r>
        <w:rPr>
          <w:sz w:val="28"/>
        </w:rPr>
        <w:tab/>
      </w:r>
      <w:r>
        <w:rPr>
          <w:spacing w:val="-2"/>
          <w:sz w:val="28"/>
        </w:rPr>
        <w:t>атома,</w:t>
      </w:r>
      <w:r>
        <w:rPr>
          <w:sz w:val="28"/>
        </w:rPr>
        <w:tab/>
      </w:r>
      <w:r>
        <w:rPr>
          <w:spacing w:val="-2"/>
          <w:sz w:val="28"/>
        </w:rPr>
        <w:t xml:space="preserve">домены. </w:t>
      </w:r>
      <w:r>
        <w:rPr>
          <w:sz w:val="28"/>
        </w:rPr>
        <w:t xml:space="preserve">Магнитный поток. Магнитодвижущая </w:t>
      </w:r>
      <w:r>
        <w:rPr>
          <w:sz w:val="28"/>
        </w:rPr>
        <w:t>сила.</w:t>
      </w:r>
    </w:p>
    <w:p w:rsidR="008D318D" w:rsidRDefault="00304807">
      <w:pPr>
        <w:pStyle w:val="a4"/>
        <w:numPr>
          <w:ilvl w:val="0"/>
          <w:numId w:val="119"/>
        </w:numPr>
        <w:tabs>
          <w:tab w:val="left" w:pos="1406"/>
        </w:tabs>
        <w:ind w:right="718"/>
        <w:rPr>
          <w:sz w:val="28"/>
        </w:rPr>
      </w:pPr>
      <w:r>
        <w:rPr>
          <w:sz w:val="28"/>
        </w:rPr>
        <w:t>Свойства</w:t>
      </w:r>
      <w:r>
        <w:rPr>
          <w:spacing w:val="40"/>
          <w:sz w:val="28"/>
        </w:rPr>
        <w:t xml:space="preserve"> </w:t>
      </w:r>
      <w:r>
        <w:rPr>
          <w:sz w:val="28"/>
        </w:rPr>
        <w:t>полупроводников.</w:t>
      </w:r>
      <w:r>
        <w:rPr>
          <w:spacing w:val="40"/>
          <w:sz w:val="28"/>
        </w:rPr>
        <w:t xml:space="preserve"> </w:t>
      </w:r>
      <w:r>
        <w:rPr>
          <w:sz w:val="28"/>
        </w:rPr>
        <w:t>Зонная</w:t>
      </w:r>
      <w:r>
        <w:rPr>
          <w:spacing w:val="40"/>
          <w:sz w:val="28"/>
        </w:rPr>
        <w:t xml:space="preserve"> </w:t>
      </w:r>
      <w:r>
        <w:rPr>
          <w:sz w:val="28"/>
        </w:rPr>
        <w:t>энергетическая</w:t>
      </w:r>
      <w:r>
        <w:rPr>
          <w:spacing w:val="40"/>
          <w:sz w:val="28"/>
        </w:rPr>
        <w:t xml:space="preserve"> </w:t>
      </w:r>
      <w:r>
        <w:rPr>
          <w:sz w:val="28"/>
        </w:rPr>
        <w:t>диаграмма.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Виды </w:t>
      </w:r>
      <w:r>
        <w:rPr>
          <w:spacing w:val="-2"/>
          <w:sz w:val="28"/>
        </w:rPr>
        <w:t>электропроводности.</w:t>
      </w:r>
    </w:p>
    <w:p w:rsidR="008D318D" w:rsidRDefault="00304807">
      <w:pPr>
        <w:pStyle w:val="a4"/>
        <w:numPr>
          <w:ilvl w:val="0"/>
          <w:numId w:val="119"/>
        </w:numPr>
        <w:tabs>
          <w:tab w:val="left" w:pos="1405"/>
        </w:tabs>
        <w:spacing w:before="1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8D318D">
      <w:pPr>
        <w:pStyle w:val="a4"/>
        <w:rPr>
          <w:sz w:val="28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spacing w:before="65"/>
        <w:ind w:left="3907"/>
        <w:rPr>
          <w:sz w:val="28"/>
        </w:rPr>
      </w:pPr>
      <w:r>
        <w:rPr>
          <w:sz w:val="28"/>
        </w:rPr>
        <w:lastRenderedPageBreak/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21</w:t>
      </w:r>
    </w:p>
    <w:p w:rsidR="008D318D" w:rsidRDefault="008D318D">
      <w:pPr>
        <w:pStyle w:val="a3"/>
        <w:rPr>
          <w:sz w:val="28"/>
        </w:rPr>
      </w:pPr>
    </w:p>
    <w:p w:rsidR="008D318D" w:rsidRDefault="00304807">
      <w:pPr>
        <w:pStyle w:val="a4"/>
        <w:numPr>
          <w:ilvl w:val="0"/>
          <w:numId w:val="120"/>
        </w:numPr>
        <w:tabs>
          <w:tab w:val="left" w:pos="1406"/>
          <w:tab w:val="left" w:pos="3801"/>
          <w:tab w:val="left" w:pos="5427"/>
          <w:tab w:val="left" w:pos="7631"/>
          <w:tab w:val="left" w:pos="8609"/>
        </w:tabs>
        <w:spacing w:line="242" w:lineRule="auto"/>
        <w:ind w:right="716"/>
        <w:rPr>
          <w:sz w:val="28"/>
        </w:rPr>
      </w:pPr>
      <w:r>
        <w:rPr>
          <w:spacing w:val="-2"/>
          <w:sz w:val="28"/>
        </w:rPr>
        <w:t>Электромагниты.</w:t>
      </w:r>
      <w:r>
        <w:rPr>
          <w:sz w:val="28"/>
        </w:rPr>
        <w:tab/>
      </w:r>
      <w:r>
        <w:rPr>
          <w:spacing w:val="-2"/>
          <w:sz w:val="28"/>
        </w:rPr>
        <w:t>Магнитная</w:t>
      </w:r>
      <w:r>
        <w:rPr>
          <w:sz w:val="28"/>
        </w:rPr>
        <w:tab/>
      </w:r>
      <w:r>
        <w:rPr>
          <w:spacing w:val="-2"/>
          <w:sz w:val="28"/>
        </w:rPr>
        <w:t>проницаемость.</w:t>
      </w:r>
      <w:r>
        <w:rPr>
          <w:sz w:val="28"/>
        </w:rPr>
        <w:tab/>
      </w:r>
      <w:r>
        <w:rPr>
          <w:spacing w:val="-4"/>
          <w:sz w:val="28"/>
        </w:rPr>
        <w:t>Виды</w:t>
      </w:r>
      <w:r>
        <w:rPr>
          <w:sz w:val="28"/>
        </w:rPr>
        <w:tab/>
      </w:r>
      <w:r>
        <w:rPr>
          <w:spacing w:val="-2"/>
          <w:sz w:val="28"/>
        </w:rPr>
        <w:t xml:space="preserve">магнетиков. </w:t>
      </w:r>
      <w:r>
        <w:rPr>
          <w:sz w:val="28"/>
        </w:rPr>
        <w:t>Напряженность магнитного поля.</w:t>
      </w:r>
    </w:p>
    <w:p w:rsidR="008D318D" w:rsidRDefault="00304807">
      <w:pPr>
        <w:pStyle w:val="a4"/>
        <w:numPr>
          <w:ilvl w:val="0"/>
          <w:numId w:val="120"/>
        </w:numPr>
        <w:tabs>
          <w:tab w:val="left" w:pos="1406"/>
          <w:tab w:val="left" w:pos="3177"/>
          <w:tab w:val="left" w:pos="3784"/>
          <w:tab w:val="left" w:pos="5100"/>
          <w:tab w:val="left" w:pos="5484"/>
          <w:tab w:val="left" w:pos="6095"/>
          <w:tab w:val="left" w:pos="7446"/>
          <w:tab w:val="left" w:pos="8587"/>
          <w:tab w:val="left" w:pos="8970"/>
        </w:tabs>
        <w:ind w:right="716"/>
        <w:rPr>
          <w:sz w:val="28"/>
        </w:rPr>
      </w:pPr>
      <w:r>
        <w:rPr>
          <w:spacing w:val="-2"/>
          <w:sz w:val="28"/>
        </w:rPr>
        <w:t>Образование</w:t>
      </w:r>
      <w:r>
        <w:rPr>
          <w:sz w:val="28"/>
        </w:rPr>
        <w:tab/>
      </w:r>
      <w:r>
        <w:rPr>
          <w:spacing w:val="-4"/>
          <w:sz w:val="28"/>
        </w:rPr>
        <w:t>p-n</w:t>
      </w:r>
      <w:r>
        <w:rPr>
          <w:sz w:val="28"/>
        </w:rPr>
        <w:tab/>
      </w:r>
      <w:r>
        <w:rPr>
          <w:spacing w:val="-2"/>
          <w:sz w:val="28"/>
        </w:rPr>
        <w:t>перехода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4"/>
          <w:sz w:val="28"/>
        </w:rPr>
        <w:t>его</w:t>
      </w:r>
      <w:r>
        <w:rPr>
          <w:sz w:val="28"/>
        </w:rPr>
        <w:tab/>
      </w:r>
      <w:r>
        <w:rPr>
          <w:spacing w:val="-2"/>
          <w:sz w:val="28"/>
        </w:rPr>
        <w:t>свойства.</w:t>
      </w:r>
      <w:r>
        <w:rPr>
          <w:sz w:val="28"/>
        </w:rPr>
        <w:tab/>
      </w:r>
      <w:r>
        <w:rPr>
          <w:spacing w:val="-2"/>
          <w:sz w:val="28"/>
        </w:rPr>
        <w:t>Прямое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обратное </w:t>
      </w:r>
      <w:r>
        <w:rPr>
          <w:sz w:val="28"/>
        </w:rPr>
        <w:t>включение. Пробой p-n перехода.</w:t>
      </w:r>
    </w:p>
    <w:p w:rsidR="008D318D" w:rsidRDefault="00304807">
      <w:pPr>
        <w:pStyle w:val="a4"/>
        <w:numPr>
          <w:ilvl w:val="0"/>
          <w:numId w:val="120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304807">
      <w:pPr>
        <w:spacing w:before="317"/>
        <w:ind w:left="3907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22</w:t>
      </w:r>
    </w:p>
    <w:p w:rsidR="008D318D" w:rsidRDefault="008D318D">
      <w:pPr>
        <w:pStyle w:val="a3"/>
        <w:spacing w:before="1"/>
        <w:rPr>
          <w:sz w:val="28"/>
        </w:rPr>
      </w:pPr>
    </w:p>
    <w:p w:rsidR="008D318D" w:rsidRDefault="00304807">
      <w:pPr>
        <w:pStyle w:val="a4"/>
        <w:numPr>
          <w:ilvl w:val="0"/>
          <w:numId w:val="121"/>
        </w:numPr>
        <w:tabs>
          <w:tab w:val="left" w:pos="1405"/>
        </w:tabs>
        <w:spacing w:line="322" w:lineRule="exact"/>
        <w:ind w:left="1405" w:hanging="359"/>
        <w:rPr>
          <w:sz w:val="28"/>
        </w:rPr>
      </w:pPr>
      <w:r>
        <w:rPr>
          <w:sz w:val="28"/>
        </w:rPr>
        <w:t>Магнитная</w:t>
      </w:r>
      <w:r>
        <w:rPr>
          <w:spacing w:val="-8"/>
          <w:sz w:val="28"/>
        </w:rPr>
        <w:t xml:space="preserve"> </w:t>
      </w:r>
      <w:r>
        <w:rPr>
          <w:sz w:val="28"/>
        </w:rPr>
        <w:t>индукция.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</w:t>
      </w:r>
      <w:r>
        <w:rPr>
          <w:spacing w:val="-9"/>
          <w:sz w:val="28"/>
        </w:rPr>
        <w:t xml:space="preserve"> </w:t>
      </w:r>
      <w:r>
        <w:rPr>
          <w:sz w:val="28"/>
        </w:rPr>
        <w:t>Ампера.</w:t>
      </w:r>
      <w:r>
        <w:rPr>
          <w:spacing w:val="-7"/>
          <w:sz w:val="28"/>
        </w:rPr>
        <w:t xml:space="preserve"> </w:t>
      </w:r>
      <w:r>
        <w:rPr>
          <w:sz w:val="28"/>
        </w:rPr>
        <w:t>Сила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Лоренца.</w:t>
      </w:r>
    </w:p>
    <w:p w:rsidR="008D318D" w:rsidRDefault="00304807">
      <w:pPr>
        <w:pStyle w:val="a4"/>
        <w:numPr>
          <w:ilvl w:val="0"/>
          <w:numId w:val="121"/>
        </w:numPr>
        <w:tabs>
          <w:tab w:val="left" w:pos="1406"/>
        </w:tabs>
        <w:ind w:right="947"/>
        <w:rPr>
          <w:sz w:val="28"/>
        </w:rPr>
      </w:pPr>
      <w:r>
        <w:rPr>
          <w:sz w:val="28"/>
        </w:rPr>
        <w:t>Полупроводниковые</w:t>
      </w:r>
      <w:r>
        <w:rPr>
          <w:spacing w:val="-7"/>
          <w:sz w:val="28"/>
        </w:rPr>
        <w:t xml:space="preserve"> </w:t>
      </w:r>
      <w:r>
        <w:rPr>
          <w:sz w:val="28"/>
        </w:rPr>
        <w:t>диоды,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классификация,</w:t>
      </w:r>
      <w:r>
        <w:rPr>
          <w:spacing w:val="-7"/>
          <w:sz w:val="28"/>
        </w:rPr>
        <w:t xml:space="preserve"> </w:t>
      </w:r>
      <w:r>
        <w:rPr>
          <w:sz w:val="28"/>
        </w:rPr>
        <w:t>УГО,</w:t>
      </w:r>
      <w:r>
        <w:rPr>
          <w:spacing w:val="-8"/>
          <w:sz w:val="28"/>
        </w:rPr>
        <w:t xml:space="preserve"> </w:t>
      </w:r>
      <w:r>
        <w:rPr>
          <w:sz w:val="28"/>
        </w:rPr>
        <w:t>ВАХ.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Конструкция </w:t>
      </w:r>
      <w:r>
        <w:rPr>
          <w:spacing w:val="-2"/>
          <w:sz w:val="28"/>
        </w:rPr>
        <w:t>диодов.</w:t>
      </w:r>
    </w:p>
    <w:p w:rsidR="008D318D" w:rsidRDefault="00304807">
      <w:pPr>
        <w:pStyle w:val="a4"/>
        <w:numPr>
          <w:ilvl w:val="0"/>
          <w:numId w:val="121"/>
        </w:numPr>
        <w:tabs>
          <w:tab w:val="left" w:pos="1405"/>
        </w:tabs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304807">
      <w:pPr>
        <w:spacing w:before="321"/>
        <w:ind w:left="3907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23</w:t>
      </w:r>
    </w:p>
    <w:p w:rsidR="008D318D" w:rsidRDefault="008D318D">
      <w:pPr>
        <w:pStyle w:val="a3"/>
        <w:spacing w:before="122"/>
        <w:rPr>
          <w:sz w:val="28"/>
        </w:rPr>
      </w:pPr>
    </w:p>
    <w:p w:rsidR="008D318D" w:rsidRDefault="00304807">
      <w:pPr>
        <w:pStyle w:val="a4"/>
        <w:numPr>
          <w:ilvl w:val="0"/>
          <w:numId w:val="122"/>
        </w:numPr>
        <w:tabs>
          <w:tab w:val="left" w:pos="1406"/>
        </w:tabs>
        <w:ind w:right="2155"/>
        <w:rPr>
          <w:sz w:val="28"/>
        </w:rPr>
      </w:pPr>
      <w:r>
        <w:rPr>
          <w:sz w:val="28"/>
        </w:rPr>
        <w:t>Электромагнитная</w:t>
      </w:r>
      <w:r>
        <w:rPr>
          <w:spacing w:val="-9"/>
          <w:sz w:val="28"/>
        </w:rPr>
        <w:t xml:space="preserve"> </w:t>
      </w:r>
      <w:r>
        <w:rPr>
          <w:sz w:val="28"/>
        </w:rPr>
        <w:t>индукция.</w:t>
      </w:r>
      <w:r>
        <w:rPr>
          <w:spacing w:val="-7"/>
          <w:sz w:val="28"/>
        </w:rPr>
        <w:t xml:space="preserve"> </w:t>
      </w:r>
      <w:r>
        <w:rPr>
          <w:sz w:val="28"/>
        </w:rPr>
        <w:t>Вихревое</w:t>
      </w:r>
      <w:r>
        <w:rPr>
          <w:spacing w:val="-9"/>
          <w:sz w:val="28"/>
        </w:rPr>
        <w:t xml:space="preserve"> </w:t>
      </w:r>
      <w:r>
        <w:rPr>
          <w:sz w:val="28"/>
        </w:rPr>
        <w:t>электрическое</w:t>
      </w:r>
      <w:r>
        <w:rPr>
          <w:spacing w:val="-9"/>
          <w:sz w:val="28"/>
        </w:rPr>
        <w:t xml:space="preserve"> </w:t>
      </w:r>
      <w:r>
        <w:rPr>
          <w:sz w:val="28"/>
        </w:rPr>
        <w:t>поле. Взаимоиндукция. Самоиндукция.</w:t>
      </w:r>
    </w:p>
    <w:p w:rsidR="008D318D" w:rsidRDefault="00304807">
      <w:pPr>
        <w:pStyle w:val="a4"/>
        <w:numPr>
          <w:ilvl w:val="0"/>
          <w:numId w:val="122"/>
        </w:numPr>
        <w:tabs>
          <w:tab w:val="left" w:pos="1406"/>
        </w:tabs>
        <w:ind w:right="928"/>
        <w:rPr>
          <w:sz w:val="28"/>
        </w:rPr>
      </w:pPr>
      <w:r>
        <w:rPr>
          <w:sz w:val="28"/>
        </w:rPr>
        <w:t>Транзисторы,</w:t>
      </w:r>
      <w:r>
        <w:rPr>
          <w:spacing w:val="-10"/>
          <w:sz w:val="28"/>
        </w:rPr>
        <w:t xml:space="preserve"> </w:t>
      </w:r>
      <w:r>
        <w:rPr>
          <w:sz w:val="28"/>
        </w:rPr>
        <w:t>классификация.</w:t>
      </w:r>
      <w:r>
        <w:rPr>
          <w:spacing w:val="-9"/>
          <w:sz w:val="28"/>
        </w:rPr>
        <w:t xml:space="preserve"> </w:t>
      </w:r>
      <w:r>
        <w:rPr>
          <w:sz w:val="28"/>
        </w:rPr>
        <w:t>Биполярные</w:t>
      </w:r>
      <w:r>
        <w:rPr>
          <w:spacing w:val="-9"/>
          <w:sz w:val="28"/>
        </w:rPr>
        <w:t xml:space="preserve"> </w:t>
      </w:r>
      <w:r>
        <w:rPr>
          <w:sz w:val="28"/>
        </w:rPr>
        <w:t>транзисторы,</w:t>
      </w:r>
      <w:r>
        <w:rPr>
          <w:spacing w:val="-10"/>
          <w:sz w:val="28"/>
        </w:rPr>
        <w:t xml:space="preserve"> </w:t>
      </w:r>
      <w:r>
        <w:rPr>
          <w:sz w:val="28"/>
        </w:rPr>
        <w:t>конструкция. Инжекция и экстракция зарядов.</w:t>
      </w:r>
    </w:p>
    <w:p w:rsidR="008D318D" w:rsidRDefault="00304807">
      <w:pPr>
        <w:pStyle w:val="a4"/>
        <w:numPr>
          <w:ilvl w:val="0"/>
          <w:numId w:val="122"/>
        </w:numPr>
        <w:tabs>
          <w:tab w:val="left" w:pos="1405"/>
        </w:tabs>
        <w:spacing w:line="321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8D318D">
      <w:pPr>
        <w:pStyle w:val="a3"/>
        <w:spacing w:before="121"/>
        <w:rPr>
          <w:sz w:val="28"/>
        </w:rPr>
      </w:pPr>
    </w:p>
    <w:p w:rsidR="008D318D" w:rsidRDefault="00304807">
      <w:pPr>
        <w:ind w:left="3907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24</w:t>
      </w:r>
    </w:p>
    <w:p w:rsidR="008D318D" w:rsidRDefault="008D318D">
      <w:pPr>
        <w:pStyle w:val="a3"/>
        <w:spacing w:before="119"/>
        <w:rPr>
          <w:sz w:val="28"/>
        </w:rPr>
      </w:pPr>
    </w:p>
    <w:p w:rsidR="008D318D" w:rsidRDefault="00304807">
      <w:pPr>
        <w:pStyle w:val="a4"/>
        <w:numPr>
          <w:ilvl w:val="0"/>
          <w:numId w:val="123"/>
        </w:numPr>
        <w:tabs>
          <w:tab w:val="left" w:pos="1406"/>
        </w:tabs>
        <w:ind w:right="1182"/>
        <w:rPr>
          <w:sz w:val="28"/>
        </w:rPr>
      </w:pPr>
      <w:r>
        <w:rPr>
          <w:sz w:val="28"/>
        </w:rPr>
        <w:t>Понятие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переменного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тока.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переменного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тока,</w:t>
      </w:r>
      <w:r>
        <w:rPr>
          <w:spacing w:val="-7"/>
          <w:sz w:val="28"/>
        </w:rPr>
        <w:t xml:space="preserve"> </w:t>
      </w:r>
      <w:r>
        <w:rPr>
          <w:sz w:val="28"/>
        </w:rPr>
        <w:t>генератор синусоидального тока. Обозначения.</w:t>
      </w:r>
    </w:p>
    <w:p w:rsidR="008D318D" w:rsidRDefault="00304807">
      <w:pPr>
        <w:pStyle w:val="a4"/>
        <w:numPr>
          <w:ilvl w:val="0"/>
          <w:numId w:val="123"/>
        </w:numPr>
        <w:tabs>
          <w:tab w:val="left" w:pos="1406"/>
        </w:tabs>
        <w:spacing w:line="242" w:lineRule="auto"/>
        <w:ind w:right="1762"/>
        <w:rPr>
          <w:sz w:val="28"/>
        </w:rPr>
      </w:pPr>
      <w:r>
        <w:rPr>
          <w:sz w:val="28"/>
        </w:rPr>
        <w:t>Полевые</w:t>
      </w:r>
      <w:r>
        <w:rPr>
          <w:spacing w:val="-8"/>
          <w:sz w:val="28"/>
        </w:rPr>
        <w:t xml:space="preserve"> </w:t>
      </w:r>
      <w:r>
        <w:rPr>
          <w:sz w:val="28"/>
        </w:rPr>
        <w:t>транзисторы,</w:t>
      </w:r>
      <w:r>
        <w:rPr>
          <w:spacing w:val="-9"/>
          <w:sz w:val="28"/>
        </w:rPr>
        <w:t xml:space="preserve"> </w:t>
      </w:r>
      <w:r>
        <w:rPr>
          <w:sz w:val="28"/>
        </w:rPr>
        <w:t>конструкция,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характеристики, принцип действия, УГО.</w:t>
      </w:r>
    </w:p>
    <w:p w:rsidR="008D318D" w:rsidRDefault="00304807">
      <w:pPr>
        <w:pStyle w:val="a4"/>
        <w:numPr>
          <w:ilvl w:val="0"/>
          <w:numId w:val="123"/>
        </w:numPr>
        <w:tabs>
          <w:tab w:val="left" w:pos="1405"/>
        </w:tabs>
        <w:spacing w:line="317" w:lineRule="exact"/>
        <w:ind w:left="1405" w:hanging="359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304807">
      <w:pPr>
        <w:spacing w:before="321"/>
        <w:ind w:left="3907"/>
        <w:rPr>
          <w:sz w:val="28"/>
        </w:rPr>
      </w:pPr>
      <w:r>
        <w:rPr>
          <w:sz w:val="28"/>
        </w:rPr>
        <w:t>Экзаменационный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билет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25</w:t>
      </w:r>
    </w:p>
    <w:p w:rsidR="008D318D" w:rsidRDefault="008D318D">
      <w:pPr>
        <w:pStyle w:val="a3"/>
        <w:spacing w:before="321"/>
        <w:rPr>
          <w:sz w:val="28"/>
        </w:rPr>
      </w:pPr>
    </w:p>
    <w:p w:rsidR="008D318D" w:rsidRDefault="00304807">
      <w:pPr>
        <w:pStyle w:val="a4"/>
        <w:numPr>
          <w:ilvl w:val="0"/>
          <w:numId w:val="124"/>
        </w:numPr>
        <w:tabs>
          <w:tab w:val="left" w:pos="1405"/>
        </w:tabs>
        <w:ind w:right="711" w:firstLine="0"/>
        <w:jc w:val="both"/>
        <w:rPr>
          <w:sz w:val="28"/>
        </w:rPr>
      </w:pPr>
      <w:r>
        <w:rPr>
          <w:sz w:val="28"/>
        </w:rPr>
        <w:t xml:space="preserve">Графическое представление синусоидального тока. Основные величины, </w:t>
      </w:r>
      <w:r>
        <w:rPr>
          <w:sz w:val="28"/>
        </w:rPr>
        <w:t>характеризующие синусоидальные ЭДС, напряжение и ток. Амплитуда, период и частота, круговая частота, фаза.</w:t>
      </w:r>
    </w:p>
    <w:p w:rsidR="008D318D" w:rsidRDefault="00304807">
      <w:pPr>
        <w:pStyle w:val="a4"/>
        <w:numPr>
          <w:ilvl w:val="0"/>
          <w:numId w:val="124"/>
        </w:numPr>
        <w:tabs>
          <w:tab w:val="left" w:pos="1405"/>
        </w:tabs>
        <w:spacing w:before="2" w:line="322" w:lineRule="exact"/>
        <w:ind w:left="1405" w:hanging="719"/>
        <w:jc w:val="both"/>
        <w:rPr>
          <w:sz w:val="28"/>
        </w:rPr>
      </w:pPr>
      <w:r>
        <w:rPr>
          <w:sz w:val="28"/>
        </w:rPr>
        <w:t>Выпрямительные</w:t>
      </w:r>
      <w:r>
        <w:rPr>
          <w:spacing w:val="-15"/>
          <w:sz w:val="28"/>
        </w:rPr>
        <w:t xml:space="preserve"> </w:t>
      </w:r>
      <w:r>
        <w:rPr>
          <w:sz w:val="28"/>
        </w:rPr>
        <w:t>диоды,</w:t>
      </w:r>
      <w:r>
        <w:rPr>
          <w:spacing w:val="-10"/>
          <w:sz w:val="28"/>
        </w:rPr>
        <w:t xml:space="preserve"> </w:t>
      </w:r>
      <w:r>
        <w:rPr>
          <w:sz w:val="28"/>
        </w:rPr>
        <w:t>стабилитроны.</w:t>
      </w:r>
      <w:r>
        <w:rPr>
          <w:spacing w:val="-11"/>
          <w:sz w:val="28"/>
        </w:rPr>
        <w:t xml:space="preserve"> </w:t>
      </w:r>
      <w:r>
        <w:rPr>
          <w:sz w:val="28"/>
        </w:rPr>
        <w:t>Фотодиоды,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светодиоды.</w:t>
      </w:r>
    </w:p>
    <w:p w:rsidR="008D318D" w:rsidRDefault="00304807">
      <w:pPr>
        <w:pStyle w:val="a4"/>
        <w:numPr>
          <w:ilvl w:val="0"/>
          <w:numId w:val="124"/>
        </w:numPr>
        <w:tabs>
          <w:tab w:val="left" w:pos="1405"/>
        </w:tabs>
        <w:ind w:left="1405" w:hanging="719"/>
        <w:jc w:val="both"/>
        <w:rPr>
          <w:sz w:val="28"/>
        </w:rPr>
      </w:pPr>
      <w:r>
        <w:rPr>
          <w:spacing w:val="-2"/>
          <w:sz w:val="28"/>
        </w:rPr>
        <w:t>Задача</w:t>
      </w:r>
    </w:p>
    <w:p w:rsidR="008D318D" w:rsidRDefault="008D318D">
      <w:pPr>
        <w:pStyle w:val="a4"/>
        <w:jc w:val="both"/>
        <w:rPr>
          <w:sz w:val="28"/>
        </w:rPr>
        <w:sectPr w:rsidR="008D318D">
          <w:pgSz w:w="11910" w:h="16840"/>
          <w:pgMar w:top="1080" w:right="141" w:bottom="960" w:left="992" w:header="0" w:footer="762" w:gutter="0"/>
          <w:cols w:space="720"/>
        </w:sectPr>
      </w:pPr>
    </w:p>
    <w:p w:rsidR="008D318D" w:rsidRDefault="00304807">
      <w:pPr>
        <w:pStyle w:val="1"/>
        <w:numPr>
          <w:ilvl w:val="0"/>
          <w:numId w:val="108"/>
        </w:numPr>
        <w:tabs>
          <w:tab w:val="left" w:pos="1405"/>
        </w:tabs>
        <w:spacing w:before="66"/>
        <w:ind w:left="1405" w:hanging="359"/>
      </w:pPr>
      <w:r>
        <w:lastRenderedPageBreak/>
        <w:t>СПИСОК</w:t>
      </w:r>
      <w:r>
        <w:rPr>
          <w:spacing w:val="-6"/>
        </w:rPr>
        <w:t xml:space="preserve"> </w:t>
      </w:r>
      <w:r>
        <w:rPr>
          <w:spacing w:val="-2"/>
        </w:rPr>
        <w:t>ЛИТЕРАТУРЫ</w:t>
      </w:r>
    </w:p>
    <w:p w:rsidR="008D318D" w:rsidRDefault="008D318D">
      <w:pPr>
        <w:pStyle w:val="a3"/>
        <w:spacing w:before="222"/>
        <w:rPr>
          <w:b/>
          <w:sz w:val="28"/>
        </w:rPr>
      </w:pPr>
    </w:p>
    <w:p w:rsidR="008D318D" w:rsidRDefault="00304807">
      <w:pPr>
        <w:ind w:left="686" w:right="708"/>
        <w:jc w:val="both"/>
        <w:rPr>
          <w:sz w:val="28"/>
        </w:rPr>
      </w:pPr>
      <w:r>
        <w:rPr>
          <w:sz w:val="28"/>
        </w:rPr>
        <w:t>Перечень рекомендуемых учебных изданий, интерн</w:t>
      </w:r>
      <w:r>
        <w:rPr>
          <w:sz w:val="28"/>
        </w:rPr>
        <w:t>ет-ресурсов, дополнительной литературы.</w:t>
      </w:r>
    </w:p>
    <w:p w:rsidR="008D318D" w:rsidRDefault="00304807">
      <w:pPr>
        <w:spacing w:before="321"/>
        <w:ind w:left="686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:rsidR="008D318D" w:rsidRDefault="00304807">
      <w:pPr>
        <w:pStyle w:val="a4"/>
        <w:numPr>
          <w:ilvl w:val="0"/>
          <w:numId w:val="125"/>
        </w:numPr>
        <w:tabs>
          <w:tab w:val="left" w:pos="998"/>
          <w:tab w:val="left" w:pos="4548"/>
          <w:tab w:val="left" w:pos="9966"/>
        </w:tabs>
        <w:spacing w:before="321"/>
        <w:ind w:right="709" w:firstLine="0"/>
        <w:jc w:val="both"/>
        <w:rPr>
          <w:sz w:val="28"/>
        </w:rPr>
      </w:pPr>
      <w:r>
        <w:rPr>
          <w:sz w:val="28"/>
        </w:rPr>
        <w:t xml:space="preserve">Горелов В.П. Основы электротехники и электроники: водный транспорт : учебное пособие [Электронный ресурс] / авт.-сост. В.П. Горелов, Н.П. Молочков, В.В. Горелов, А.В. Бондарев и др. - 5-е изд., стер. - Москва ; Берлин : Директ-Медиа, 2016. - 362 с. : ил., </w:t>
      </w:r>
      <w:r>
        <w:rPr>
          <w:sz w:val="28"/>
        </w:rPr>
        <w:t xml:space="preserve">схем., табл. - Библиогр. в кн. - </w:t>
      </w:r>
      <w:r>
        <w:rPr>
          <w:spacing w:val="-4"/>
          <w:sz w:val="28"/>
        </w:rPr>
        <w:t>ISBN</w:t>
      </w:r>
      <w:r>
        <w:rPr>
          <w:sz w:val="28"/>
        </w:rPr>
        <w:tab/>
      </w:r>
      <w:r>
        <w:rPr>
          <w:spacing w:val="-2"/>
          <w:sz w:val="28"/>
        </w:rPr>
        <w:t>978-5-4475-5857-</w:t>
      </w:r>
      <w:r>
        <w:rPr>
          <w:spacing w:val="-10"/>
          <w:sz w:val="28"/>
        </w:rPr>
        <w:t>4</w:t>
      </w:r>
      <w:r>
        <w:rPr>
          <w:sz w:val="28"/>
        </w:rPr>
        <w:tab/>
      </w:r>
      <w:r>
        <w:rPr>
          <w:spacing w:val="-10"/>
          <w:sz w:val="28"/>
        </w:rPr>
        <w:t>-</w:t>
      </w:r>
    </w:p>
    <w:p w:rsidR="008D318D" w:rsidRPr="00D46FC7" w:rsidRDefault="00304807">
      <w:pPr>
        <w:spacing w:before="2"/>
        <w:ind w:left="686"/>
        <w:jc w:val="both"/>
        <w:rPr>
          <w:sz w:val="28"/>
          <w:lang w:val="en-US"/>
        </w:rPr>
      </w:pPr>
      <w:r w:rsidRPr="00D46FC7">
        <w:rPr>
          <w:sz w:val="28"/>
          <w:lang w:val="en-US"/>
        </w:rPr>
        <w:t>URL:</w:t>
      </w:r>
      <w:r w:rsidRPr="00D46FC7">
        <w:rPr>
          <w:spacing w:val="-6"/>
          <w:sz w:val="28"/>
          <w:lang w:val="en-US"/>
        </w:rPr>
        <w:t xml:space="preserve"> </w:t>
      </w:r>
      <w:hyperlink r:id="rId40">
        <w:r w:rsidRPr="00D46FC7">
          <w:rPr>
            <w:spacing w:val="-2"/>
            <w:sz w:val="28"/>
            <w:lang w:val="en-US"/>
          </w:rPr>
          <w:t>http://biblioclub.ru/index.php?page=book&amp;id=364587</w:t>
        </w:r>
      </w:hyperlink>
    </w:p>
    <w:p w:rsidR="008D318D" w:rsidRDefault="00304807">
      <w:pPr>
        <w:spacing w:before="321"/>
        <w:ind w:left="686"/>
        <w:jc w:val="both"/>
        <w:rPr>
          <w:sz w:val="28"/>
        </w:rPr>
      </w:pPr>
      <w:r>
        <w:rPr>
          <w:sz w:val="28"/>
        </w:rPr>
        <w:t>Дополнительные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:rsidR="008D318D" w:rsidRDefault="00304807">
      <w:pPr>
        <w:pStyle w:val="a4"/>
        <w:numPr>
          <w:ilvl w:val="1"/>
          <w:numId w:val="125"/>
        </w:numPr>
        <w:tabs>
          <w:tab w:val="left" w:pos="1405"/>
          <w:tab w:val="left" w:pos="1478"/>
          <w:tab w:val="left" w:pos="3788"/>
          <w:tab w:val="left" w:pos="7654"/>
          <w:tab w:val="left" w:pos="9421"/>
        </w:tabs>
        <w:spacing w:before="2"/>
        <w:ind w:right="709" w:hanging="432"/>
        <w:jc w:val="both"/>
        <w:rPr>
          <w:sz w:val="28"/>
        </w:rPr>
      </w:pPr>
      <w:r>
        <w:rPr>
          <w:sz w:val="28"/>
        </w:rPr>
        <w:t xml:space="preserve">Кравчук Д.А. Электротехника и электроника : </w:t>
      </w:r>
      <w:r>
        <w:rPr>
          <w:sz w:val="28"/>
        </w:rPr>
        <w:t xml:space="preserve">учебное пособие [Электронный ресурс] / Д.А. Кравчук, С.С. Снесарев ; Министерство образования и науки РФ, Южный федеральный университет, Инженерно-технологическая академия. - Таганрог : Издательство Южного федерального университета, 2016. - Ч. 1. - 111 с. </w:t>
      </w:r>
      <w:r>
        <w:rPr>
          <w:sz w:val="28"/>
        </w:rPr>
        <w:t>: схем. -</w:t>
      </w:r>
      <w:r>
        <w:rPr>
          <w:spacing w:val="80"/>
          <w:sz w:val="28"/>
        </w:rPr>
        <w:t xml:space="preserve"> </w:t>
      </w:r>
      <w:r>
        <w:rPr>
          <w:spacing w:val="-4"/>
          <w:sz w:val="28"/>
        </w:rPr>
        <w:t>ISBN</w:t>
      </w:r>
      <w:r>
        <w:rPr>
          <w:sz w:val="28"/>
        </w:rPr>
        <w:tab/>
      </w:r>
      <w:r>
        <w:rPr>
          <w:spacing w:val="-2"/>
          <w:sz w:val="28"/>
        </w:rPr>
        <w:t>978-5-9275-2210-1</w:t>
      </w:r>
      <w:r>
        <w:rPr>
          <w:sz w:val="28"/>
        </w:rPr>
        <w:tab/>
      </w:r>
      <w:r>
        <w:rPr>
          <w:spacing w:val="-10"/>
          <w:sz w:val="28"/>
        </w:rPr>
        <w:t>-</w:t>
      </w:r>
      <w:r>
        <w:rPr>
          <w:sz w:val="28"/>
        </w:rPr>
        <w:tab/>
      </w:r>
      <w:r>
        <w:rPr>
          <w:spacing w:val="-4"/>
          <w:sz w:val="28"/>
        </w:rPr>
        <w:t>URL:</w:t>
      </w:r>
    </w:p>
    <w:p w:rsidR="008D318D" w:rsidRDefault="00304807">
      <w:pPr>
        <w:spacing w:line="322" w:lineRule="exact"/>
        <w:ind w:left="1478"/>
        <w:rPr>
          <w:sz w:val="28"/>
        </w:rPr>
      </w:pPr>
      <w:hyperlink r:id="rId41">
        <w:r>
          <w:rPr>
            <w:spacing w:val="-2"/>
            <w:sz w:val="28"/>
          </w:rPr>
          <w:t>http://biblioclub.ru/index.php?page=book&amp;id=493215</w:t>
        </w:r>
      </w:hyperlink>
    </w:p>
    <w:p w:rsidR="008D318D" w:rsidRDefault="00304807">
      <w:pPr>
        <w:pStyle w:val="a4"/>
        <w:numPr>
          <w:ilvl w:val="1"/>
          <w:numId w:val="125"/>
        </w:numPr>
        <w:tabs>
          <w:tab w:val="left" w:pos="1405"/>
          <w:tab w:val="left" w:pos="1478"/>
          <w:tab w:val="left" w:pos="4971"/>
          <w:tab w:val="left" w:pos="7390"/>
          <w:tab w:val="left" w:pos="9963"/>
        </w:tabs>
        <w:ind w:right="709" w:hanging="432"/>
        <w:jc w:val="both"/>
        <w:rPr>
          <w:sz w:val="28"/>
        </w:rPr>
      </w:pPr>
      <w:r>
        <w:rPr>
          <w:sz w:val="28"/>
        </w:rPr>
        <w:t>Трубникова В.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Электротехника и электроника [Электронный ресурс] / В.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Трубникова ; Министерство </w:t>
      </w:r>
      <w:r>
        <w:rPr>
          <w:sz w:val="28"/>
        </w:rPr>
        <w:t xml:space="preserve">образования и науки Российской Федерации, Кафедра теоретической и общей электротехники. - Оренбург : ОГУ, 2016. - Ч. 1. Электрические цепи. - 137 с. : схем., ил. - </w:t>
      </w:r>
      <w:r>
        <w:rPr>
          <w:spacing w:val="-2"/>
          <w:sz w:val="28"/>
        </w:rPr>
        <w:t>Библиогр.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6"/>
          <w:sz w:val="28"/>
        </w:rPr>
        <w:t>кн</w:t>
      </w:r>
      <w:r>
        <w:rPr>
          <w:sz w:val="28"/>
        </w:rPr>
        <w:tab/>
      </w:r>
      <w:r>
        <w:rPr>
          <w:spacing w:val="-10"/>
          <w:sz w:val="28"/>
        </w:rPr>
        <w:t xml:space="preserve">- </w:t>
      </w:r>
      <w:r>
        <w:rPr>
          <w:sz w:val="28"/>
        </w:rPr>
        <w:t xml:space="preserve">URL: </w:t>
      </w:r>
      <w:hyperlink r:id="rId42">
        <w:r>
          <w:rPr>
            <w:sz w:val="28"/>
          </w:rPr>
          <w:t>htt</w:t>
        </w:r>
        <w:r>
          <w:rPr>
            <w:sz w:val="28"/>
          </w:rPr>
          <w:t>p://biblioclub.ru/index.php?page=book&amp;id=330599</w:t>
        </w:r>
      </w:hyperlink>
    </w:p>
    <w:p w:rsidR="008D318D" w:rsidRDefault="008D318D">
      <w:pPr>
        <w:pStyle w:val="a4"/>
        <w:jc w:val="both"/>
        <w:rPr>
          <w:sz w:val="28"/>
        </w:rPr>
        <w:sectPr w:rsidR="008D318D">
          <w:pgSz w:w="11910" w:h="16840"/>
          <w:pgMar w:top="1320" w:right="141" w:bottom="960" w:left="992" w:header="0" w:footer="762" w:gutter="0"/>
          <w:cols w:space="720"/>
        </w:sectPr>
      </w:pPr>
    </w:p>
    <w:p w:rsidR="008D318D" w:rsidRDefault="008D318D">
      <w:pPr>
        <w:pStyle w:val="a3"/>
        <w:spacing w:before="4"/>
        <w:rPr>
          <w:sz w:val="17"/>
        </w:rPr>
      </w:pPr>
    </w:p>
    <w:sectPr w:rsidR="008D318D">
      <w:footerReference w:type="default" r:id="rId43"/>
      <w:pgSz w:w="11910" w:h="16840"/>
      <w:pgMar w:top="1920" w:right="141" w:bottom="280" w:left="992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807" w:rsidRDefault="00304807">
      <w:r>
        <w:separator/>
      </w:r>
    </w:p>
  </w:endnote>
  <w:endnote w:type="continuationSeparator" w:id="0">
    <w:p w:rsidR="00304807" w:rsidRDefault="00304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roman"/>
    <w:pitch w:val="default"/>
    <w:sig w:usb0="00000000" w:usb1="E9FFFFFF" w:usb2="0000003F" w:usb3="00000000" w:csb0="603F01FF" w:csb1="FFFF0000"/>
  </w:font>
  <w:font w:name="Arial MT">
    <w:altName w:val="Arial"/>
    <w:charset w:val="01"/>
    <w:family w:val="swiss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18D" w:rsidRDefault="00304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6857365</wp:posOffset>
              </wp:positionH>
              <wp:positionV relativeFrom="page">
                <wp:posOffset>10066655</wp:posOffset>
              </wp:positionV>
              <wp:extent cx="203835" cy="180975"/>
              <wp:effectExtent l="0" t="0" r="0" b="0"/>
              <wp:wrapNone/>
              <wp:docPr id="6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38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D318D" w:rsidRDefault="00304807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46FC7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36" type="#_x0000_t202" style="position:absolute;margin-left:539.95pt;margin-top:792.65pt;width:16.05pt;height:14.2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" filled="f" stroked="f">
              <v:textbox inset="0,0,0,0">
                <w:txbxContent>
                  <w:p w:rsidR="008D318D" w:rsidRDefault="00304807">
                    <w:pPr>
                      <w:spacing w:before="11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46FC7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18D" w:rsidRDefault="008D318D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807" w:rsidRDefault="00304807">
      <w:r>
        <w:separator/>
      </w:r>
    </w:p>
  </w:footnote>
  <w:footnote w:type="continuationSeparator" w:id="0">
    <w:p w:rsidR="00304807" w:rsidRDefault="00304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04E4E29"/>
    <w:multiLevelType w:val="multilevel"/>
    <w:tmpl w:val="804E4E29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813A4B87"/>
    <w:multiLevelType w:val="multilevel"/>
    <w:tmpl w:val="813A4B87"/>
    <w:lvl w:ilvl="0">
      <w:start w:val="2"/>
      <w:numFmt w:val="decimal"/>
      <w:lvlText w:val="%1"/>
      <w:lvlJc w:val="left"/>
      <w:pPr>
        <w:ind w:left="1226" w:hanging="6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26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26" w:hanging="6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8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0" w:hanging="600"/>
      </w:pPr>
      <w:rPr>
        <w:rFonts w:hint="default"/>
        <w:lang w:val="ru-RU" w:eastAsia="en-US" w:bidi="ar-SA"/>
      </w:rPr>
    </w:lvl>
  </w:abstractNum>
  <w:abstractNum w:abstractNumId="2" w15:restartNumberingAfterBreak="0">
    <w:nsid w:val="825EC3C5"/>
    <w:multiLevelType w:val="multilevel"/>
    <w:tmpl w:val="825EC3C5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845B5372"/>
    <w:multiLevelType w:val="multilevel"/>
    <w:tmpl w:val="845B5372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8461FADE"/>
    <w:multiLevelType w:val="multilevel"/>
    <w:tmpl w:val="8461FADE"/>
    <w:lvl w:ilvl="0">
      <w:start w:val="1"/>
      <w:numFmt w:val="decimal"/>
      <w:lvlText w:val="%1"/>
      <w:lvlJc w:val="left"/>
      <w:pPr>
        <w:ind w:left="1226" w:hanging="661"/>
        <w:jc w:val="left"/>
      </w:pPr>
      <w:rPr>
        <w:rFonts w:hint="default"/>
        <w:lang w:val="ru-RU" w:eastAsia="en-US" w:bidi="ar-SA"/>
      </w:rPr>
    </w:lvl>
    <w:lvl w:ilvl="1">
      <w:start w:val="10"/>
      <w:numFmt w:val="decimal"/>
      <w:lvlText w:val="%1.%2"/>
      <w:lvlJc w:val="left"/>
      <w:pPr>
        <w:ind w:left="1226" w:hanging="66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26" w:hanging="6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085" w:hanging="6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0" w:hanging="6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5" w:hanging="6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6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5" w:hanging="6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0" w:hanging="661"/>
      </w:pPr>
      <w:rPr>
        <w:rFonts w:hint="default"/>
        <w:lang w:val="ru-RU" w:eastAsia="en-US" w:bidi="ar-SA"/>
      </w:rPr>
    </w:lvl>
  </w:abstractNum>
  <w:abstractNum w:abstractNumId="5" w15:restartNumberingAfterBreak="0">
    <w:nsid w:val="883B3669"/>
    <w:multiLevelType w:val="multilevel"/>
    <w:tmpl w:val="883B3669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8CAEB125"/>
    <w:multiLevelType w:val="multilevel"/>
    <w:tmpl w:val="8CAEB125"/>
    <w:lvl w:ilvl="0">
      <w:start w:val="1"/>
      <w:numFmt w:val="decimal"/>
      <w:lvlText w:val="%1"/>
      <w:lvlJc w:val="left"/>
      <w:pPr>
        <w:ind w:left="1227" w:hanging="541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227" w:hanging="541"/>
        <w:jc w:val="left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1227" w:hanging="54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40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372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9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5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1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8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91995D4F"/>
    <w:multiLevelType w:val="multilevel"/>
    <w:tmpl w:val="91995D4F"/>
    <w:lvl w:ilvl="0">
      <w:start w:val="1"/>
      <w:numFmt w:val="decimal"/>
      <w:lvlText w:val="%1."/>
      <w:lvlJc w:val="left"/>
      <w:pPr>
        <w:ind w:left="218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3039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98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57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16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3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2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91B69C97"/>
    <w:multiLevelType w:val="multilevel"/>
    <w:tmpl w:val="91B69C97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9239341B"/>
    <w:multiLevelType w:val="multilevel"/>
    <w:tmpl w:val="9239341B"/>
    <w:lvl w:ilvl="0">
      <w:start w:val="1"/>
      <w:numFmt w:val="decimal"/>
      <w:lvlText w:val="%1"/>
      <w:lvlJc w:val="left"/>
      <w:pPr>
        <w:ind w:left="686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89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98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7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5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4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3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212"/>
      </w:pPr>
      <w:rPr>
        <w:rFonts w:hint="default"/>
        <w:lang w:val="ru-RU" w:eastAsia="en-US" w:bidi="ar-SA"/>
      </w:rPr>
    </w:lvl>
  </w:abstractNum>
  <w:abstractNum w:abstractNumId="10" w15:restartNumberingAfterBreak="0">
    <w:nsid w:val="9288B902"/>
    <w:multiLevelType w:val="multilevel"/>
    <w:tmpl w:val="9288B902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9377BC45"/>
    <w:multiLevelType w:val="multilevel"/>
    <w:tmpl w:val="9377BC45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98CD717A"/>
    <w:multiLevelType w:val="multilevel"/>
    <w:tmpl w:val="98CD717A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9ACF65A0"/>
    <w:multiLevelType w:val="multilevel"/>
    <w:tmpl w:val="9ACF65A0"/>
    <w:lvl w:ilvl="0">
      <w:start w:val="1"/>
      <w:numFmt w:val="decimal"/>
      <w:lvlText w:val="%1"/>
      <w:lvlJc w:val="left"/>
      <w:pPr>
        <w:ind w:left="1226" w:hanging="66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226" w:hanging="661"/>
        <w:jc w:val="left"/>
      </w:pPr>
      <w:rPr>
        <w:rFonts w:hint="default"/>
        <w:lang w:val="ru-RU" w:eastAsia="en-US" w:bidi="ar-SA"/>
      </w:rPr>
    </w:lvl>
    <w:lvl w:ilvl="2">
      <w:start w:val="16"/>
      <w:numFmt w:val="decimal"/>
      <w:lvlText w:val="%1.%2.%3."/>
      <w:lvlJc w:val="left"/>
      <w:pPr>
        <w:ind w:left="1226" w:hanging="6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085" w:hanging="6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0" w:hanging="6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5" w:hanging="6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6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5" w:hanging="6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0" w:hanging="661"/>
      </w:pPr>
      <w:rPr>
        <w:rFonts w:hint="default"/>
        <w:lang w:val="ru-RU" w:eastAsia="en-US" w:bidi="ar-SA"/>
      </w:rPr>
    </w:lvl>
  </w:abstractNum>
  <w:abstractNum w:abstractNumId="14" w15:restartNumberingAfterBreak="0">
    <w:nsid w:val="9C11E984"/>
    <w:multiLevelType w:val="multilevel"/>
    <w:tmpl w:val="9C11E984"/>
    <w:lvl w:ilvl="0">
      <w:start w:val="1"/>
      <w:numFmt w:val="decimal"/>
      <w:lvlText w:val="%1."/>
      <w:lvlJc w:val="left"/>
      <w:pPr>
        <w:ind w:left="104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4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8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9C7198AA"/>
    <w:multiLevelType w:val="multilevel"/>
    <w:tmpl w:val="9C7198AA"/>
    <w:lvl w:ilvl="0">
      <w:start w:val="1"/>
      <w:numFmt w:val="decimal"/>
      <w:lvlText w:val="%1."/>
      <w:lvlJc w:val="left"/>
      <w:pPr>
        <w:ind w:left="686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89" w:hanging="72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98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7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4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3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720"/>
      </w:pPr>
      <w:rPr>
        <w:rFonts w:hint="default"/>
        <w:lang w:val="ru-RU" w:eastAsia="en-US" w:bidi="ar-SA"/>
      </w:rPr>
    </w:lvl>
  </w:abstractNum>
  <w:abstractNum w:abstractNumId="16" w15:restartNumberingAfterBreak="0">
    <w:nsid w:val="9C8AC8EF"/>
    <w:multiLevelType w:val="multilevel"/>
    <w:tmpl w:val="9C8AC8EF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9D5D7490"/>
    <w:multiLevelType w:val="multilevel"/>
    <w:tmpl w:val="9D5D7490"/>
    <w:lvl w:ilvl="0">
      <w:start w:val="1"/>
      <w:numFmt w:val="decimal"/>
      <w:lvlText w:val="%1."/>
      <w:lvlJc w:val="left"/>
      <w:pPr>
        <w:ind w:left="1407" w:hanging="181"/>
        <w:jc w:val="right"/>
      </w:pPr>
      <w:rPr>
        <w:rFonts w:hint="default"/>
        <w:spacing w:val="0"/>
        <w:w w:val="8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8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4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2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3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4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8" w:hanging="493"/>
      </w:pPr>
      <w:rPr>
        <w:rFonts w:hint="default"/>
        <w:lang w:val="ru-RU" w:eastAsia="en-US" w:bidi="ar-SA"/>
      </w:rPr>
    </w:lvl>
  </w:abstractNum>
  <w:abstractNum w:abstractNumId="18" w15:restartNumberingAfterBreak="0">
    <w:nsid w:val="9DFC6F65"/>
    <w:multiLevelType w:val="multilevel"/>
    <w:tmpl w:val="9DFC6F65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9F81B9F9"/>
    <w:multiLevelType w:val="multilevel"/>
    <w:tmpl w:val="9F81B9F9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A0C93552"/>
    <w:multiLevelType w:val="multilevel"/>
    <w:tmpl w:val="A0C93552"/>
    <w:lvl w:ilvl="0">
      <w:start w:val="1"/>
      <w:numFmt w:val="decimal"/>
      <w:lvlText w:val="%1."/>
      <w:lvlJc w:val="left"/>
      <w:pPr>
        <w:ind w:left="1407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337" w:hanging="1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1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181"/>
      </w:pPr>
      <w:rPr>
        <w:rFonts w:hint="default"/>
        <w:lang w:val="ru-RU" w:eastAsia="en-US" w:bidi="ar-SA"/>
      </w:rPr>
    </w:lvl>
  </w:abstractNum>
  <w:abstractNum w:abstractNumId="21" w15:restartNumberingAfterBreak="0">
    <w:nsid w:val="A0F05207"/>
    <w:multiLevelType w:val="multilevel"/>
    <w:tmpl w:val="A0F05207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A9AC3AA7"/>
    <w:multiLevelType w:val="multilevel"/>
    <w:tmpl w:val="A9AC3AA7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AAF3F3FA"/>
    <w:multiLevelType w:val="multilevel"/>
    <w:tmpl w:val="AAF3F3FA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B0ED9BEA"/>
    <w:multiLevelType w:val="multilevel"/>
    <w:tmpl w:val="B0ED9BEA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B0F1ACD9"/>
    <w:multiLevelType w:val="multilevel"/>
    <w:tmpl w:val="B0F1ACD9"/>
    <w:lvl w:ilvl="0">
      <w:start w:val="2"/>
      <w:numFmt w:val="decimal"/>
      <w:lvlText w:val="%1"/>
      <w:lvlJc w:val="left"/>
      <w:pPr>
        <w:ind w:left="1346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283" w:hanging="18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26" w:hanging="1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69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2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55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8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1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4" w:hanging="180"/>
      </w:pPr>
      <w:rPr>
        <w:rFonts w:hint="default"/>
        <w:lang w:val="ru-RU" w:eastAsia="en-US" w:bidi="ar-SA"/>
      </w:rPr>
    </w:lvl>
  </w:abstractNum>
  <w:abstractNum w:abstractNumId="26" w15:restartNumberingAfterBreak="0">
    <w:nsid w:val="B23A94A9"/>
    <w:multiLevelType w:val="multilevel"/>
    <w:tmpl w:val="B23A94A9"/>
    <w:lvl w:ilvl="0">
      <w:start w:val="1"/>
      <w:numFmt w:val="decimal"/>
      <w:lvlText w:val="%1."/>
      <w:lvlJc w:val="left"/>
      <w:pPr>
        <w:ind w:left="2225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3075" w:hanging="24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930" w:hanging="2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85" w:hanging="2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40" w:hanging="2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5" w:hanging="2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0" w:hanging="2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5" w:hanging="2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0" w:hanging="241"/>
      </w:pPr>
      <w:rPr>
        <w:rFonts w:hint="default"/>
        <w:lang w:val="ru-RU" w:eastAsia="en-US" w:bidi="ar-SA"/>
      </w:rPr>
    </w:lvl>
  </w:abstractNum>
  <w:abstractNum w:abstractNumId="27" w15:restartNumberingAfterBreak="0">
    <w:nsid w:val="B53F3350"/>
    <w:multiLevelType w:val="multilevel"/>
    <w:tmpl w:val="B53F3350"/>
    <w:lvl w:ilvl="0">
      <w:start w:val="1"/>
      <w:numFmt w:val="decimal"/>
      <w:lvlText w:val="%1."/>
      <w:lvlJc w:val="left"/>
      <w:pPr>
        <w:ind w:left="140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337" w:hanging="1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1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181"/>
      </w:pPr>
      <w:rPr>
        <w:rFonts w:hint="default"/>
        <w:lang w:val="ru-RU" w:eastAsia="en-US" w:bidi="ar-SA"/>
      </w:rPr>
    </w:lvl>
  </w:abstractNum>
  <w:abstractNum w:abstractNumId="28" w15:restartNumberingAfterBreak="0">
    <w:nsid w:val="B5E306ED"/>
    <w:multiLevelType w:val="multilevel"/>
    <w:tmpl w:val="B5E306ED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549" w:hanging="1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999" w:hanging="1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49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99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49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799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249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699" w:hanging="164"/>
      </w:pPr>
      <w:rPr>
        <w:rFonts w:hint="default"/>
        <w:lang w:val="ru-RU" w:eastAsia="en-US" w:bidi="ar-SA"/>
      </w:rPr>
    </w:lvl>
  </w:abstractNum>
  <w:abstractNum w:abstractNumId="29" w15:restartNumberingAfterBreak="0">
    <w:nsid w:val="B88D21A8"/>
    <w:multiLevelType w:val="multilevel"/>
    <w:tmpl w:val="B88D21A8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B8CEF35B"/>
    <w:multiLevelType w:val="multilevel"/>
    <w:tmpl w:val="B8CEF35B"/>
    <w:lvl w:ilvl="0">
      <w:start w:val="1"/>
      <w:numFmt w:val="decimal"/>
      <w:lvlText w:val="%1"/>
      <w:lvlJc w:val="left"/>
      <w:pPr>
        <w:ind w:left="1805" w:hanging="54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805" w:hanging="541"/>
        <w:jc w:val="left"/>
      </w:pPr>
      <w:rPr>
        <w:rFonts w:hint="default"/>
        <w:lang w:val="ru-RU" w:eastAsia="en-US" w:bidi="ar-SA"/>
      </w:rPr>
    </w:lvl>
    <w:lvl w:ilvl="2">
      <w:start w:val="6"/>
      <w:numFmt w:val="decimal"/>
      <w:lvlText w:val="%1.%2.%3."/>
      <w:lvlJc w:val="left"/>
      <w:pPr>
        <w:ind w:left="1805" w:hanging="5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)"/>
      <w:lvlJc w:val="left"/>
      <w:pPr>
        <w:ind w:left="2104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4990" w:hanging="2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53" w:hanging="2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7" w:hanging="2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80" w:hanging="2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4" w:hanging="201"/>
      </w:pPr>
      <w:rPr>
        <w:rFonts w:hint="default"/>
        <w:lang w:val="ru-RU" w:eastAsia="en-US" w:bidi="ar-SA"/>
      </w:rPr>
    </w:lvl>
  </w:abstractNum>
  <w:abstractNum w:abstractNumId="31" w15:restartNumberingAfterBreak="0">
    <w:nsid w:val="BB64CFA9"/>
    <w:multiLevelType w:val="multilevel"/>
    <w:tmpl w:val="BB64CFA9"/>
    <w:lvl w:ilvl="0">
      <w:start w:val="1"/>
      <w:numFmt w:val="decimal"/>
      <w:lvlText w:val="%1."/>
      <w:lvlJc w:val="left"/>
      <w:pPr>
        <w:ind w:left="234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3183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4026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12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1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4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BCECA0B4"/>
    <w:multiLevelType w:val="multilevel"/>
    <w:tmpl w:val="BCECA0B4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BDA1395C"/>
    <w:multiLevelType w:val="multilevel"/>
    <w:tmpl w:val="BDA1395C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BE8A4F4C"/>
    <w:multiLevelType w:val="multilevel"/>
    <w:tmpl w:val="BE8A4F4C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BE923771"/>
    <w:multiLevelType w:val="multilevel"/>
    <w:tmpl w:val="BE923771"/>
    <w:lvl w:ilvl="0">
      <w:start w:val="1"/>
      <w:numFmt w:val="decimal"/>
      <w:lvlText w:val="%1"/>
      <w:lvlJc w:val="left"/>
      <w:pPr>
        <w:ind w:left="1226" w:hanging="542"/>
        <w:jc w:val="left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1226" w:hanging="542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26" w:hanging="54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085" w:hanging="5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0" w:hanging="5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5" w:hanging="5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5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5" w:hanging="5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0" w:hanging="542"/>
      </w:pPr>
      <w:rPr>
        <w:rFonts w:hint="default"/>
        <w:lang w:val="ru-RU" w:eastAsia="en-US" w:bidi="ar-SA"/>
      </w:rPr>
    </w:lvl>
  </w:abstractNum>
  <w:abstractNum w:abstractNumId="36" w15:restartNumberingAfterBreak="0">
    <w:nsid w:val="BF205925"/>
    <w:multiLevelType w:val="multilevel"/>
    <w:tmpl w:val="BF205925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575" w:hanging="1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50" w:hanging="1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25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00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75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50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25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900" w:hanging="164"/>
      </w:pPr>
      <w:rPr>
        <w:rFonts w:hint="default"/>
        <w:lang w:val="ru-RU" w:eastAsia="en-US" w:bidi="ar-SA"/>
      </w:rPr>
    </w:lvl>
  </w:abstractNum>
  <w:abstractNum w:abstractNumId="37" w15:restartNumberingAfterBreak="0">
    <w:nsid w:val="BF50FE6B"/>
    <w:multiLevelType w:val="multilevel"/>
    <w:tmpl w:val="BF50FE6B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C0915F4F"/>
    <w:multiLevelType w:val="multilevel"/>
    <w:tmpl w:val="C0915F4F"/>
    <w:lvl w:ilvl="0">
      <w:start w:val="1"/>
      <w:numFmt w:val="decimal"/>
      <w:lvlText w:val="%1"/>
      <w:lvlJc w:val="left"/>
      <w:pPr>
        <w:ind w:left="1226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26" w:hanging="660"/>
        <w:jc w:val="left"/>
      </w:pPr>
      <w:rPr>
        <w:rFonts w:hint="default"/>
        <w:lang w:val="ru-RU" w:eastAsia="en-US" w:bidi="ar-SA"/>
      </w:rPr>
    </w:lvl>
    <w:lvl w:ilvl="2">
      <w:start w:val="6"/>
      <w:numFmt w:val="decimal"/>
      <w:lvlText w:val="%1.%2.%3."/>
      <w:lvlJc w:val="left"/>
      <w:pPr>
        <w:ind w:left="1226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906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4857" w:hanging="1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2" w:hanging="1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8" w:hanging="1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4" w:hanging="1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182"/>
      </w:pPr>
      <w:rPr>
        <w:rFonts w:hint="default"/>
        <w:lang w:val="ru-RU" w:eastAsia="en-US" w:bidi="ar-SA"/>
      </w:rPr>
    </w:lvl>
  </w:abstractNum>
  <w:abstractNum w:abstractNumId="39" w15:restartNumberingAfterBreak="0">
    <w:nsid w:val="C4E0D24A"/>
    <w:multiLevelType w:val="multilevel"/>
    <w:tmpl w:val="C4E0D24A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40" w15:restartNumberingAfterBreak="0">
    <w:nsid w:val="C8879AEF"/>
    <w:multiLevelType w:val="multilevel"/>
    <w:tmpl w:val="C8879AEF"/>
    <w:lvl w:ilvl="0">
      <w:start w:val="1"/>
      <w:numFmt w:val="decimal"/>
      <w:lvlText w:val="%1"/>
      <w:lvlJc w:val="left"/>
      <w:pPr>
        <w:ind w:left="1617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535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50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65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80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5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0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25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0" w:hanging="212"/>
      </w:pPr>
      <w:rPr>
        <w:rFonts w:hint="default"/>
        <w:lang w:val="ru-RU" w:eastAsia="en-US" w:bidi="ar-SA"/>
      </w:rPr>
    </w:lvl>
  </w:abstractNum>
  <w:abstractNum w:abstractNumId="41" w15:restartNumberingAfterBreak="0">
    <w:nsid w:val="C90D1B09"/>
    <w:multiLevelType w:val="multilevel"/>
    <w:tmpl w:val="C90D1B09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CD699D1D"/>
    <w:multiLevelType w:val="multilevel"/>
    <w:tmpl w:val="CD699D1D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43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"/>
      <w:lvlJc w:val="left"/>
      <w:pPr>
        <w:ind w:left="1617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36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3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0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7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3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0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7" w:hanging="212"/>
      </w:pPr>
      <w:rPr>
        <w:rFonts w:hint="default"/>
        <w:lang w:val="ru-RU" w:eastAsia="en-US" w:bidi="ar-SA"/>
      </w:rPr>
    </w:lvl>
  </w:abstractNum>
  <w:abstractNum w:abstractNumId="44" w15:restartNumberingAfterBreak="0">
    <w:nsid w:val="D1EB1714"/>
    <w:multiLevelType w:val="multilevel"/>
    <w:tmpl w:val="D1EB1714"/>
    <w:lvl w:ilvl="0">
      <w:start w:val="2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D7D140E4"/>
    <w:multiLevelType w:val="multilevel"/>
    <w:tmpl w:val="D7D140E4"/>
    <w:lvl w:ilvl="0">
      <w:start w:val="1"/>
      <w:numFmt w:val="decimal"/>
      <w:lvlText w:val="%1."/>
      <w:lvlJc w:val="left"/>
      <w:pPr>
        <w:ind w:left="686" w:hanging="2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689" w:hanging="29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98" w:hanging="29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7" w:hanging="2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5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4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3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298"/>
      </w:pPr>
      <w:rPr>
        <w:rFonts w:hint="default"/>
        <w:lang w:val="ru-RU" w:eastAsia="en-US" w:bidi="ar-SA"/>
      </w:rPr>
    </w:lvl>
  </w:abstractNum>
  <w:abstractNum w:abstractNumId="46" w15:restartNumberingAfterBreak="0">
    <w:nsid w:val="D7F9FE59"/>
    <w:multiLevelType w:val="multilevel"/>
    <w:tmpl w:val="D7F9FE59"/>
    <w:lvl w:ilvl="0">
      <w:start w:val="1"/>
      <w:numFmt w:val="decimal"/>
      <w:lvlText w:val="%1"/>
      <w:lvlJc w:val="left"/>
      <w:pPr>
        <w:ind w:left="1264" w:hanging="54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264" w:hanging="54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64" w:hanging="5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34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150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7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3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7" w:hanging="361"/>
      </w:pPr>
      <w:rPr>
        <w:rFonts w:hint="default"/>
        <w:lang w:val="ru-RU" w:eastAsia="en-US" w:bidi="ar-SA"/>
      </w:rPr>
    </w:lvl>
  </w:abstractNum>
  <w:abstractNum w:abstractNumId="47" w15:restartNumberingAfterBreak="0">
    <w:nsid w:val="DAD3A854"/>
    <w:multiLevelType w:val="multilevel"/>
    <w:tmpl w:val="DAD3A854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48" w15:restartNumberingAfterBreak="0">
    <w:nsid w:val="DCBA6B53"/>
    <w:multiLevelType w:val="multilevel"/>
    <w:tmpl w:val="DCBA6B53"/>
    <w:lvl w:ilvl="0">
      <w:start w:val="1"/>
      <w:numFmt w:val="decimal"/>
      <w:lvlText w:val="%1"/>
      <w:lvlJc w:val="left"/>
      <w:pPr>
        <w:ind w:left="686" w:hanging="6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86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86" w:hanging="6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11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327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1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5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3" w:hanging="240"/>
      </w:pPr>
      <w:rPr>
        <w:rFonts w:hint="default"/>
        <w:lang w:val="ru-RU" w:eastAsia="en-US" w:bidi="ar-SA"/>
      </w:rPr>
    </w:lvl>
  </w:abstractNum>
  <w:abstractNum w:abstractNumId="49" w15:restartNumberingAfterBreak="0">
    <w:nsid w:val="E0294EC7"/>
    <w:multiLevelType w:val="multilevel"/>
    <w:tmpl w:val="E0294EC7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50" w15:restartNumberingAfterBreak="0">
    <w:nsid w:val="E093A4B0"/>
    <w:multiLevelType w:val="multilevel"/>
    <w:tmpl w:val="E093A4B0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51" w15:restartNumberingAfterBreak="0">
    <w:nsid w:val="E504947C"/>
    <w:multiLevelType w:val="multilevel"/>
    <w:tmpl w:val="E504947C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52" w15:restartNumberingAfterBreak="0">
    <w:nsid w:val="E7B27C5B"/>
    <w:multiLevelType w:val="multilevel"/>
    <w:tmpl w:val="E7B27C5B"/>
    <w:lvl w:ilvl="0">
      <w:start w:val="1"/>
      <w:numFmt w:val="decimal"/>
      <w:lvlText w:val="%1"/>
      <w:lvlJc w:val="left"/>
      <w:pPr>
        <w:ind w:left="1226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26" w:hanging="660"/>
        <w:jc w:val="left"/>
      </w:pPr>
      <w:rPr>
        <w:rFonts w:hint="default"/>
        <w:lang w:val="ru-RU" w:eastAsia="en-US" w:bidi="ar-SA"/>
      </w:rPr>
    </w:lvl>
    <w:lvl w:ilvl="2">
      <w:start w:val="8"/>
      <w:numFmt w:val="decimal"/>
      <w:lvlText w:val="%1.%2.%3"/>
      <w:lvlJc w:val="left"/>
      <w:pPr>
        <w:ind w:left="1226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18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043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8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1" w:hanging="240"/>
      </w:pPr>
      <w:rPr>
        <w:rFonts w:hint="default"/>
        <w:lang w:val="ru-RU" w:eastAsia="en-US" w:bidi="ar-SA"/>
      </w:rPr>
    </w:lvl>
  </w:abstractNum>
  <w:abstractNum w:abstractNumId="53" w15:restartNumberingAfterBreak="0">
    <w:nsid w:val="F0E89278"/>
    <w:multiLevelType w:val="multilevel"/>
    <w:tmpl w:val="F0E89278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54" w15:restartNumberingAfterBreak="0">
    <w:nsid w:val="F3A33954"/>
    <w:multiLevelType w:val="multilevel"/>
    <w:tmpl w:val="F3A33954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55" w15:restartNumberingAfterBreak="0">
    <w:nsid w:val="F4A942FE"/>
    <w:multiLevelType w:val="multilevel"/>
    <w:tmpl w:val="F4A942FE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56" w15:restartNumberingAfterBreak="0">
    <w:nsid w:val="F4B5D9F5"/>
    <w:multiLevelType w:val="multilevel"/>
    <w:tmpl w:val="F4B5D9F5"/>
    <w:lvl w:ilvl="0">
      <w:start w:val="1"/>
      <w:numFmt w:val="decimal"/>
      <w:lvlText w:val="%1"/>
      <w:lvlJc w:val="left"/>
      <w:pPr>
        <w:ind w:left="1617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535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50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65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80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5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0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25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0" w:hanging="212"/>
      </w:pPr>
      <w:rPr>
        <w:rFonts w:hint="default"/>
        <w:lang w:val="ru-RU" w:eastAsia="en-US" w:bidi="ar-SA"/>
      </w:rPr>
    </w:lvl>
  </w:abstractNum>
  <w:abstractNum w:abstractNumId="57" w15:restartNumberingAfterBreak="0">
    <w:nsid w:val="F585BF25"/>
    <w:multiLevelType w:val="multilevel"/>
    <w:tmpl w:val="F585BF25"/>
    <w:lvl w:ilvl="0">
      <w:start w:val="1"/>
      <w:numFmt w:val="decimal"/>
      <w:lvlText w:val="%1."/>
      <w:lvlJc w:val="left"/>
      <w:pPr>
        <w:ind w:left="2174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3039" w:hanging="24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98" w:hanging="2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57" w:hanging="2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16" w:hanging="2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5" w:hanging="2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34" w:hanging="2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93" w:hanging="2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2" w:hanging="241"/>
      </w:pPr>
      <w:rPr>
        <w:rFonts w:hint="default"/>
        <w:lang w:val="ru-RU" w:eastAsia="en-US" w:bidi="ar-SA"/>
      </w:rPr>
    </w:lvl>
  </w:abstractNum>
  <w:abstractNum w:abstractNumId="58" w15:restartNumberingAfterBreak="0">
    <w:nsid w:val="F689643B"/>
    <w:multiLevelType w:val="multilevel"/>
    <w:tmpl w:val="F689643B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59" w15:restartNumberingAfterBreak="0">
    <w:nsid w:val="F7735DC9"/>
    <w:multiLevelType w:val="multilevel"/>
    <w:tmpl w:val="F7735DC9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60" w15:restartNumberingAfterBreak="0">
    <w:nsid w:val="FEC2EA36"/>
    <w:multiLevelType w:val="multilevel"/>
    <w:tmpl w:val="FEC2EA36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61" w15:restartNumberingAfterBreak="0">
    <w:nsid w:val="0053208E"/>
    <w:multiLevelType w:val="multilevel"/>
    <w:tmpl w:val="0053208E"/>
    <w:lvl w:ilvl="0">
      <w:start w:val="3"/>
      <w:numFmt w:val="decimal"/>
      <w:lvlText w:val="%1."/>
      <w:lvlJc w:val="left"/>
      <w:pPr>
        <w:ind w:left="41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0" w:hanging="7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536" w:hanging="7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292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48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04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60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316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072" w:hanging="721"/>
      </w:pPr>
      <w:rPr>
        <w:rFonts w:hint="default"/>
        <w:lang w:val="ru-RU" w:eastAsia="en-US" w:bidi="ar-SA"/>
      </w:rPr>
    </w:lvl>
  </w:abstractNum>
  <w:abstractNum w:abstractNumId="62" w15:restartNumberingAfterBreak="0">
    <w:nsid w:val="01836A6D"/>
    <w:multiLevelType w:val="multilevel"/>
    <w:tmpl w:val="01836A6D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63" w15:restartNumberingAfterBreak="0">
    <w:nsid w:val="0248C179"/>
    <w:multiLevelType w:val="multilevel"/>
    <w:tmpl w:val="0248C179"/>
    <w:lvl w:ilvl="0">
      <w:start w:val="1"/>
      <w:numFmt w:val="decimal"/>
      <w:lvlText w:val="%1"/>
      <w:lvlJc w:val="left"/>
      <w:pPr>
        <w:ind w:left="1617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535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50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65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80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5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0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25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0" w:hanging="212"/>
      </w:pPr>
      <w:rPr>
        <w:rFonts w:hint="default"/>
        <w:lang w:val="ru-RU" w:eastAsia="en-US" w:bidi="ar-SA"/>
      </w:rPr>
    </w:lvl>
  </w:abstractNum>
  <w:abstractNum w:abstractNumId="64" w15:restartNumberingAfterBreak="0">
    <w:nsid w:val="03A63A41"/>
    <w:multiLevelType w:val="multilevel"/>
    <w:tmpl w:val="03A63A41"/>
    <w:lvl w:ilvl="0">
      <w:start w:val="2"/>
      <w:numFmt w:val="decimal"/>
      <w:lvlText w:val="%1"/>
      <w:lvlJc w:val="left"/>
      <w:pPr>
        <w:ind w:left="2025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895" w:hanging="18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770" w:hanging="1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45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20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95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0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5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0" w:hanging="180"/>
      </w:pPr>
      <w:rPr>
        <w:rFonts w:hint="default"/>
        <w:lang w:val="ru-RU" w:eastAsia="en-US" w:bidi="ar-SA"/>
      </w:rPr>
    </w:lvl>
  </w:abstractNum>
  <w:abstractNum w:abstractNumId="65" w15:restartNumberingAfterBreak="0">
    <w:nsid w:val="03C240C0"/>
    <w:multiLevelType w:val="multilevel"/>
    <w:tmpl w:val="03C240C0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66" w15:restartNumberingAfterBreak="0">
    <w:nsid w:val="03D62ECE"/>
    <w:multiLevelType w:val="multilevel"/>
    <w:tmpl w:val="03D62ECE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575" w:hanging="1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50" w:hanging="1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25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00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75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50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25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900" w:hanging="164"/>
      </w:pPr>
      <w:rPr>
        <w:rFonts w:hint="default"/>
        <w:lang w:val="ru-RU" w:eastAsia="en-US" w:bidi="ar-SA"/>
      </w:rPr>
    </w:lvl>
  </w:abstractNum>
  <w:abstractNum w:abstractNumId="67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68" w15:restartNumberingAfterBreak="0">
    <w:nsid w:val="0CEF100B"/>
    <w:multiLevelType w:val="multilevel"/>
    <w:tmpl w:val="0CEF100B"/>
    <w:lvl w:ilvl="0">
      <w:start w:val="1"/>
      <w:numFmt w:val="decimal"/>
      <w:lvlText w:val="%1."/>
      <w:lvlJc w:val="left"/>
      <w:pPr>
        <w:ind w:left="140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337" w:hanging="1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1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181"/>
      </w:pPr>
      <w:rPr>
        <w:rFonts w:hint="default"/>
        <w:lang w:val="ru-RU" w:eastAsia="en-US" w:bidi="ar-SA"/>
      </w:rPr>
    </w:lvl>
  </w:abstractNum>
  <w:abstractNum w:abstractNumId="69" w15:restartNumberingAfterBreak="0">
    <w:nsid w:val="0E640482"/>
    <w:multiLevelType w:val="multilevel"/>
    <w:tmpl w:val="0E640482"/>
    <w:lvl w:ilvl="0">
      <w:start w:val="1"/>
      <w:numFmt w:val="decimal"/>
      <w:lvlText w:val="%1"/>
      <w:lvlJc w:val="left"/>
      <w:pPr>
        <w:ind w:left="686" w:hanging="60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686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86" w:hanging="6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0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600"/>
      </w:pPr>
      <w:rPr>
        <w:rFonts w:hint="default"/>
        <w:lang w:val="ru-RU" w:eastAsia="en-US" w:bidi="ar-SA"/>
      </w:rPr>
    </w:lvl>
  </w:abstractNum>
  <w:abstractNum w:abstractNumId="70" w15:restartNumberingAfterBreak="0">
    <w:nsid w:val="0F9F9CCA"/>
    <w:multiLevelType w:val="multilevel"/>
    <w:tmpl w:val="0F9F9CCA"/>
    <w:lvl w:ilvl="0">
      <w:start w:val="1"/>
      <w:numFmt w:val="decimal"/>
      <w:lvlText w:val="%1."/>
      <w:lvlJc w:val="left"/>
      <w:pPr>
        <w:ind w:left="122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75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30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85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0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5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0" w:hanging="240"/>
      </w:pPr>
      <w:rPr>
        <w:rFonts w:hint="default"/>
        <w:lang w:val="ru-RU" w:eastAsia="en-US" w:bidi="ar-SA"/>
      </w:rPr>
    </w:lvl>
  </w:abstractNum>
  <w:abstractNum w:abstractNumId="71" w15:restartNumberingAfterBreak="0">
    <w:nsid w:val="10D591E5"/>
    <w:multiLevelType w:val="multilevel"/>
    <w:tmpl w:val="10D591E5"/>
    <w:lvl w:ilvl="0">
      <w:start w:val="1"/>
      <w:numFmt w:val="decimal"/>
      <w:lvlText w:val="%1)"/>
      <w:lvlJc w:val="left"/>
      <w:pPr>
        <w:ind w:left="1473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numFmt w:val="bullet"/>
      <w:lvlText w:val="•"/>
      <w:lvlJc w:val="left"/>
      <w:pPr>
        <w:ind w:left="2409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38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6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8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12" w:hanging="360"/>
      </w:pPr>
      <w:rPr>
        <w:rFonts w:hint="default"/>
        <w:lang w:val="ru-RU" w:eastAsia="en-US" w:bidi="ar-SA"/>
      </w:rPr>
    </w:lvl>
  </w:abstractNum>
  <w:abstractNum w:abstractNumId="72" w15:restartNumberingAfterBreak="0">
    <w:nsid w:val="12EADF99"/>
    <w:multiLevelType w:val="multilevel"/>
    <w:tmpl w:val="12EADF99"/>
    <w:lvl w:ilvl="0">
      <w:start w:val="1"/>
      <w:numFmt w:val="decimal"/>
      <w:lvlText w:val="%1"/>
      <w:lvlJc w:val="left"/>
      <w:pPr>
        <w:ind w:left="1226" w:hanging="66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226" w:hanging="661"/>
        <w:jc w:val="left"/>
      </w:pPr>
      <w:rPr>
        <w:rFonts w:hint="default"/>
        <w:lang w:val="ru-RU" w:eastAsia="en-US" w:bidi="ar-SA"/>
      </w:rPr>
    </w:lvl>
    <w:lvl w:ilvl="2">
      <w:start w:val="11"/>
      <w:numFmt w:val="decimal"/>
      <w:lvlText w:val="%1.%2.%3."/>
      <w:lvlJc w:val="left"/>
      <w:pPr>
        <w:ind w:left="1226" w:hanging="6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085" w:hanging="6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0" w:hanging="6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5" w:hanging="6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6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5" w:hanging="6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0" w:hanging="661"/>
      </w:pPr>
      <w:rPr>
        <w:rFonts w:hint="default"/>
        <w:lang w:val="ru-RU" w:eastAsia="en-US" w:bidi="ar-SA"/>
      </w:rPr>
    </w:lvl>
  </w:abstractNum>
  <w:abstractNum w:abstractNumId="73" w15:restartNumberingAfterBreak="0">
    <w:nsid w:val="1450273B"/>
    <w:multiLevelType w:val="multilevel"/>
    <w:tmpl w:val="1450273B"/>
    <w:lvl w:ilvl="0">
      <w:start w:val="2"/>
      <w:numFmt w:val="decimal"/>
      <w:lvlText w:val="%1"/>
      <w:lvlJc w:val="left"/>
      <w:pPr>
        <w:ind w:left="1226" w:hanging="66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26" w:hanging="662"/>
        <w:jc w:val="left"/>
      </w:pPr>
      <w:rPr>
        <w:rFonts w:hint="default"/>
        <w:lang w:val="ru-RU" w:eastAsia="en-US" w:bidi="ar-SA"/>
      </w:rPr>
    </w:lvl>
    <w:lvl w:ilvl="2">
      <w:start w:val="10"/>
      <w:numFmt w:val="decimal"/>
      <w:lvlText w:val="%1.%2.%3."/>
      <w:lvlJc w:val="left"/>
      <w:pPr>
        <w:ind w:left="1226" w:hanging="6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085" w:hanging="6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0" w:hanging="6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5" w:hanging="6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6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5" w:hanging="6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0" w:hanging="662"/>
      </w:pPr>
      <w:rPr>
        <w:rFonts w:hint="default"/>
        <w:lang w:val="ru-RU" w:eastAsia="en-US" w:bidi="ar-SA"/>
      </w:rPr>
    </w:lvl>
  </w:abstractNum>
  <w:abstractNum w:abstractNumId="74" w15:restartNumberingAfterBreak="0">
    <w:nsid w:val="18F74015"/>
    <w:multiLevelType w:val="multilevel"/>
    <w:tmpl w:val="18F74015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75" w15:restartNumberingAfterBreak="0">
    <w:nsid w:val="1ACDE60F"/>
    <w:multiLevelType w:val="multilevel"/>
    <w:tmpl w:val="1ACDE60F"/>
    <w:lvl w:ilvl="0">
      <w:start w:val="1"/>
      <w:numFmt w:val="decimal"/>
      <w:lvlText w:val="%1)"/>
      <w:lvlJc w:val="left"/>
      <w:pPr>
        <w:ind w:left="1426" w:hanging="20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355" w:hanging="20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90" w:hanging="2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25" w:hanging="2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60" w:hanging="2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2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0" w:hanging="2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5" w:hanging="2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0" w:hanging="201"/>
      </w:pPr>
      <w:rPr>
        <w:rFonts w:hint="default"/>
        <w:lang w:val="ru-RU" w:eastAsia="en-US" w:bidi="ar-SA"/>
      </w:rPr>
    </w:lvl>
  </w:abstractNum>
  <w:abstractNum w:abstractNumId="76" w15:restartNumberingAfterBreak="0">
    <w:nsid w:val="1AD50295"/>
    <w:multiLevelType w:val="multilevel"/>
    <w:tmpl w:val="1AD50295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77" w15:restartNumberingAfterBreak="0">
    <w:nsid w:val="1BCBBCF0"/>
    <w:multiLevelType w:val="multilevel"/>
    <w:tmpl w:val="1BCBBCF0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78" w15:restartNumberingAfterBreak="0">
    <w:nsid w:val="1C257C7B"/>
    <w:multiLevelType w:val="multilevel"/>
    <w:tmpl w:val="1C257C7B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79" w15:restartNumberingAfterBreak="0">
    <w:nsid w:val="21B3B1B1"/>
    <w:multiLevelType w:val="multilevel"/>
    <w:tmpl w:val="21B3B1B1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80" w15:restartNumberingAfterBreak="0">
    <w:nsid w:val="23E97754"/>
    <w:multiLevelType w:val="multilevel"/>
    <w:tmpl w:val="23E97754"/>
    <w:lvl w:ilvl="0">
      <w:start w:val="2"/>
      <w:numFmt w:val="decimal"/>
      <w:lvlText w:val="%1"/>
      <w:lvlJc w:val="left"/>
      <w:pPr>
        <w:ind w:left="1826" w:hanging="6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826" w:hanging="600"/>
        <w:jc w:val="left"/>
      </w:pPr>
      <w:rPr>
        <w:rFonts w:hint="default"/>
        <w:lang w:val="ru-RU" w:eastAsia="en-US" w:bidi="ar-SA"/>
      </w:rPr>
    </w:lvl>
    <w:lvl w:ilvl="2">
      <w:start w:val="6"/>
      <w:numFmt w:val="decimal"/>
      <w:lvlText w:val="%1.%2.%3."/>
      <w:lvlJc w:val="left"/>
      <w:pPr>
        <w:ind w:left="1826" w:hanging="6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50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0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9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0" w:hanging="600"/>
      </w:pPr>
      <w:rPr>
        <w:rFonts w:hint="default"/>
        <w:lang w:val="ru-RU" w:eastAsia="en-US" w:bidi="ar-SA"/>
      </w:rPr>
    </w:lvl>
  </w:abstractNum>
  <w:abstractNum w:abstractNumId="81" w15:restartNumberingAfterBreak="0">
    <w:nsid w:val="243FCF68"/>
    <w:multiLevelType w:val="multilevel"/>
    <w:tmpl w:val="243FCF68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82" w15:restartNumberingAfterBreak="0">
    <w:nsid w:val="2470EC97"/>
    <w:multiLevelType w:val="multilevel"/>
    <w:tmpl w:val="2470EC97"/>
    <w:lvl w:ilvl="0">
      <w:start w:val="1"/>
      <w:numFmt w:val="decimal"/>
      <w:lvlText w:val="%1"/>
      <w:lvlJc w:val="left"/>
      <w:pPr>
        <w:ind w:left="686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89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98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7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5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4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3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212"/>
      </w:pPr>
      <w:rPr>
        <w:rFonts w:hint="default"/>
        <w:lang w:val="ru-RU" w:eastAsia="en-US" w:bidi="ar-SA"/>
      </w:rPr>
    </w:lvl>
  </w:abstractNum>
  <w:abstractNum w:abstractNumId="83" w15:restartNumberingAfterBreak="0">
    <w:nsid w:val="251342A6"/>
    <w:multiLevelType w:val="multilevel"/>
    <w:tmpl w:val="251342A6"/>
    <w:lvl w:ilvl="0">
      <w:start w:val="1"/>
      <w:numFmt w:val="decimal"/>
      <w:lvlText w:val="%1."/>
      <w:lvlJc w:val="left"/>
      <w:pPr>
        <w:ind w:left="686" w:hanging="31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47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1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7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6" w:hanging="360"/>
      </w:pPr>
      <w:rPr>
        <w:rFonts w:hint="default"/>
        <w:lang w:val="ru-RU" w:eastAsia="en-US" w:bidi="ar-SA"/>
      </w:rPr>
    </w:lvl>
  </w:abstractNum>
  <w:abstractNum w:abstractNumId="84" w15:restartNumberingAfterBreak="0">
    <w:nsid w:val="25B654F3"/>
    <w:multiLevelType w:val="multilevel"/>
    <w:tmpl w:val="25B654F3"/>
    <w:lvl w:ilvl="0">
      <w:start w:val="1"/>
      <w:numFmt w:val="decimal"/>
      <w:lvlText w:val="%1"/>
      <w:lvlJc w:val="left"/>
      <w:pPr>
        <w:ind w:left="686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89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98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7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5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4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3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212"/>
      </w:pPr>
      <w:rPr>
        <w:rFonts w:hint="default"/>
        <w:lang w:val="ru-RU" w:eastAsia="en-US" w:bidi="ar-SA"/>
      </w:rPr>
    </w:lvl>
  </w:abstractNum>
  <w:abstractNum w:abstractNumId="85" w15:restartNumberingAfterBreak="0">
    <w:nsid w:val="2A8F537B"/>
    <w:multiLevelType w:val="multilevel"/>
    <w:tmpl w:val="2A8F537B"/>
    <w:lvl w:ilvl="0">
      <w:start w:val="1"/>
      <w:numFmt w:val="decimal"/>
      <w:lvlText w:val="%1"/>
      <w:lvlJc w:val="left"/>
      <w:pPr>
        <w:ind w:left="686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89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98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7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5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4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3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212"/>
      </w:pPr>
      <w:rPr>
        <w:rFonts w:hint="default"/>
        <w:lang w:val="ru-RU" w:eastAsia="en-US" w:bidi="ar-SA"/>
      </w:rPr>
    </w:lvl>
  </w:abstractNum>
  <w:abstractNum w:abstractNumId="86" w15:restartNumberingAfterBreak="0">
    <w:nsid w:val="2B3F3F89"/>
    <w:multiLevelType w:val="multilevel"/>
    <w:tmpl w:val="2B3F3F89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87" w15:restartNumberingAfterBreak="0">
    <w:nsid w:val="2F2D79CE"/>
    <w:multiLevelType w:val="multilevel"/>
    <w:tmpl w:val="2F2D79CE"/>
    <w:lvl w:ilvl="0">
      <w:start w:val="1"/>
      <w:numFmt w:val="decimal"/>
      <w:lvlText w:val="%1."/>
      <w:lvlJc w:val="left"/>
      <w:pPr>
        <w:ind w:left="2174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3039" w:hanging="24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98" w:hanging="2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57" w:hanging="2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16" w:hanging="2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5" w:hanging="2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34" w:hanging="2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93" w:hanging="2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2" w:hanging="241"/>
      </w:pPr>
      <w:rPr>
        <w:rFonts w:hint="default"/>
        <w:lang w:val="ru-RU" w:eastAsia="en-US" w:bidi="ar-SA"/>
      </w:rPr>
    </w:lvl>
  </w:abstractNum>
  <w:abstractNum w:abstractNumId="88" w15:restartNumberingAfterBreak="0">
    <w:nsid w:val="30A0AC00"/>
    <w:multiLevelType w:val="multilevel"/>
    <w:tmpl w:val="30A0AC00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89" w15:restartNumberingAfterBreak="0">
    <w:nsid w:val="30FC5B15"/>
    <w:multiLevelType w:val="multilevel"/>
    <w:tmpl w:val="30FC5B15"/>
    <w:lvl w:ilvl="0">
      <w:start w:val="2"/>
      <w:numFmt w:val="decimal"/>
      <w:lvlText w:val="%1"/>
      <w:lvlJc w:val="left"/>
      <w:pPr>
        <w:ind w:left="1538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38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8" w:hanging="6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30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3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5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4" w:hanging="600"/>
      </w:pPr>
      <w:rPr>
        <w:rFonts w:hint="default"/>
        <w:lang w:val="ru-RU" w:eastAsia="en-US" w:bidi="ar-SA"/>
      </w:rPr>
    </w:lvl>
  </w:abstractNum>
  <w:abstractNum w:abstractNumId="90" w15:restartNumberingAfterBreak="0">
    <w:nsid w:val="322D85CA"/>
    <w:multiLevelType w:val="multilevel"/>
    <w:tmpl w:val="322D85CA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91" w15:restartNumberingAfterBreak="0">
    <w:nsid w:val="32A7AF2D"/>
    <w:multiLevelType w:val="multilevel"/>
    <w:tmpl w:val="32A7AF2D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92" w15:restartNumberingAfterBreak="0">
    <w:nsid w:val="35E83B33"/>
    <w:multiLevelType w:val="multilevel"/>
    <w:tmpl w:val="35E83B33"/>
    <w:lvl w:ilvl="0">
      <w:start w:val="1"/>
      <w:numFmt w:val="decimal"/>
      <w:lvlText w:val="%1."/>
      <w:lvlJc w:val="left"/>
      <w:pPr>
        <w:ind w:left="2085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949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18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87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56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2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3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32" w:hanging="240"/>
      </w:pPr>
      <w:rPr>
        <w:rFonts w:hint="default"/>
        <w:lang w:val="ru-RU" w:eastAsia="en-US" w:bidi="ar-SA"/>
      </w:rPr>
    </w:lvl>
  </w:abstractNum>
  <w:abstractNum w:abstractNumId="93" w15:restartNumberingAfterBreak="0">
    <w:nsid w:val="39A0D9AC"/>
    <w:multiLevelType w:val="multilevel"/>
    <w:tmpl w:val="39A0D9AC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94" w15:restartNumberingAfterBreak="0">
    <w:nsid w:val="3B8127DF"/>
    <w:multiLevelType w:val="multilevel"/>
    <w:tmpl w:val="3B8127DF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95" w15:restartNumberingAfterBreak="0">
    <w:nsid w:val="40B249F9"/>
    <w:multiLevelType w:val="multilevel"/>
    <w:tmpl w:val="40B249F9"/>
    <w:lvl w:ilvl="0">
      <w:start w:val="2"/>
      <w:numFmt w:val="decimal"/>
      <w:lvlText w:val="%1"/>
      <w:lvlJc w:val="left"/>
      <w:pPr>
        <w:ind w:left="1226" w:hanging="600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226" w:hanging="600"/>
        <w:jc w:val="left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226" w:hanging="6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8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0" w:hanging="600"/>
      </w:pPr>
      <w:rPr>
        <w:rFonts w:hint="default"/>
        <w:lang w:val="ru-RU" w:eastAsia="en-US" w:bidi="ar-SA"/>
      </w:rPr>
    </w:lvl>
  </w:abstractNum>
  <w:abstractNum w:abstractNumId="96" w15:restartNumberingAfterBreak="0">
    <w:nsid w:val="46A08BB8"/>
    <w:multiLevelType w:val="multilevel"/>
    <w:tmpl w:val="46A08BB8"/>
    <w:lvl w:ilvl="0">
      <w:start w:val="1"/>
      <w:numFmt w:val="decimal"/>
      <w:lvlText w:val="%1"/>
      <w:lvlJc w:val="left"/>
      <w:pPr>
        <w:ind w:left="1707" w:hanging="542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707" w:hanging="542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07" w:hanging="5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174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043" w:hanging="2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8" w:hanging="2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2" w:hanging="2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7" w:hanging="2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1" w:hanging="241"/>
      </w:pPr>
      <w:rPr>
        <w:rFonts w:hint="default"/>
        <w:lang w:val="ru-RU" w:eastAsia="en-US" w:bidi="ar-SA"/>
      </w:rPr>
    </w:lvl>
  </w:abstractNum>
  <w:abstractNum w:abstractNumId="97" w15:restartNumberingAfterBreak="0">
    <w:nsid w:val="4A51D704"/>
    <w:multiLevelType w:val="multilevel"/>
    <w:tmpl w:val="4A51D704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98" w15:restartNumberingAfterBreak="0">
    <w:nsid w:val="4C1BAE26"/>
    <w:multiLevelType w:val="multilevel"/>
    <w:tmpl w:val="4C1BAE26"/>
    <w:lvl w:ilvl="0">
      <w:start w:val="1"/>
      <w:numFmt w:val="decimal"/>
      <w:lvlText w:val="%1"/>
      <w:lvlJc w:val="left"/>
      <w:pPr>
        <w:ind w:left="686" w:hanging="541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686" w:hanging="54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86" w:hanging="54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707" w:hanging="5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5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5" w:hanging="5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4" w:hanging="5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3" w:hanging="5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541"/>
      </w:pPr>
      <w:rPr>
        <w:rFonts w:hint="default"/>
        <w:lang w:val="ru-RU" w:eastAsia="en-US" w:bidi="ar-SA"/>
      </w:rPr>
    </w:lvl>
  </w:abstractNum>
  <w:abstractNum w:abstractNumId="99" w15:restartNumberingAfterBreak="0">
    <w:nsid w:val="4C3D7A74"/>
    <w:multiLevelType w:val="multilevel"/>
    <w:tmpl w:val="4C3D7A74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00" w15:restartNumberingAfterBreak="0">
    <w:nsid w:val="4CD1E351"/>
    <w:multiLevelType w:val="multilevel"/>
    <w:tmpl w:val="4CD1E351"/>
    <w:lvl w:ilvl="0">
      <w:start w:val="1"/>
      <w:numFmt w:val="decimal"/>
      <w:lvlText w:val="%1)"/>
      <w:lvlJc w:val="left"/>
      <w:pPr>
        <w:ind w:left="1473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numFmt w:val="bullet"/>
      <w:lvlText w:val="•"/>
      <w:lvlJc w:val="left"/>
      <w:pPr>
        <w:ind w:left="2409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38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6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8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12" w:hanging="360"/>
      </w:pPr>
      <w:rPr>
        <w:rFonts w:hint="default"/>
        <w:lang w:val="ru-RU" w:eastAsia="en-US" w:bidi="ar-SA"/>
      </w:rPr>
    </w:lvl>
  </w:abstractNum>
  <w:abstractNum w:abstractNumId="101" w15:restartNumberingAfterBreak="0">
    <w:nsid w:val="4D4DC07F"/>
    <w:multiLevelType w:val="multilevel"/>
    <w:tmpl w:val="4D4DC07F"/>
    <w:lvl w:ilvl="0">
      <w:start w:val="1"/>
      <w:numFmt w:val="decimal"/>
      <w:lvlText w:val="%1"/>
      <w:lvlJc w:val="left"/>
      <w:pPr>
        <w:ind w:left="1617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535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50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65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80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5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0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25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0" w:hanging="212"/>
      </w:pPr>
      <w:rPr>
        <w:rFonts w:hint="default"/>
        <w:lang w:val="ru-RU" w:eastAsia="en-US" w:bidi="ar-SA"/>
      </w:rPr>
    </w:lvl>
  </w:abstractNum>
  <w:abstractNum w:abstractNumId="102" w15:restartNumberingAfterBreak="0">
    <w:nsid w:val="4D94DA66"/>
    <w:multiLevelType w:val="multilevel"/>
    <w:tmpl w:val="4D94DA66"/>
    <w:lvl w:ilvl="0">
      <w:start w:val="1"/>
      <w:numFmt w:val="decimal"/>
      <w:lvlText w:val="%1."/>
      <w:lvlJc w:val="left"/>
      <w:pPr>
        <w:ind w:left="1407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337" w:hanging="18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18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1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1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1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1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1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182"/>
      </w:pPr>
      <w:rPr>
        <w:rFonts w:hint="default"/>
        <w:lang w:val="ru-RU" w:eastAsia="en-US" w:bidi="ar-SA"/>
      </w:rPr>
    </w:lvl>
  </w:abstractNum>
  <w:abstractNum w:abstractNumId="103" w15:restartNumberingAfterBreak="0">
    <w:nsid w:val="51C4BC33"/>
    <w:multiLevelType w:val="multilevel"/>
    <w:tmpl w:val="51C4BC33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104" w15:restartNumberingAfterBreak="0">
    <w:nsid w:val="54701CA1"/>
    <w:multiLevelType w:val="multilevel"/>
    <w:tmpl w:val="54701CA1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105" w15:restartNumberingAfterBreak="0">
    <w:nsid w:val="58765686"/>
    <w:multiLevelType w:val="multilevel"/>
    <w:tmpl w:val="58765686"/>
    <w:lvl w:ilvl="0">
      <w:start w:val="1"/>
      <w:numFmt w:val="decimal"/>
      <w:lvlText w:val="%1)"/>
      <w:lvlJc w:val="left"/>
      <w:pPr>
        <w:ind w:left="148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409" w:hanging="2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38" w:hanging="2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6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5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4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83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12" w:hanging="260"/>
      </w:pPr>
      <w:rPr>
        <w:rFonts w:hint="default"/>
        <w:lang w:val="ru-RU" w:eastAsia="en-US" w:bidi="ar-SA"/>
      </w:rPr>
    </w:lvl>
  </w:abstractNum>
  <w:abstractNum w:abstractNumId="106" w15:restartNumberingAfterBreak="0">
    <w:nsid w:val="59ADCABA"/>
    <w:multiLevelType w:val="multilevel"/>
    <w:tmpl w:val="59ADCABA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549" w:hanging="1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999" w:hanging="1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49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99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49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799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249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699" w:hanging="164"/>
      </w:pPr>
      <w:rPr>
        <w:rFonts w:hint="default"/>
        <w:lang w:val="ru-RU" w:eastAsia="en-US" w:bidi="ar-SA"/>
      </w:rPr>
    </w:lvl>
  </w:abstractNum>
  <w:abstractNum w:abstractNumId="107" w15:restartNumberingAfterBreak="0">
    <w:nsid w:val="59EEFD2A"/>
    <w:multiLevelType w:val="multilevel"/>
    <w:tmpl w:val="59EEFD2A"/>
    <w:lvl w:ilvl="0">
      <w:start w:val="1"/>
      <w:numFmt w:val="decimal"/>
      <w:lvlText w:val="%1."/>
      <w:lvlJc w:val="left"/>
      <w:pPr>
        <w:ind w:left="2344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3183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4026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6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1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1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4" w:hanging="360"/>
      </w:pPr>
      <w:rPr>
        <w:rFonts w:hint="default"/>
        <w:lang w:val="ru-RU" w:eastAsia="en-US" w:bidi="ar-SA"/>
      </w:rPr>
    </w:lvl>
  </w:abstractNum>
  <w:abstractNum w:abstractNumId="108" w15:restartNumberingAfterBreak="0">
    <w:nsid w:val="5A241D34"/>
    <w:multiLevelType w:val="multilevel"/>
    <w:tmpl w:val="5A241D34"/>
    <w:lvl w:ilvl="0">
      <w:start w:val="1"/>
      <w:numFmt w:val="decimal"/>
      <w:lvlText w:val="%1"/>
      <w:lvlJc w:val="left"/>
      <w:pPr>
        <w:ind w:left="686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89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98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7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5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4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3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212"/>
      </w:pPr>
      <w:rPr>
        <w:rFonts w:hint="default"/>
        <w:lang w:val="ru-RU" w:eastAsia="en-US" w:bidi="ar-SA"/>
      </w:rPr>
    </w:lvl>
  </w:abstractNum>
  <w:abstractNum w:abstractNumId="109" w15:restartNumberingAfterBreak="0">
    <w:nsid w:val="5E29AB5A"/>
    <w:multiLevelType w:val="multilevel"/>
    <w:tmpl w:val="5E29AB5A"/>
    <w:lvl w:ilvl="0">
      <w:start w:val="1"/>
      <w:numFmt w:val="decimal"/>
      <w:lvlText w:val="%1."/>
      <w:lvlJc w:val="left"/>
      <w:pPr>
        <w:ind w:left="1407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337" w:hanging="1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1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181"/>
      </w:pPr>
      <w:rPr>
        <w:rFonts w:hint="default"/>
        <w:lang w:val="ru-RU" w:eastAsia="en-US" w:bidi="ar-SA"/>
      </w:rPr>
    </w:lvl>
  </w:abstractNum>
  <w:abstractNum w:abstractNumId="110" w15:restartNumberingAfterBreak="0">
    <w:nsid w:val="5FCE4367"/>
    <w:multiLevelType w:val="multilevel"/>
    <w:tmpl w:val="5FCE4367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111" w15:restartNumberingAfterBreak="0">
    <w:nsid w:val="5FFFB1A7"/>
    <w:multiLevelType w:val="multilevel"/>
    <w:tmpl w:val="5FFFB1A7"/>
    <w:lvl w:ilvl="0">
      <w:start w:val="2"/>
      <w:numFmt w:val="decimal"/>
      <w:lvlText w:val="%1"/>
      <w:lvlJc w:val="left"/>
      <w:pPr>
        <w:ind w:left="1346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283" w:hanging="18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26" w:hanging="1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69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2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55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8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1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4" w:hanging="180"/>
      </w:pPr>
      <w:rPr>
        <w:rFonts w:hint="default"/>
        <w:lang w:val="ru-RU" w:eastAsia="en-US" w:bidi="ar-SA"/>
      </w:rPr>
    </w:lvl>
  </w:abstractNum>
  <w:abstractNum w:abstractNumId="112" w15:restartNumberingAfterBreak="0">
    <w:nsid w:val="60382F6E"/>
    <w:multiLevelType w:val="multilevel"/>
    <w:tmpl w:val="60382F6E"/>
    <w:lvl w:ilvl="0">
      <w:start w:val="1"/>
      <w:numFmt w:val="decimal"/>
      <w:lvlText w:val="%1."/>
      <w:lvlJc w:val="left"/>
      <w:pPr>
        <w:ind w:left="1407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337" w:hanging="18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18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1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1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1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1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1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182"/>
      </w:pPr>
      <w:rPr>
        <w:rFonts w:hint="default"/>
        <w:lang w:val="ru-RU" w:eastAsia="en-US" w:bidi="ar-SA"/>
      </w:rPr>
    </w:lvl>
  </w:abstractNum>
  <w:abstractNum w:abstractNumId="113" w15:restartNumberingAfterBreak="0">
    <w:nsid w:val="610EFE5C"/>
    <w:multiLevelType w:val="multilevel"/>
    <w:tmpl w:val="610EFE5C"/>
    <w:lvl w:ilvl="0">
      <w:start w:val="1"/>
      <w:numFmt w:val="decimal"/>
      <w:lvlText w:val="%1."/>
      <w:lvlJc w:val="left"/>
      <w:pPr>
        <w:ind w:left="14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0"/>
      </w:pPr>
      <w:rPr>
        <w:rFonts w:hint="default"/>
        <w:lang w:val="ru-RU" w:eastAsia="en-US" w:bidi="ar-SA"/>
      </w:rPr>
    </w:lvl>
  </w:abstractNum>
  <w:abstractNum w:abstractNumId="114" w15:restartNumberingAfterBreak="0">
    <w:nsid w:val="629F7852"/>
    <w:multiLevelType w:val="multilevel"/>
    <w:tmpl w:val="629F7852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15" w15:restartNumberingAfterBreak="0">
    <w:nsid w:val="65CD0074"/>
    <w:multiLevelType w:val="multilevel"/>
    <w:tmpl w:val="65CD0074"/>
    <w:lvl w:ilvl="0">
      <w:start w:val="1"/>
      <w:numFmt w:val="decimal"/>
      <w:lvlText w:val="%1"/>
      <w:lvlJc w:val="left"/>
      <w:pPr>
        <w:ind w:left="1767" w:hanging="542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767" w:hanging="542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767" w:hanging="5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463" w:hanging="5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64" w:hanging="5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65" w:hanging="5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6" w:hanging="5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67" w:hanging="5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8" w:hanging="542"/>
      </w:pPr>
      <w:rPr>
        <w:rFonts w:hint="default"/>
        <w:lang w:val="ru-RU" w:eastAsia="en-US" w:bidi="ar-SA"/>
      </w:rPr>
    </w:lvl>
  </w:abstractNum>
  <w:abstractNum w:abstractNumId="116" w15:restartNumberingAfterBreak="0">
    <w:nsid w:val="68B298F7"/>
    <w:multiLevelType w:val="multilevel"/>
    <w:tmpl w:val="68B298F7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17" w15:restartNumberingAfterBreak="0">
    <w:nsid w:val="700FDCEF"/>
    <w:multiLevelType w:val="multilevel"/>
    <w:tmpl w:val="700FDCEF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18" w15:restartNumberingAfterBreak="0">
    <w:nsid w:val="72183CF9"/>
    <w:multiLevelType w:val="multilevel"/>
    <w:tmpl w:val="72183CF9"/>
    <w:lvl w:ilvl="0">
      <w:start w:val="1"/>
      <w:numFmt w:val="decimal"/>
      <w:lvlText w:val="%1"/>
      <w:lvlJc w:val="left"/>
      <w:pPr>
        <w:ind w:left="686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89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98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7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5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4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3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212"/>
      </w:pPr>
      <w:rPr>
        <w:rFonts w:hint="default"/>
        <w:lang w:val="ru-RU" w:eastAsia="en-US" w:bidi="ar-SA"/>
      </w:rPr>
    </w:lvl>
  </w:abstractNum>
  <w:abstractNum w:abstractNumId="119" w15:restartNumberingAfterBreak="0">
    <w:nsid w:val="74C28B35"/>
    <w:multiLevelType w:val="multilevel"/>
    <w:tmpl w:val="74C28B35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20" w15:restartNumberingAfterBreak="0">
    <w:nsid w:val="77633216"/>
    <w:multiLevelType w:val="multilevel"/>
    <w:tmpl w:val="77633216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21" w15:restartNumberingAfterBreak="0">
    <w:nsid w:val="77ECEA79"/>
    <w:multiLevelType w:val="multilevel"/>
    <w:tmpl w:val="77ECEA79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22" w15:restartNumberingAfterBreak="0">
    <w:nsid w:val="79AA4FA4"/>
    <w:multiLevelType w:val="multilevel"/>
    <w:tmpl w:val="79AA4FA4"/>
    <w:lvl w:ilvl="0">
      <w:start w:val="2"/>
      <w:numFmt w:val="decimal"/>
      <w:lvlText w:val="%1"/>
      <w:lvlJc w:val="left"/>
      <w:pPr>
        <w:ind w:left="1538" w:hanging="60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538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8" w:hanging="6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30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3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5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4" w:hanging="600"/>
      </w:pPr>
      <w:rPr>
        <w:rFonts w:hint="default"/>
        <w:lang w:val="ru-RU" w:eastAsia="en-US" w:bidi="ar-SA"/>
      </w:rPr>
    </w:lvl>
  </w:abstractNum>
  <w:abstractNum w:abstractNumId="123" w15:restartNumberingAfterBreak="0">
    <w:nsid w:val="7C246926"/>
    <w:multiLevelType w:val="multilevel"/>
    <w:tmpl w:val="7C246926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abstractNum w:abstractNumId="124" w15:restartNumberingAfterBreak="0">
    <w:nsid w:val="7DEC2089"/>
    <w:multiLevelType w:val="multilevel"/>
    <w:tmpl w:val="7DEC2089"/>
    <w:lvl w:ilvl="0">
      <w:start w:val="1"/>
      <w:numFmt w:val="decimal"/>
      <w:lvlText w:val="%1."/>
      <w:lvlJc w:val="left"/>
      <w:pPr>
        <w:ind w:left="14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240"/>
      </w:pPr>
      <w:rPr>
        <w:rFonts w:hint="default"/>
        <w:lang w:val="ru-RU" w:eastAsia="en-US" w:bidi="ar-SA"/>
      </w:rPr>
    </w:lvl>
  </w:abstractNum>
  <w:num w:numId="1">
    <w:abstractNumId w:val="61"/>
  </w:num>
  <w:num w:numId="2">
    <w:abstractNumId w:val="43"/>
  </w:num>
  <w:num w:numId="3">
    <w:abstractNumId w:val="106"/>
  </w:num>
  <w:num w:numId="4">
    <w:abstractNumId w:val="36"/>
  </w:num>
  <w:num w:numId="5">
    <w:abstractNumId w:val="28"/>
  </w:num>
  <w:num w:numId="6">
    <w:abstractNumId w:val="66"/>
  </w:num>
  <w:num w:numId="7">
    <w:abstractNumId w:val="84"/>
  </w:num>
  <w:num w:numId="8">
    <w:abstractNumId w:val="118"/>
  </w:num>
  <w:num w:numId="9">
    <w:abstractNumId w:val="63"/>
  </w:num>
  <w:num w:numId="10">
    <w:abstractNumId w:val="9"/>
  </w:num>
  <w:num w:numId="11">
    <w:abstractNumId w:val="85"/>
  </w:num>
  <w:num w:numId="12">
    <w:abstractNumId w:val="108"/>
  </w:num>
  <w:num w:numId="13">
    <w:abstractNumId w:val="40"/>
  </w:num>
  <w:num w:numId="14">
    <w:abstractNumId w:val="101"/>
  </w:num>
  <w:num w:numId="15">
    <w:abstractNumId w:val="56"/>
  </w:num>
  <w:num w:numId="16">
    <w:abstractNumId w:val="82"/>
  </w:num>
  <w:num w:numId="17">
    <w:abstractNumId w:val="48"/>
  </w:num>
  <w:num w:numId="18">
    <w:abstractNumId w:val="46"/>
  </w:num>
  <w:num w:numId="19">
    <w:abstractNumId w:val="16"/>
  </w:num>
  <w:num w:numId="20">
    <w:abstractNumId w:val="98"/>
  </w:num>
  <w:num w:numId="21">
    <w:abstractNumId w:val="112"/>
  </w:num>
  <w:num w:numId="22">
    <w:abstractNumId w:val="69"/>
  </w:num>
  <w:num w:numId="23">
    <w:abstractNumId w:val="96"/>
  </w:num>
  <w:num w:numId="24">
    <w:abstractNumId w:val="25"/>
  </w:num>
  <w:num w:numId="25">
    <w:abstractNumId w:val="123"/>
  </w:num>
  <w:num w:numId="26">
    <w:abstractNumId w:val="121"/>
  </w:num>
  <w:num w:numId="27">
    <w:abstractNumId w:val="35"/>
  </w:num>
  <w:num w:numId="28">
    <w:abstractNumId w:val="114"/>
  </w:num>
  <w:num w:numId="29">
    <w:abstractNumId w:val="10"/>
  </w:num>
  <w:num w:numId="30">
    <w:abstractNumId w:val="93"/>
  </w:num>
  <w:num w:numId="31">
    <w:abstractNumId w:val="4"/>
  </w:num>
  <w:num w:numId="32">
    <w:abstractNumId w:val="105"/>
  </w:num>
  <w:num w:numId="33">
    <w:abstractNumId w:val="124"/>
  </w:num>
  <w:num w:numId="34">
    <w:abstractNumId w:val="1"/>
  </w:num>
  <w:num w:numId="35">
    <w:abstractNumId w:val="81"/>
  </w:num>
  <w:num w:numId="36">
    <w:abstractNumId w:val="102"/>
  </w:num>
  <w:num w:numId="37">
    <w:abstractNumId w:val="59"/>
  </w:num>
  <w:num w:numId="38">
    <w:abstractNumId w:val="50"/>
  </w:num>
  <w:num w:numId="39">
    <w:abstractNumId w:val="89"/>
  </w:num>
  <w:num w:numId="40">
    <w:abstractNumId w:val="122"/>
  </w:num>
  <w:num w:numId="41">
    <w:abstractNumId w:val="31"/>
  </w:num>
  <w:num w:numId="42">
    <w:abstractNumId w:val="7"/>
  </w:num>
  <w:num w:numId="43">
    <w:abstractNumId w:val="30"/>
  </w:num>
  <w:num w:numId="44">
    <w:abstractNumId w:val="109"/>
  </w:num>
  <w:num w:numId="45">
    <w:abstractNumId w:val="3"/>
  </w:num>
  <w:num w:numId="46">
    <w:abstractNumId w:val="75"/>
  </w:num>
  <w:num w:numId="47">
    <w:abstractNumId w:val="6"/>
  </w:num>
  <w:num w:numId="48">
    <w:abstractNumId w:val="111"/>
  </w:num>
  <w:num w:numId="49">
    <w:abstractNumId w:val="119"/>
  </w:num>
  <w:num w:numId="50">
    <w:abstractNumId w:val="99"/>
  </w:num>
  <w:num w:numId="51">
    <w:abstractNumId w:val="90"/>
  </w:num>
  <w:num w:numId="52">
    <w:abstractNumId w:val="115"/>
  </w:num>
  <w:num w:numId="53">
    <w:abstractNumId w:val="67"/>
  </w:num>
  <w:num w:numId="54">
    <w:abstractNumId w:val="68"/>
  </w:num>
  <w:num w:numId="55">
    <w:abstractNumId w:val="45"/>
  </w:num>
  <w:num w:numId="56">
    <w:abstractNumId w:val="91"/>
  </w:num>
  <w:num w:numId="57">
    <w:abstractNumId w:val="78"/>
  </w:num>
  <w:num w:numId="58">
    <w:abstractNumId w:val="53"/>
  </w:num>
  <w:num w:numId="59">
    <w:abstractNumId w:val="80"/>
  </w:num>
  <w:num w:numId="60">
    <w:abstractNumId w:val="27"/>
  </w:num>
  <w:num w:numId="61">
    <w:abstractNumId w:val="95"/>
  </w:num>
  <w:num w:numId="62">
    <w:abstractNumId w:val="70"/>
  </w:num>
  <w:num w:numId="63">
    <w:abstractNumId w:val="92"/>
  </w:num>
  <w:num w:numId="64">
    <w:abstractNumId w:val="64"/>
  </w:num>
  <w:num w:numId="65">
    <w:abstractNumId w:val="38"/>
  </w:num>
  <w:num w:numId="66">
    <w:abstractNumId w:val="72"/>
  </w:num>
  <w:num w:numId="67">
    <w:abstractNumId w:val="26"/>
  </w:num>
  <w:num w:numId="68">
    <w:abstractNumId w:val="94"/>
  </w:num>
  <w:num w:numId="69">
    <w:abstractNumId w:val="21"/>
  </w:num>
  <w:num w:numId="70">
    <w:abstractNumId w:val="58"/>
  </w:num>
  <w:num w:numId="71">
    <w:abstractNumId w:val="88"/>
  </w:num>
  <w:num w:numId="72">
    <w:abstractNumId w:val="60"/>
  </w:num>
  <w:num w:numId="73">
    <w:abstractNumId w:val="74"/>
  </w:num>
  <w:num w:numId="74">
    <w:abstractNumId w:val="117"/>
  </w:num>
  <w:num w:numId="75">
    <w:abstractNumId w:val="51"/>
  </w:num>
  <w:num w:numId="76">
    <w:abstractNumId w:val="39"/>
  </w:num>
  <w:num w:numId="77">
    <w:abstractNumId w:val="20"/>
  </w:num>
  <w:num w:numId="78">
    <w:abstractNumId w:val="120"/>
  </w:num>
  <w:num w:numId="79">
    <w:abstractNumId w:val="47"/>
  </w:num>
  <w:num w:numId="80">
    <w:abstractNumId w:val="29"/>
  </w:num>
  <w:num w:numId="81">
    <w:abstractNumId w:val="87"/>
  </w:num>
  <w:num w:numId="82">
    <w:abstractNumId w:val="52"/>
  </w:num>
  <w:num w:numId="83">
    <w:abstractNumId w:val="13"/>
  </w:num>
  <w:num w:numId="84">
    <w:abstractNumId w:val="107"/>
  </w:num>
  <w:num w:numId="85">
    <w:abstractNumId w:val="33"/>
  </w:num>
  <w:num w:numId="86">
    <w:abstractNumId w:val="24"/>
  </w:num>
  <w:num w:numId="87">
    <w:abstractNumId w:val="11"/>
  </w:num>
  <w:num w:numId="88">
    <w:abstractNumId w:val="17"/>
  </w:num>
  <w:num w:numId="89">
    <w:abstractNumId w:val="23"/>
  </w:num>
  <w:num w:numId="90">
    <w:abstractNumId w:val="8"/>
  </w:num>
  <w:num w:numId="91">
    <w:abstractNumId w:val="77"/>
  </w:num>
  <w:num w:numId="92">
    <w:abstractNumId w:val="34"/>
  </w:num>
  <w:num w:numId="93">
    <w:abstractNumId w:val="73"/>
  </w:num>
  <w:num w:numId="94">
    <w:abstractNumId w:val="44"/>
  </w:num>
  <w:num w:numId="95">
    <w:abstractNumId w:val="116"/>
  </w:num>
  <w:num w:numId="96">
    <w:abstractNumId w:val="0"/>
  </w:num>
  <w:num w:numId="97">
    <w:abstractNumId w:val="32"/>
  </w:num>
  <w:num w:numId="98">
    <w:abstractNumId w:val="57"/>
  </w:num>
  <w:num w:numId="99">
    <w:abstractNumId w:val="100"/>
  </w:num>
  <w:num w:numId="100">
    <w:abstractNumId w:val="71"/>
  </w:num>
  <w:num w:numId="101">
    <w:abstractNumId w:val="14"/>
  </w:num>
  <w:num w:numId="102">
    <w:abstractNumId w:val="49"/>
  </w:num>
  <w:num w:numId="103">
    <w:abstractNumId w:val="76"/>
  </w:num>
  <w:num w:numId="104">
    <w:abstractNumId w:val="97"/>
  </w:num>
  <w:num w:numId="105">
    <w:abstractNumId w:val="22"/>
  </w:num>
  <w:num w:numId="106">
    <w:abstractNumId w:val="113"/>
  </w:num>
  <w:num w:numId="107">
    <w:abstractNumId w:val="2"/>
  </w:num>
  <w:num w:numId="108">
    <w:abstractNumId w:val="5"/>
  </w:num>
  <w:num w:numId="109">
    <w:abstractNumId w:val="62"/>
  </w:num>
  <w:num w:numId="110">
    <w:abstractNumId w:val="19"/>
  </w:num>
  <w:num w:numId="111">
    <w:abstractNumId w:val="37"/>
  </w:num>
  <w:num w:numId="112">
    <w:abstractNumId w:val="41"/>
  </w:num>
  <w:num w:numId="113">
    <w:abstractNumId w:val="55"/>
  </w:num>
  <w:num w:numId="114">
    <w:abstractNumId w:val="110"/>
  </w:num>
  <w:num w:numId="115">
    <w:abstractNumId w:val="54"/>
  </w:num>
  <w:num w:numId="116">
    <w:abstractNumId w:val="104"/>
  </w:num>
  <w:num w:numId="117">
    <w:abstractNumId w:val="79"/>
  </w:num>
  <w:num w:numId="118">
    <w:abstractNumId w:val="12"/>
  </w:num>
  <w:num w:numId="119">
    <w:abstractNumId w:val="65"/>
  </w:num>
  <w:num w:numId="120">
    <w:abstractNumId w:val="18"/>
  </w:num>
  <w:num w:numId="121">
    <w:abstractNumId w:val="86"/>
  </w:num>
  <w:num w:numId="122">
    <w:abstractNumId w:val="103"/>
  </w:num>
  <w:num w:numId="123">
    <w:abstractNumId w:val="42"/>
  </w:num>
  <w:num w:numId="124">
    <w:abstractNumId w:val="15"/>
  </w:num>
  <w:num w:numId="125">
    <w:abstractNumId w:val="83"/>
  </w:num>
  <w:numIdMacAtCleanup w:val="1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D318D"/>
    <w:rsid w:val="00304807"/>
    <w:rsid w:val="008D318D"/>
    <w:rsid w:val="00D46FC7"/>
    <w:rsid w:val="078C52A9"/>
    <w:rsid w:val="20897533"/>
    <w:rsid w:val="47D50EDE"/>
    <w:rsid w:val="549456EC"/>
    <w:rsid w:val="56BF38D0"/>
    <w:rsid w:val="5CA9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EC20944"/>
  <w15:docId w15:val="{876DCD54-C8FA-4C84-8A76-8A731A58A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65"/>
      <w:ind w:left="1405" w:hanging="35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686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3074" w:right="1604"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466" w:hanging="240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2"/>
      <w:jc w:val="center"/>
    </w:pPr>
  </w:style>
  <w:style w:type="character" w:styleId="a5">
    <w:name w:val="Strong"/>
    <w:uiPriority w:val="22"/>
    <w:qFormat/>
    <w:rsid w:val="00D46F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hyperlink" Target="http://biblioclub.ru/index.php?page=book&amp;id=330599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41" Type="http://schemas.openxmlformats.org/officeDocument/2006/relationships/hyperlink" Target="http://biblioclub.ru/index.php?page=book&amp;id=4932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hyperlink" Target="http://biblioclub.ru/index.php?page=book&amp;id=364587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image" Target="media/image23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7362</Words>
  <Characters>41964</Characters>
  <Application>Microsoft Office Word</Application>
  <DocSecurity>0</DocSecurity>
  <Lines>349</Lines>
  <Paragraphs>98</Paragraphs>
  <ScaleCrop>false</ScaleCrop>
  <Company/>
  <LinksUpToDate>false</LinksUpToDate>
  <CharactersWithSpaces>49228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Рашид Курбанов</cp:lastModifiedBy>
  <cp:revision>3</cp:revision>
  <dcterms:created xsi:type="dcterms:W3CDTF">2026-01-16T09:30:00Z</dcterms:created>
  <dcterms:modified xsi:type="dcterms:W3CDTF">2026-01-21T11:21:00Z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2023-10-18T00:00:00Z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2026-01-16T00:00:00Z</vt:filetime>
  </property>
  <property fmtid="{D5CDD505-2E9C-101B-9397-08002B2CF9AE}" pid="5" name="Producer">
    <vt:lpwstr>Microsoft® Word 2021</vt:lpwstr>
  </property>
  <property fmtid="{D5CDD505-2E9C-101B-9397-08002B2CF9AE}" pid="6" name="KSOProductBuildVer">
    <vt:lpwstr>1049-12.2.0.23196</vt:lpwstr>
  </property>
  <property fmtid="{D5CDD505-2E9C-101B-9397-08002B2CF9AE}" pid="7" name="ICV">
    <vt:lpwstr>0169650653B140ED910D5A1C7104DF8C_13</vt:lpwstr>
  </property>
</Properties>
</file>